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3FD95" w14:textId="77777777" w:rsidR="00A47669" w:rsidRPr="002A0D1D" w:rsidRDefault="00A47669" w:rsidP="00A47669">
      <w:pPr>
        <w:widowControl w:val="0"/>
        <w:autoSpaceDE w:val="0"/>
        <w:autoSpaceDN w:val="0"/>
        <w:adjustRightInd w:val="0"/>
        <w:rPr>
          <w:rFonts w:asciiTheme="minorHAnsi" w:hAnsiTheme="minorHAnsi" w:cstheme="minorHAnsi"/>
        </w:rPr>
      </w:pPr>
    </w:p>
    <w:p w14:paraId="43943457" w14:textId="77777777" w:rsidR="00A47669" w:rsidRPr="002A0D1D" w:rsidRDefault="00A47669" w:rsidP="00A47669">
      <w:pPr>
        <w:widowControl w:val="0"/>
        <w:autoSpaceDE w:val="0"/>
        <w:autoSpaceDN w:val="0"/>
        <w:adjustRightInd w:val="0"/>
        <w:ind w:left="4040"/>
        <w:jc w:val="center"/>
        <w:rPr>
          <w:rFonts w:asciiTheme="minorHAnsi" w:hAnsiTheme="minorHAnsi" w:cstheme="minorHAnsi"/>
        </w:rPr>
      </w:pPr>
    </w:p>
    <w:p w14:paraId="27A8C726" w14:textId="77777777" w:rsidR="00A47669" w:rsidRPr="002A0D1D" w:rsidRDefault="00A47669" w:rsidP="00A47669">
      <w:pPr>
        <w:widowControl w:val="0"/>
        <w:autoSpaceDE w:val="0"/>
        <w:autoSpaceDN w:val="0"/>
        <w:adjustRightInd w:val="0"/>
        <w:rPr>
          <w:rFonts w:asciiTheme="minorHAnsi" w:hAnsiTheme="minorHAnsi" w:cstheme="minorHAnsi"/>
        </w:rPr>
      </w:pPr>
    </w:p>
    <w:p w14:paraId="10ECB29B" w14:textId="77777777" w:rsidR="00A47669" w:rsidRDefault="00A47669" w:rsidP="00A47669">
      <w:pPr>
        <w:rPr>
          <w:rFonts w:asciiTheme="minorHAnsi" w:hAnsiTheme="minorHAnsi" w:cstheme="minorHAnsi"/>
          <w:b/>
        </w:rPr>
      </w:pPr>
    </w:p>
    <w:tbl>
      <w:tblPr>
        <w:tblStyle w:val="Tabelamrea"/>
        <w:tblW w:w="4842" w:type="pct"/>
        <w:tblInd w:w="18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8"/>
        <w:gridCol w:w="4196"/>
        <w:gridCol w:w="3681"/>
      </w:tblGrid>
      <w:tr w:rsidR="00316244" w:rsidRPr="006668C8" w14:paraId="0BA778B8" w14:textId="77777777" w:rsidTr="00B363BE">
        <w:trPr>
          <w:trHeight w:val="20"/>
        </w:trPr>
        <w:tc>
          <w:tcPr>
            <w:tcW w:w="517" w:type="pct"/>
          </w:tcPr>
          <w:p w14:paraId="656047F3" w14:textId="77777777" w:rsidR="00316244" w:rsidRPr="00A531F5" w:rsidRDefault="00316244" w:rsidP="002D100A">
            <w:pPr>
              <w:rPr>
                <w:sz w:val="16"/>
              </w:rPr>
            </w:pPr>
            <w:r>
              <w:rPr>
                <w:noProof/>
              </w:rPr>
              <w:drawing>
                <wp:inline distT="0" distB="0" distL="0" distR="0" wp14:anchorId="477B4735" wp14:editId="5F679D0F">
                  <wp:extent cx="447675" cy="519303"/>
                  <wp:effectExtent l="0" t="0" r="0" b="0"/>
                  <wp:docPr id="1548413997"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3"/>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4632" cy="527373"/>
                          </a:xfrm>
                          <a:prstGeom prst="rect">
                            <a:avLst/>
                          </a:prstGeom>
                          <a:noFill/>
                          <a:ln>
                            <a:noFill/>
                          </a:ln>
                        </pic:spPr>
                      </pic:pic>
                    </a:graphicData>
                  </a:graphic>
                </wp:inline>
              </w:drawing>
            </w:r>
          </w:p>
        </w:tc>
        <w:tc>
          <w:tcPr>
            <w:tcW w:w="2388" w:type="pct"/>
            <w:tcMar>
              <w:top w:w="28" w:type="dxa"/>
              <w:left w:w="85" w:type="dxa"/>
              <w:bottom w:w="28" w:type="dxa"/>
              <w:right w:w="85" w:type="dxa"/>
            </w:tcMar>
            <w:vAlign w:val="center"/>
          </w:tcPr>
          <w:p w14:paraId="39B523F2" w14:textId="77777777" w:rsidR="00316244" w:rsidRPr="00B124BF" w:rsidRDefault="00316244" w:rsidP="002D100A">
            <w:pPr>
              <w:rPr>
                <w:sz w:val="27"/>
                <w:szCs w:val="27"/>
              </w:rPr>
            </w:pPr>
            <w:r w:rsidRPr="00B124BF">
              <w:rPr>
                <w:rFonts w:eastAsia="+mn-ea" w:cs="+mn-cs"/>
                <w:b/>
                <w:bCs/>
                <w:kern w:val="24"/>
                <w:sz w:val="27"/>
                <w:szCs w:val="27"/>
              </w:rPr>
              <w:t>VODOVOD SISTEMA B d.o.o.</w:t>
            </w:r>
          </w:p>
          <w:p w14:paraId="7530DF9D" w14:textId="77777777" w:rsidR="00316244" w:rsidRPr="00B124BF" w:rsidRDefault="00316244" w:rsidP="002D100A">
            <w:pPr>
              <w:rPr>
                <w:rFonts w:ascii="Calibri Light" w:eastAsia="+mn-ea" w:hAnsi="Calibri Light" w:cs="+mn-cs"/>
                <w:kern w:val="24"/>
                <w:sz w:val="21"/>
                <w:szCs w:val="21"/>
              </w:rPr>
            </w:pPr>
            <w:r>
              <w:rPr>
                <w:rFonts w:ascii="Calibri Light" w:eastAsia="+mn-ea" w:hAnsi="Calibri Light" w:cs="+mn-cs"/>
                <w:kern w:val="24"/>
                <w:sz w:val="21"/>
                <w:szCs w:val="21"/>
              </w:rPr>
              <w:t>Trg zmage 5</w:t>
            </w:r>
            <w:r w:rsidRPr="00B124BF">
              <w:rPr>
                <w:rFonts w:ascii="Calibri Light" w:eastAsia="+mn-ea" w:hAnsi="Calibri Light" w:cs="+mn-cs"/>
                <w:kern w:val="24"/>
                <w:sz w:val="21"/>
                <w:szCs w:val="21"/>
              </w:rPr>
              <w:t>, 9000 Murska Sobota</w:t>
            </w:r>
          </w:p>
          <w:p w14:paraId="6EFF8F08" w14:textId="77777777" w:rsidR="00316244" w:rsidRPr="00B124BF" w:rsidRDefault="00316244" w:rsidP="002D100A">
            <w:r w:rsidRPr="00B124BF">
              <w:rPr>
                <w:rFonts w:ascii="Calibri Light" w:eastAsia="+mn-ea" w:hAnsi="Calibri Light" w:cs="+mn-cs"/>
                <w:kern w:val="24"/>
                <w:sz w:val="20"/>
              </w:rPr>
              <w:t>www.vodovod-b.si</w:t>
            </w:r>
          </w:p>
        </w:tc>
        <w:tc>
          <w:tcPr>
            <w:tcW w:w="2096" w:type="pct"/>
            <w:tcMar>
              <w:top w:w="28" w:type="dxa"/>
              <w:left w:w="85" w:type="dxa"/>
              <w:bottom w:w="28" w:type="dxa"/>
              <w:right w:w="85" w:type="dxa"/>
            </w:tcMar>
            <w:vAlign w:val="center"/>
          </w:tcPr>
          <w:p w14:paraId="5D1F0FA1" w14:textId="77777777" w:rsidR="00316244" w:rsidRPr="006668C8" w:rsidRDefault="00316244" w:rsidP="002D100A">
            <w:pPr>
              <w:jc w:val="right"/>
              <w:rPr>
                <w:rFonts w:ascii="Calibri Light" w:eastAsia="+mn-ea" w:hAnsi="Calibri Light" w:cs="+mn-cs"/>
                <w:color w:val="3C4A54"/>
                <w:kern w:val="24"/>
                <w:sz w:val="18"/>
              </w:rPr>
            </w:pPr>
          </w:p>
        </w:tc>
      </w:tr>
    </w:tbl>
    <w:p w14:paraId="32CEED88" w14:textId="77777777" w:rsidR="00316244" w:rsidRDefault="00316244" w:rsidP="00316244">
      <w:pPr>
        <w:pStyle w:val="Glava"/>
      </w:pPr>
    </w:p>
    <w:p w14:paraId="638CA7D1" w14:textId="2AE9C611" w:rsidR="00A47669" w:rsidRDefault="00A47669" w:rsidP="00316244">
      <w:pPr>
        <w:tabs>
          <w:tab w:val="left" w:pos="2340"/>
        </w:tabs>
        <w:jc w:val="center"/>
        <w:rPr>
          <w:rFonts w:asciiTheme="minorHAnsi" w:hAnsiTheme="minorHAnsi" w:cstheme="minorHAnsi"/>
          <w:b/>
        </w:rPr>
      </w:pPr>
    </w:p>
    <w:p w14:paraId="260EF004" w14:textId="0A067D9E" w:rsidR="00A47669" w:rsidRDefault="0043043D" w:rsidP="003E7621">
      <w:pPr>
        <w:jc w:val="right"/>
        <w:rPr>
          <w:rFonts w:asciiTheme="minorHAnsi" w:hAnsiTheme="minorHAnsi" w:cstheme="minorHAnsi"/>
          <w:b/>
        </w:rPr>
      </w:pPr>
      <w:r>
        <w:rPr>
          <w:rFonts w:asciiTheme="minorHAnsi" w:hAnsiTheme="minorHAnsi" w:cstheme="minorHAnsi"/>
          <w:b/>
        </w:rPr>
        <w:t xml:space="preserve"> </w:t>
      </w:r>
    </w:p>
    <w:p w14:paraId="261AA34B" w14:textId="77777777" w:rsidR="00A47669" w:rsidRDefault="00A47669" w:rsidP="00A47669">
      <w:pPr>
        <w:rPr>
          <w:rFonts w:asciiTheme="minorHAnsi" w:hAnsiTheme="minorHAnsi" w:cstheme="minorHAnsi"/>
          <w:b/>
        </w:rPr>
      </w:pPr>
    </w:p>
    <w:p w14:paraId="66F745EA" w14:textId="77777777" w:rsidR="00A47669" w:rsidRDefault="00A47669" w:rsidP="00A47669">
      <w:pPr>
        <w:rPr>
          <w:rFonts w:asciiTheme="minorHAnsi" w:hAnsiTheme="minorHAnsi" w:cstheme="minorHAnsi"/>
          <w:b/>
        </w:rPr>
      </w:pPr>
    </w:p>
    <w:p w14:paraId="374221C3" w14:textId="77777777" w:rsidR="00A47669" w:rsidRDefault="00A47669" w:rsidP="00A47669">
      <w:pPr>
        <w:rPr>
          <w:rFonts w:asciiTheme="minorHAnsi" w:hAnsiTheme="minorHAnsi" w:cstheme="minorHAnsi"/>
          <w:b/>
        </w:rPr>
      </w:pPr>
    </w:p>
    <w:p w14:paraId="7F160410" w14:textId="77777777" w:rsidR="00A47669" w:rsidRPr="002A0D1D" w:rsidRDefault="00A47669" w:rsidP="00A47669">
      <w:pPr>
        <w:rPr>
          <w:rFonts w:asciiTheme="minorHAnsi" w:hAnsiTheme="minorHAnsi" w:cstheme="minorHAnsi"/>
          <w:b/>
        </w:rPr>
      </w:pPr>
    </w:p>
    <w:p w14:paraId="0AA6CBEF" w14:textId="77777777" w:rsidR="00A47669" w:rsidRPr="002A0D1D" w:rsidRDefault="00A47669" w:rsidP="00A47669">
      <w:pPr>
        <w:pStyle w:val="HTML-oblikovano"/>
        <w:tabs>
          <w:tab w:val="center" w:pos="4749"/>
          <w:tab w:val="right" w:pos="9498"/>
        </w:tabs>
        <w:jc w:val="center"/>
        <w:rPr>
          <w:rFonts w:asciiTheme="minorHAnsi" w:hAnsiTheme="minorHAnsi" w:cstheme="minorHAnsi"/>
          <w:b/>
          <w:bCs/>
          <w:sz w:val="24"/>
          <w:szCs w:val="24"/>
        </w:rPr>
      </w:pPr>
      <w:r w:rsidRPr="002A0D1D">
        <w:rPr>
          <w:rFonts w:asciiTheme="minorHAnsi" w:hAnsiTheme="minorHAnsi" w:cstheme="minorHAnsi"/>
          <w:b/>
          <w:bCs/>
          <w:sz w:val="24"/>
          <w:szCs w:val="24"/>
        </w:rPr>
        <w:t>DOKUMENTACIJA ZA ODDAJO JAVNEGA NAROČILA</w:t>
      </w:r>
    </w:p>
    <w:p w14:paraId="47435AA2" w14:textId="77777777" w:rsidR="00121162" w:rsidRPr="00121162" w:rsidRDefault="00A47669" w:rsidP="00121162">
      <w:pPr>
        <w:pStyle w:val="HTML-oblikovano"/>
        <w:jc w:val="center"/>
        <w:rPr>
          <w:rFonts w:asciiTheme="minorHAnsi" w:hAnsiTheme="minorHAnsi" w:cstheme="minorHAnsi"/>
          <w:b/>
          <w:bCs/>
          <w:sz w:val="24"/>
          <w:szCs w:val="24"/>
        </w:rPr>
      </w:pPr>
      <w:r w:rsidRPr="002A0D1D">
        <w:rPr>
          <w:rFonts w:asciiTheme="minorHAnsi" w:hAnsiTheme="minorHAnsi" w:cstheme="minorHAnsi"/>
          <w:b/>
          <w:bCs/>
          <w:sz w:val="24"/>
          <w:szCs w:val="24"/>
        </w:rPr>
        <w:t xml:space="preserve">Z OZNAKO </w:t>
      </w:r>
      <w:r w:rsidR="00121162" w:rsidRPr="00121162">
        <w:rPr>
          <w:rFonts w:asciiTheme="minorHAnsi" w:hAnsiTheme="minorHAnsi" w:cstheme="minorHAnsi"/>
          <w:b/>
          <w:bCs/>
          <w:sz w:val="24"/>
          <w:szCs w:val="24"/>
        </w:rPr>
        <w:t>JR000008/2026</w:t>
      </w:r>
    </w:p>
    <w:p w14:paraId="3BEA3584" w14:textId="7DF8C62D" w:rsidR="00A47669" w:rsidRPr="002A0D1D" w:rsidRDefault="00A47669" w:rsidP="00A47669">
      <w:pPr>
        <w:pStyle w:val="HTML-oblikovano"/>
        <w:jc w:val="center"/>
        <w:rPr>
          <w:rFonts w:asciiTheme="minorHAnsi" w:hAnsiTheme="minorHAnsi" w:cstheme="minorHAnsi"/>
          <w:b/>
          <w:bCs/>
          <w:sz w:val="24"/>
          <w:szCs w:val="24"/>
        </w:rPr>
      </w:pPr>
    </w:p>
    <w:p w14:paraId="2313CA71" w14:textId="77777777" w:rsidR="00A47669" w:rsidRPr="002A0D1D" w:rsidRDefault="00A47669" w:rsidP="00A47669">
      <w:pPr>
        <w:pStyle w:val="HTML-oblikovano"/>
        <w:jc w:val="center"/>
        <w:rPr>
          <w:rFonts w:asciiTheme="minorHAnsi" w:hAnsiTheme="minorHAnsi" w:cstheme="minorHAnsi"/>
          <w:i/>
          <w:iCs/>
          <w:sz w:val="24"/>
          <w:szCs w:val="24"/>
        </w:rPr>
      </w:pPr>
      <w:r w:rsidRPr="002A0D1D">
        <w:rPr>
          <w:rFonts w:asciiTheme="minorHAnsi" w:hAnsiTheme="minorHAnsi" w:cstheme="minorHAnsi"/>
          <w:i/>
          <w:iCs/>
          <w:sz w:val="24"/>
          <w:szCs w:val="24"/>
        </w:rPr>
        <w:t>(v nadaljevanju: razpisna dokumentacija)</w:t>
      </w:r>
    </w:p>
    <w:p w14:paraId="494A2173" w14:textId="77777777" w:rsidR="00A47669" w:rsidRPr="002A0D1D" w:rsidRDefault="00A47669" w:rsidP="00A47669">
      <w:pPr>
        <w:jc w:val="center"/>
        <w:rPr>
          <w:rFonts w:asciiTheme="minorHAnsi" w:hAnsiTheme="minorHAnsi" w:cstheme="minorHAnsi"/>
        </w:rPr>
      </w:pPr>
    </w:p>
    <w:p w14:paraId="3BF20ECC" w14:textId="77777777" w:rsidR="00A47669" w:rsidRPr="002A0D1D" w:rsidRDefault="00A47669" w:rsidP="00A47669">
      <w:pPr>
        <w:jc w:val="center"/>
        <w:rPr>
          <w:rFonts w:asciiTheme="minorHAnsi" w:hAnsiTheme="minorHAnsi" w:cstheme="minorHAnsi"/>
        </w:rPr>
      </w:pPr>
    </w:p>
    <w:p w14:paraId="502E6FAA" w14:textId="77777777" w:rsidR="00A47669" w:rsidRDefault="00A47669" w:rsidP="00A47669">
      <w:pPr>
        <w:jc w:val="center"/>
        <w:rPr>
          <w:rFonts w:asciiTheme="minorHAnsi" w:hAnsiTheme="minorHAnsi" w:cstheme="minorHAnsi"/>
        </w:rPr>
      </w:pPr>
    </w:p>
    <w:p w14:paraId="207EB882" w14:textId="77777777" w:rsidR="00A47669" w:rsidRDefault="00A47669" w:rsidP="00A47669">
      <w:pPr>
        <w:rPr>
          <w:rFonts w:asciiTheme="minorHAnsi" w:hAnsiTheme="minorHAnsi" w:cstheme="minorHAnsi"/>
        </w:rPr>
      </w:pPr>
    </w:p>
    <w:p w14:paraId="38790E59" w14:textId="77777777" w:rsidR="00A47669" w:rsidRPr="002A0D1D" w:rsidRDefault="00A47669" w:rsidP="00A47669">
      <w:pPr>
        <w:rPr>
          <w:rFonts w:asciiTheme="minorHAnsi" w:hAnsiTheme="minorHAnsi" w:cstheme="minorHAnsi"/>
        </w:rPr>
      </w:pPr>
    </w:p>
    <w:p w14:paraId="17282BE0" w14:textId="77777777" w:rsidR="00A47669" w:rsidRPr="002A0D1D" w:rsidRDefault="00A47669" w:rsidP="00A47669">
      <w:pPr>
        <w:rPr>
          <w:rFonts w:asciiTheme="minorHAnsi" w:hAnsiTheme="minorHAnsi" w:cstheme="minorHAnsi"/>
        </w:rPr>
      </w:pPr>
    </w:p>
    <w:p w14:paraId="7B27E50C" w14:textId="77777777" w:rsidR="00A47669" w:rsidRPr="002A0D1D" w:rsidRDefault="00A47669" w:rsidP="003E7621">
      <w:pPr>
        <w:pBdr>
          <w:top w:val="thinThickLargeGap" w:sz="24" w:space="1" w:color="000000"/>
          <w:left w:val="thinThickLargeGap" w:sz="24" w:space="0" w:color="000000"/>
          <w:bottom w:val="thickThinLargeGap" w:sz="24" w:space="1" w:color="000000"/>
          <w:right w:val="thickThinLargeGap" w:sz="24" w:space="0" w:color="000000"/>
        </w:pBdr>
        <w:shd w:val="clear" w:color="auto" w:fill="E6E6E6"/>
        <w:jc w:val="center"/>
        <w:rPr>
          <w:rFonts w:asciiTheme="minorHAnsi" w:hAnsiTheme="minorHAnsi" w:cstheme="minorHAnsi"/>
        </w:rPr>
      </w:pPr>
      <w:r w:rsidRPr="002A0D1D">
        <w:rPr>
          <w:rFonts w:asciiTheme="minorHAnsi" w:hAnsiTheme="minorHAnsi" w:cstheme="minorHAnsi"/>
          <w:i/>
        </w:rPr>
        <w:t>Vrsta postopka:</w:t>
      </w:r>
    </w:p>
    <w:p w14:paraId="448AF1CC" w14:textId="77777777" w:rsidR="00A47669" w:rsidRPr="002A0D1D" w:rsidRDefault="00A47669" w:rsidP="003E7621">
      <w:pPr>
        <w:pBdr>
          <w:top w:val="thinThickLargeGap" w:sz="24" w:space="1" w:color="000000"/>
          <w:left w:val="thinThickLargeGap" w:sz="24" w:space="0" w:color="000000"/>
          <w:bottom w:val="thickThinLargeGap" w:sz="24" w:space="1" w:color="000000"/>
          <w:right w:val="thickThinLargeGap" w:sz="24" w:space="0" w:color="000000"/>
        </w:pBdr>
        <w:shd w:val="clear" w:color="auto" w:fill="E6E6E6"/>
        <w:jc w:val="center"/>
        <w:rPr>
          <w:rFonts w:asciiTheme="minorHAnsi" w:hAnsiTheme="minorHAnsi" w:cstheme="minorHAnsi"/>
          <w:b/>
        </w:rPr>
      </w:pPr>
      <w:r w:rsidRPr="002A0D1D">
        <w:rPr>
          <w:rFonts w:asciiTheme="minorHAnsi" w:hAnsiTheme="minorHAnsi" w:cstheme="minorHAnsi"/>
          <w:b/>
        </w:rPr>
        <w:t>ODPRTI POSTOPEK</w:t>
      </w:r>
    </w:p>
    <w:p w14:paraId="216B0371" w14:textId="77777777" w:rsidR="00A47669" w:rsidRPr="002A0D1D" w:rsidRDefault="00A47669" w:rsidP="003E7621">
      <w:pPr>
        <w:pBdr>
          <w:top w:val="thinThickLargeGap" w:sz="24" w:space="1" w:color="000000"/>
          <w:left w:val="thinThickLargeGap" w:sz="24" w:space="0" w:color="000000"/>
          <w:bottom w:val="thickThinLargeGap" w:sz="24" w:space="1" w:color="000000"/>
          <w:right w:val="thickThinLargeGap" w:sz="24" w:space="0" w:color="000000"/>
        </w:pBdr>
        <w:shd w:val="clear" w:color="auto" w:fill="E6E6E6"/>
        <w:jc w:val="center"/>
        <w:rPr>
          <w:rFonts w:asciiTheme="minorHAnsi" w:hAnsiTheme="minorHAnsi" w:cstheme="minorHAnsi"/>
        </w:rPr>
      </w:pPr>
    </w:p>
    <w:p w14:paraId="216FC1D9" w14:textId="77777777" w:rsidR="00A47669" w:rsidRPr="002A0D1D" w:rsidRDefault="00A47669" w:rsidP="003E7621">
      <w:pPr>
        <w:pBdr>
          <w:top w:val="thinThickLargeGap" w:sz="24" w:space="1" w:color="000000"/>
          <w:left w:val="thinThickLargeGap" w:sz="24" w:space="0" w:color="000000"/>
          <w:bottom w:val="thickThinLargeGap" w:sz="24" w:space="1" w:color="000000"/>
          <w:right w:val="thickThinLargeGap" w:sz="24" w:space="0" w:color="000000"/>
        </w:pBdr>
        <w:shd w:val="clear" w:color="auto" w:fill="E6E6E6"/>
        <w:jc w:val="center"/>
        <w:rPr>
          <w:rFonts w:asciiTheme="minorHAnsi" w:hAnsiTheme="minorHAnsi" w:cstheme="minorHAnsi"/>
          <w:i/>
        </w:rPr>
      </w:pPr>
      <w:r w:rsidRPr="002A0D1D">
        <w:rPr>
          <w:rFonts w:asciiTheme="minorHAnsi" w:hAnsiTheme="minorHAnsi" w:cstheme="minorHAnsi"/>
          <w:i/>
        </w:rPr>
        <w:t>Predmet javnega naročila:</w:t>
      </w:r>
    </w:p>
    <w:p w14:paraId="576C535C" w14:textId="39A78854" w:rsidR="00A47669" w:rsidRPr="002A0D1D" w:rsidRDefault="00487A70" w:rsidP="003E7621">
      <w:pPr>
        <w:pBdr>
          <w:top w:val="thinThickLargeGap" w:sz="24" w:space="1" w:color="000000"/>
          <w:left w:val="thinThickLargeGap" w:sz="24" w:space="0" w:color="000000"/>
          <w:bottom w:val="thickThinLargeGap" w:sz="24" w:space="1" w:color="000000"/>
          <w:right w:val="thickThinLargeGap" w:sz="24" w:space="0" w:color="000000"/>
        </w:pBdr>
        <w:shd w:val="clear" w:color="auto" w:fill="E6E6E6"/>
        <w:jc w:val="center"/>
        <w:rPr>
          <w:rFonts w:asciiTheme="minorHAnsi" w:hAnsiTheme="minorHAnsi" w:cstheme="minorHAnsi"/>
          <w:b/>
        </w:rPr>
      </w:pPr>
      <w:r>
        <w:rPr>
          <w:rFonts w:asciiTheme="minorHAnsi" w:hAnsiTheme="minorHAnsi" w:cstheme="minorHAnsi"/>
          <w:b/>
        </w:rPr>
        <w:t>TISK RAČUNOV IN IZVAJANJE POŠTNIH STORITEV</w:t>
      </w:r>
    </w:p>
    <w:p w14:paraId="71C6CCBB" w14:textId="77777777" w:rsidR="00A47669" w:rsidRPr="002A0D1D" w:rsidRDefault="00A47669" w:rsidP="00A47669">
      <w:pPr>
        <w:rPr>
          <w:rFonts w:asciiTheme="minorHAnsi" w:hAnsiTheme="minorHAnsi" w:cstheme="minorHAnsi"/>
        </w:rPr>
      </w:pPr>
    </w:p>
    <w:p w14:paraId="72A919BE" w14:textId="77777777" w:rsidR="00A47669" w:rsidRPr="002A0D1D" w:rsidRDefault="00A47669" w:rsidP="00A47669">
      <w:pPr>
        <w:rPr>
          <w:rFonts w:asciiTheme="minorHAnsi" w:hAnsiTheme="minorHAnsi" w:cstheme="minorHAnsi"/>
        </w:rPr>
      </w:pPr>
    </w:p>
    <w:p w14:paraId="5C4D78F2" w14:textId="77777777" w:rsidR="00A47669" w:rsidRPr="002A0D1D" w:rsidRDefault="00A47669" w:rsidP="00A47669">
      <w:pPr>
        <w:rPr>
          <w:rFonts w:asciiTheme="minorHAnsi" w:hAnsiTheme="minorHAnsi" w:cstheme="minorHAnsi"/>
        </w:rPr>
      </w:pPr>
    </w:p>
    <w:p w14:paraId="2325BD8C" w14:textId="77777777" w:rsidR="00A47669" w:rsidRPr="002A0D1D" w:rsidRDefault="00A47669" w:rsidP="00A47669">
      <w:pPr>
        <w:rPr>
          <w:rFonts w:asciiTheme="minorHAnsi" w:hAnsiTheme="minorHAnsi" w:cstheme="minorHAnsi"/>
        </w:rPr>
      </w:pPr>
    </w:p>
    <w:p w14:paraId="79E57155" w14:textId="77777777" w:rsidR="00A47669" w:rsidRPr="002A0D1D" w:rsidRDefault="00A47669" w:rsidP="00A47669">
      <w:pPr>
        <w:tabs>
          <w:tab w:val="left" w:pos="6450"/>
        </w:tabs>
        <w:rPr>
          <w:rFonts w:asciiTheme="minorHAnsi" w:hAnsiTheme="minorHAnsi" w:cstheme="minorHAnsi"/>
        </w:rPr>
      </w:pPr>
      <w:r w:rsidRPr="002A0D1D">
        <w:rPr>
          <w:rFonts w:asciiTheme="minorHAnsi" w:hAnsiTheme="minorHAnsi" w:cstheme="minorHAnsi"/>
        </w:rPr>
        <w:tab/>
      </w:r>
    </w:p>
    <w:p w14:paraId="7239C309" w14:textId="77777777" w:rsidR="00A47669" w:rsidRPr="002A0D1D" w:rsidRDefault="00A47669" w:rsidP="00A47669">
      <w:pPr>
        <w:rPr>
          <w:rFonts w:asciiTheme="minorHAnsi" w:hAnsiTheme="minorHAnsi" w:cstheme="minorHAnsi"/>
        </w:rPr>
      </w:pPr>
    </w:p>
    <w:p w14:paraId="2CFC2589" w14:textId="77777777" w:rsidR="00A47669" w:rsidRPr="002A0D1D" w:rsidRDefault="00A47669" w:rsidP="00A47669">
      <w:pPr>
        <w:rPr>
          <w:rFonts w:asciiTheme="minorHAnsi" w:hAnsiTheme="minorHAnsi" w:cstheme="minorHAnsi"/>
        </w:rPr>
      </w:pPr>
    </w:p>
    <w:p w14:paraId="6038B695" w14:textId="77777777" w:rsidR="00A47669" w:rsidRPr="002A0D1D" w:rsidRDefault="00A47669" w:rsidP="00A47669">
      <w:pPr>
        <w:rPr>
          <w:rFonts w:asciiTheme="minorHAnsi" w:hAnsiTheme="minorHAnsi" w:cstheme="minorHAnsi"/>
        </w:rPr>
      </w:pPr>
    </w:p>
    <w:p w14:paraId="7AC16CB5" w14:textId="77777777" w:rsidR="00A47669" w:rsidRPr="002A0D1D" w:rsidRDefault="00A47669" w:rsidP="00A47669">
      <w:pPr>
        <w:rPr>
          <w:rFonts w:asciiTheme="minorHAnsi" w:hAnsiTheme="minorHAnsi" w:cstheme="minorHAnsi"/>
        </w:rPr>
      </w:pPr>
    </w:p>
    <w:p w14:paraId="6974623F" w14:textId="77777777" w:rsidR="00A47669" w:rsidRPr="002A0D1D" w:rsidRDefault="00A47669" w:rsidP="00A47669">
      <w:pPr>
        <w:rPr>
          <w:rFonts w:asciiTheme="minorHAnsi" w:hAnsiTheme="minorHAnsi" w:cstheme="minorHAnsi"/>
        </w:rPr>
      </w:pPr>
    </w:p>
    <w:p w14:paraId="30EA0CE3" w14:textId="77777777" w:rsidR="00A47669" w:rsidRPr="002A0D1D" w:rsidRDefault="00A47669" w:rsidP="00A47669">
      <w:pPr>
        <w:rPr>
          <w:rFonts w:asciiTheme="minorHAnsi" w:hAnsiTheme="minorHAnsi" w:cstheme="minorHAnsi"/>
        </w:rPr>
      </w:pPr>
    </w:p>
    <w:p w14:paraId="1DFD3FED" w14:textId="77777777" w:rsidR="00A47669" w:rsidRPr="002A0D1D" w:rsidRDefault="00A47669" w:rsidP="00A47669">
      <w:pPr>
        <w:rPr>
          <w:rFonts w:asciiTheme="minorHAnsi" w:hAnsiTheme="minorHAnsi" w:cstheme="minorHAnsi"/>
        </w:rPr>
      </w:pPr>
    </w:p>
    <w:p w14:paraId="178A2A50" w14:textId="77777777" w:rsidR="00A47669" w:rsidRPr="002A0D1D" w:rsidRDefault="00A47669" w:rsidP="00A47669">
      <w:pPr>
        <w:rPr>
          <w:rFonts w:asciiTheme="minorHAnsi" w:hAnsiTheme="minorHAnsi" w:cstheme="minorHAnsi"/>
        </w:rPr>
      </w:pPr>
    </w:p>
    <w:p w14:paraId="2A85EFEB" w14:textId="77777777" w:rsidR="00A47669" w:rsidRPr="002A0D1D" w:rsidRDefault="00A47669" w:rsidP="00A47669">
      <w:pPr>
        <w:rPr>
          <w:rFonts w:asciiTheme="minorHAnsi" w:hAnsiTheme="minorHAnsi" w:cstheme="minorHAnsi"/>
        </w:rPr>
      </w:pPr>
    </w:p>
    <w:p w14:paraId="6F51CE54" w14:textId="77777777" w:rsidR="00A47669" w:rsidRPr="002A0D1D" w:rsidRDefault="00A47669" w:rsidP="00A47669">
      <w:pPr>
        <w:rPr>
          <w:rFonts w:asciiTheme="minorHAnsi" w:hAnsiTheme="minorHAnsi" w:cstheme="minorHAnsi"/>
        </w:rPr>
      </w:pPr>
    </w:p>
    <w:p w14:paraId="3065630E" w14:textId="77777777" w:rsidR="00A47669" w:rsidRPr="002A0D1D" w:rsidRDefault="00A47669" w:rsidP="00A47669">
      <w:pPr>
        <w:rPr>
          <w:rFonts w:asciiTheme="minorHAnsi" w:hAnsiTheme="minorHAnsi" w:cstheme="minorHAnsi"/>
        </w:rPr>
      </w:pPr>
    </w:p>
    <w:p w14:paraId="3C95D159" w14:textId="77777777" w:rsidR="00A47669" w:rsidRPr="002A0D1D" w:rsidRDefault="00A47669" w:rsidP="00A47669">
      <w:pPr>
        <w:pageBreakBefore/>
        <w:rPr>
          <w:rFonts w:asciiTheme="minorHAnsi" w:hAnsiTheme="minorHAnsi" w:cstheme="minorHAnsi"/>
        </w:rPr>
      </w:pPr>
      <w:r w:rsidRPr="002A0D1D">
        <w:rPr>
          <w:rFonts w:asciiTheme="minorHAnsi" w:hAnsiTheme="minorHAnsi" w:cstheme="minorHAnsi"/>
          <w:b/>
        </w:rPr>
        <w:lastRenderedPageBreak/>
        <w:t>KAZALO</w:t>
      </w:r>
    </w:p>
    <w:p w14:paraId="5A8D2530" w14:textId="77777777" w:rsidR="00A47669" w:rsidRPr="002A0D1D" w:rsidRDefault="00A47669" w:rsidP="00A47669">
      <w:pPr>
        <w:rPr>
          <w:rFonts w:asciiTheme="minorHAnsi" w:hAnsiTheme="minorHAnsi" w:cstheme="minorHAnsi"/>
          <w:b/>
        </w:rPr>
      </w:pPr>
    </w:p>
    <w:p w14:paraId="73D884D1" w14:textId="77777777" w:rsidR="00A47669" w:rsidRPr="002A0D1D" w:rsidRDefault="00A47669" w:rsidP="00A47669">
      <w:pPr>
        <w:tabs>
          <w:tab w:val="left" w:pos="8424"/>
        </w:tabs>
        <w:rPr>
          <w:rFonts w:asciiTheme="minorHAnsi" w:hAnsiTheme="minorHAnsi" w:cstheme="minorHAnsi"/>
        </w:rPr>
      </w:pPr>
      <w:r w:rsidRPr="002A0D1D">
        <w:rPr>
          <w:rFonts w:asciiTheme="minorHAnsi" w:hAnsiTheme="minorHAnsi" w:cstheme="minorHAnsi"/>
        </w:rPr>
        <w:tab/>
      </w:r>
    </w:p>
    <w:p w14:paraId="69F69600" w14:textId="7167EEAD" w:rsidR="000A0D43" w:rsidRDefault="00A47669">
      <w:pPr>
        <w:pStyle w:val="Kazalovsebine1"/>
        <w:rPr>
          <w:rStyle w:val="Hiperpovezava"/>
          <w:rFonts w:asciiTheme="minorHAnsi" w:hAnsiTheme="minorHAnsi" w:cstheme="minorHAnsi"/>
          <w:noProof/>
        </w:rPr>
      </w:pPr>
      <w:r w:rsidRPr="000A0D43">
        <w:rPr>
          <w:rFonts w:asciiTheme="minorHAnsi" w:hAnsiTheme="minorHAnsi" w:cstheme="minorHAnsi"/>
        </w:rPr>
        <w:fldChar w:fldCharType="begin"/>
      </w:r>
      <w:r w:rsidRPr="000A0D43">
        <w:rPr>
          <w:rFonts w:asciiTheme="minorHAnsi" w:hAnsiTheme="minorHAnsi" w:cstheme="minorHAnsi"/>
        </w:rPr>
        <w:instrText xml:space="preserve"> TOC \o "1-3" \h \z \u </w:instrText>
      </w:r>
      <w:r w:rsidRPr="000A0D43">
        <w:rPr>
          <w:rFonts w:asciiTheme="minorHAnsi" w:hAnsiTheme="minorHAnsi" w:cstheme="minorHAnsi"/>
        </w:rPr>
        <w:fldChar w:fldCharType="separate"/>
      </w:r>
      <w:hyperlink w:anchor="_Toc232672091" w:history="1">
        <w:r w:rsidR="000A0D43" w:rsidRPr="000A0D43">
          <w:rPr>
            <w:rStyle w:val="Hiperpovezava"/>
            <w:rFonts w:asciiTheme="minorHAnsi" w:hAnsiTheme="minorHAnsi" w:cstheme="minorHAnsi"/>
            <w:bCs/>
            <w:noProof/>
          </w:rPr>
          <w:t>A) POVABILO K ODDAJI PONUDBE</w:t>
        </w:r>
        <w:r w:rsidR="000A0D43" w:rsidRPr="000A0D43">
          <w:rPr>
            <w:rFonts w:asciiTheme="minorHAnsi" w:hAnsiTheme="minorHAnsi" w:cstheme="minorHAnsi"/>
            <w:noProof/>
            <w:webHidden/>
          </w:rPr>
          <w:tab/>
        </w:r>
        <w:r w:rsidR="000A0D43" w:rsidRPr="000A0D43">
          <w:rPr>
            <w:rFonts w:asciiTheme="minorHAnsi" w:hAnsiTheme="minorHAnsi" w:cstheme="minorHAnsi"/>
            <w:noProof/>
            <w:webHidden/>
          </w:rPr>
          <w:fldChar w:fldCharType="begin"/>
        </w:r>
        <w:r w:rsidR="000A0D43" w:rsidRPr="000A0D43">
          <w:rPr>
            <w:rFonts w:asciiTheme="minorHAnsi" w:hAnsiTheme="minorHAnsi" w:cstheme="minorHAnsi"/>
            <w:noProof/>
            <w:webHidden/>
          </w:rPr>
          <w:instrText xml:space="preserve"> PAGEREF _Toc232672091 \h </w:instrText>
        </w:r>
        <w:r w:rsidR="000A0D43" w:rsidRPr="000A0D43">
          <w:rPr>
            <w:rFonts w:asciiTheme="minorHAnsi" w:hAnsiTheme="minorHAnsi" w:cstheme="minorHAnsi"/>
            <w:noProof/>
            <w:webHidden/>
          </w:rPr>
        </w:r>
        <w:r w:rsidR="000A0D43" w:rsidRPr="000A0D43">
          <w:rPr>
            <w:rFonts w:asciiTheme="minorHAnsi" w:hAnsiTheme="minorHAnsi" w:cstheme="minorHAnsi"/>
            <w:noProof/>
            <w:webHidden/>
          </w:rPr>
          <w:fldChar w:fldCharType="separate"/>
        </w:r>
        <w:r w:rsidR="000A0D43" w:rsidRPr="000A0D43">
          <w:rPr>
            <w:rFonts w:asciiTheme="minorHAnsi" w:hAnsiTheme="minorHAnsi" w:cstheme="minorHAnsi"/>
            <w:noProof/>
            <w:webHidden/>
          </w:rPr>
          <w:t>3</w:t>
        </w:r>
        <w:r w:rsidR="000A0D43" w:rsidRPr="000A0D43">
          <w:rPr>
            <w:rFonts w:asciiTheme="minorHAnsi" w:hAnsiTheme="minorHAnsi" w:cstheme="minorHAnsi"/>
            <w:noProof/>
            <w:webHidden/>
          </w:rPr>
          <w:fldChar w:fldCharType="end"/>
        </w:r>
      </w:hyperlink>
    </w:p>
    <w:p w14:paraId="51D74EB6" w14:textId="77777777" w:rsidR="000A0D43" w:rsidRPr="000A0D43" w:rsidRDefault="000A0D43" w:rsidP="000A0D43">
      <w:pPr>
        <w:rPr>
          <w:rFonts w:eastAsiaTheme="minorEastAsia"/>
        </w:rPr>
      </w:pPr>
    </w:p>
    <w:p w14:paraId="33E56EB1" w14:textId="157D293C" w:rsidR="000A0D43" w:rsidRDefault="000A0D43">
      <w:pPr>
        <w:pStyle w:val="Kazalovsebine2"/>
        <w:rPr>
          <w:rStyle w:val="Hiperpovezava"/>
          <w:rFonts w:asciiTheme="minorHAnsi" w:hAnsiTheme="minorHAnsi" w:cstheme="minorHAnsi"/>
          <w:noProof/>
        </w:rPr>
      </w:pPr>
      <w:hyperlink w:anchor="_Toc232672092" w:history="1">
        <w:r w:rsidRPr="000A0D43">
          <w:rPr>
            <w:rStyle w:val="Hiperpovezava"/>
            <w:rFonts w:asciiTheme="minorHAnsi" w:hAnsiTheme="minorHAnsi" w:cstheme="minorHAnsi"/>
            <w:noProof/>
          </w:rPr>
          <w:t>I. SPLOŠNO O RAZPISU</w:t>
        </w:r>
        <w:r w:rsidRPr="000A0D43">
          <w:rPr>
            <w:rFonts w:asciiTheme="minorHAnsi" w:hAnsiTheme="minorHAnsi" w:cstheme="minorHAnsi"/>
            <w:noProof/>
            <w:webHidden/>
          </w:rPr>
          <w:tab/>
        </w:r>
        <w:r w:rsidRPr="000A0D43">
          <w:rPr>
            <w:rFonts w:asciiTheme="minorHAnsi" w:hAnsiTheme="minorHAnsi" w:cstheme="minorHAnsi"/>
            <w:noProof/>
            <w:webHidden/>
          </w:rPr>
          <w:fldChar w:fldCharType="begin"/>
        </w:r>
        <w:r w:rsidRPr="000A0D43">
          <w:rPr>
            <w:rFonts w:asciiTheme="minorHAnsi" w:hAnsiTheme="minorHAnsi" w:cstheme="minorHAnsi"/>
            <w:noProof/>
            <w:webHidden/>
          </w:rPr>
          <w:instrText xml:space="preserve"> PAGEREF _Toc232672092 \h </w:instrText>
        </w:r>
        <w:r w:rsidRPr="000A0D43">
          <w:rPr>
            <w:rFonts w:asciiTheme="minorHAnsi" w:hAnsiTheme="minorHAnsi" w:cstheme="minorHAnsi"/>
            <w:noProof/>
            <w:webHidden/>
          </w:rPr>
        </w:r>
        <w:r w:rsidRPr="000A0D43">
          <w:rPr>
            <w:rFonts w:asciiTheme="minorHAnsi" w:hAnsiTheme="minorHAnsi" w:cstheme="minorHAnsi"/>
            <w:noProof/>
            <w:webHidden/>
          </w:rPr>
          <w:fldChar w:fldCharType="separate"/>
        </w:r>
        <w:r w:rsidRPr="000A0D43">
          <w:rPr>
            <w:rFonts w:asciiTheme="minorHAnsi" w:hAnsiTheme="minorHAnsi" w:cstheme="minorHAnsi"/>
            <w:noProof/>
            <w:webHidden/>
          </w:rPr>
          <w:t>4</w:t>
        </w:r>
        <w:r w:rsidRPr="000A0D43">
          <w:rPr>
            <w:rFonts w:asciiTheme="minorHAnsi" w:hAnsiTheme="minorHAnsi" w:cstheme="minorHAnsi"/>
            <w:noProof/>
            <w:webHidden/>
          </w:rPr>
          <w:fldChar w:fldCharType="end"/>
        </w:r>
      </w:hyperlink>
    </w:p>
    <w:p w14:paraId="58DE08B2" w14:textId="77777777" w:rsidR="000A0D43" w:rsidRPr="000A0D43" w:rsidRDefault="000A0D43" w:rsidP="000A0D43">
      <w:pPr>
        <w:rPr>
          <w:rFonts w:eastAsiaTheme="minorEastAsia"/>
        </w:rPr>
      </w:pPr>
    </w:p>
    <w:p w14:paraId="03D45D56" w14:textId="0A8ECD29" w:rsidR="000A0D43" w:rsidRPr="000A0D43" w:rsidRDefault="000A0D43">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32672093" w:history="1">
        <w:r w:rsidRPr="000A0D43">
          <w:rPr>
            <w:rStyle w:val="Hiperpovezava"/>
            <w:rFonts w:asciiTheme="minorHAnsi" w:hAnsiTheme="minorHAnsi" w:cstheme="minorHAnsi"/>
            <w:noProof/>
          </w:rPr>
          <w:t>1.1 Vrsta postopka</w:t>
        </w:r>
        <w:r w:rsidRPr="000A0D43">
          <w:rPr>
            <w:rFonts w:asciiTheme="minorHAnsi" w:hAnsiTheme="minorHAnsi" w:cstheme="minorHAnsi"/>
            <w:noProof/>
            <w:webHidden/>
          </w:rPr>
          <w:tab/>
        </w:r>
        <w:r w:rsidRPr="000A0D43">
          <w:rPr>
            <w:rFonts w:asciiTheme="minorHAnsi" w:hAnsiTheme="minorHAnsi" w:cstheme="minorHAnsi"/>
            <w:noProof/>
            <w:webHidden/>
          </w:rPr>
          <w:fldChar w:fldCharType="begin"/>
        </w:r>
        <w:r w:rsidRPr="000A0D43">
          <w:rPr>
            <w:rFonts w:asciiTheme="minorHAnsi" w:hAnsiTheme="minorHAnsi" w:cstheme="minorHAnsi"/>
            <w:noProof/>
            <w:webHidden/>
          </w:rPr>
          <w:instrText xml:space="preserve"> PAGEREF _Toc232672093 \h </w:instrText>
        </w:r>
        <w:r w:rsidRPr="000A0D43">
          <w:rPr>
            <w:rFonts w:asciiTheme="minorHAnsi" w:hAnsiTheme="minorHAnsi" w:cstheme="minorHAnsi"/>
            <w:noProof/>
            <w:webHidden/>
          </w:rPr>
        </w:r>
        <w:r w:rsidRPr="000A0D43">
          <w:rPr>
            <w:rFonts w:asciiTheme="minorHAnsi" w:hAnsiTheme="minorHAnsi" w:cstheme="minorHAnsi"/>
            <w:noProof/>
            <w:webHidden/>
          </w:rPr>
          <w:fldChar w:fldCharType="separate"/>
        </w:r>
        <w:r w:rsidRPr="000A0D43">
          <w:rPr>
            <w:rFonts w:asciiTheme="minorHAnsi" w:hAnsiTheme="minorHAnsi" w:cstheme="minorHAnsi"/>
            <w:noProof/>
            <w:webHidden/>
          </w:rPr>
          <w:t>4</w:t>
        </w:r>
        <w:r w:rsidRPr="000A0D43">
          <w:rPr>
            <w:rFonts w:asciiTheme="minorHAnsi" w:hAnsiTheme="minorHAnsi" w:cstheme="minorHAnsi"/>
            <w:noProof/>
            <w:webHidden/>
          </w:rPr>
          <w:fldChar w:fldCharType="end"/>
        </w:r>
      </w:hyperlink>
    </w:p>
    <w:p w14:paraId="050D6857" w14:textId="6A1C1CEB" w:rsidR="000A0D43" w:rsidRPr="000A0D43" w:rsidRDefault="000A0D43">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32672094" w:history="1">
        <w:r w:rsidRPr="000A0D43">
          <w:rPr>
            <w:rStyle w:val="Hiperpovezava"/>
            <w:rFonts w:asciiTheme="minorHAnsi" w:hAnsiTheme="minorHAnsi" w:cstheme="minorHAnsi"/>
            <w:noProof/>
          </w:rPr>
          <w:t>1.2 Opis predmeta naročila</w:t>
        </w:r>
        <w:r w:rsidRPr="000A0D43">
          <w:rPr>
            <w:rFonts w:asciiTheme="minorHAnsi" w:hAnsiTheme="minorHAnsi" w:cstheme="minorHAnsi"/>
            <w:noProof/>
            <w:webHidden/>
          </w:rPr>
          <w:tab/>
        </w:r>
        <w:r w:rsidRPr="000A0D43">
          <w:rPr>
            <w:rFonts w:asciiTheme="minorHAnsi" w:hAnsiTheme="minorHAnsi" w:cstheme="minorHAnsi"/>
            <w:noProof/>
            <w:webHidden/>
          </w:rPr>
          <w:fldChar w:fldCharType="begin"/>
        </w:r>
        <w:r w:rsidRPr="000A0D43">
          <w:rPr>
            <w:rFonts w:asciiTheme="minorHAnsi" w:hAnsiTheme="minorHAnsi" w:cstheme="minorHAnsi"/>
            <w:noProof/>
            <w:webHidden/>
          </w:rPr>
          <w:instrText xml:space="preserve"> PAGEREF _Toc232672094 \h </w:instrText>
        </w:r>
        <w:r w:rsidRPr="000A0D43">
          <w:rPr>
            <w:rFonts w:asciiTheme="minorHAnsi" w:hAnsiTheme="minorHAnsi" w:cstheme="minorHAnsi"/>
            <w:noProof/>
            <w:webHidden/>
          </w:rPr>
        </w:r>
        <w:r w:rsidRPr="000A0D43">
          <w:rPr>
            <w:rFonts w:asciiTheme="minorHAnsi" w:hAnsiTheme="minorHAnsi" w:cstheme="minorHAnsi"/>
            <w:noProof/>
            <w:webHidden/>
          </w:rPr>
          <w:fldChar w:fldCharType="separate"/>
        </w:r>
        <w:r w:rsidRPr="000A0D43">
          <w:rPr>
            <w:rFonts w:asciiTheme="minorHAnsi" w:hAnsiTheme="minorHAnsi" w:cstheme="minorHAnsi"/>
            <w:noProof/>
            <w:webHidden/>
          </w:rPr>
          <w:t>4</w:t>
        </w:r>
        <w:r w:rsidRPr="000A0D43">
          <w:rPr>
            <w:rFonts w:asciiTheme="minorHAnsi" w:hAnsiTheme="minorHAnsi" w:cstheme="minorHAnsi"/>
            <w:noProof/>
            <w:webHidden/>
          </w:rPr>
          <w:fldChar w:fldCharType="end"/>
        </w:r>
      </w:hyperlink>
    </w:p>
    <w:p w14:paraId="6E6878A4" w14:textId="17B459E8" w:rsidR="000A0D43" w:rsidRPr="000A0D43" w:rsidRDefault="000A0D43">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32672095" w:history="1">
        <w:r w:rsidRPr="000A0D43">
          <w:rPr>
            <w:rStyle w:val="Hiperpovezava"/>
            <w:rFonts w:asciiTheme="minorHAnsi" w:hAnsiTheme="minorHAnsi" w:cstheme="minorHAnsi"/>
            <w:noProof/>
          </w:rPr>
          <w:t>1.3 Veljavnost ponudbe</w:t>
        </w:r>
        <w:r w:rsidRPr="000A0D43">
          <w:rPr>
            <w:rFonts w:asciiTheme="minorHAnsi" w:hAnsiTheme="minorHAnsi" w:cstheme="minorHAnsi"/>
            <w:noProof/>
            <w:webHidden/>
          </w:rPr>
          <w:tab/>
        </w:r>
        <w:r w:rsidRPr="000A0D43">
          <w:rPr>
            <w:rFonts w:asciiTheme="minorHAnsi" w:hAnsiTheme="minorHAnsi" w:cstheme="minorHAnsi"/>
            <w:noProof/>
            <w:webHidden/>
          </w:rPr>
          <w:fldChar w:fldCharType="begin"/>
        </w:r>
        <w:r w:rsidRPr="000A0D43">
          <w:rPr>
            <w:rFonts w:asciiTheme="minorHAnsi" w:hAnsiTheme="minorHAnsi" w:cstheme="minorHAnsi"/>
            <w:noProof/>
            <w:webHidden/>
          </w:rPr>
          <w:instrText xml:space="preserve"> PAGEREF _Toc232672095 \h </w:instrText>
        </w:r>
        <w:r w:rsidRPr="000A0D43">
          <w:rPr>
            <w:rFonts w:asciiTheme="minorHAnsi" w:hAnsiTheme="minorHAnsi" w:cstheme="minorHAnsi"/>
            <w:noProof/>
            <w:webHidden/>
          </w:rPr>
        </w:r>
        <w:r w:rsidRPr="000A0D43">
          <w:rPr>
            <w:rFonts w:asciiTheme="minorHAnsi" w:hAnsiTheme="minorHAnsi" w:cstheme="minorHAnsi"/>
            <w:noProof/>
            <w:webHidden/>
          </w:rPr>
          <w:fldChar w:fldCharType="separate"/>
        </w:r>
        <w:r w:rsidRPr="000A0D43">
          <w:rPr>
            <w:rFonts w:asciiTheme="minorHAnsi" w:hAnsiTheme="minorHAnsi" w:cstheme="minorHAnsi"/>
            <w:noProof/>
            <w:webHidden/>
          </w:rPr>
          <w:t>4</w:t>
        </w:r>
        <w:r w:rsidRPr="000A0D43">
          <w:rPr>
            <w:rFonts w:asciiTheme="minorHAnsi" w:hAnsiTheme="minorHAnsi" w:cstheme="minorHAnsi"/>
            <w:noProof/>
            <w:webHidden/>
          </w:rPr>
          <w:fldChar w:fldCharType="end"/>
        </w:r>
      </w:hyperlink>
    </w:p>
    <w:p w14:paraId="38E91DC5" w14:textId="31413610" w:rsidR="000A0D43" w:rsidRPr="000A0D43" w:rsidRDefault="000A0D43">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32672096" w:history="1">
        <w:r w:rsidRPr="000A0D43">
          <w:rPr>
            <w:rStyle w:val="Hiperpovezava"/>
            <w:rFonts w:asciiTheme="minorHAnsi" w:hAnsiTheme="minorHAnsi" w:cstheme="minorHAnsi"/>
            <w:noProof/>
          </w:rPr>
          <w:t>1.4 Pojasnila in dopolnitev razpisne dokumentacije</w:t>
        </w:r>
        <w:r w:rsidRPr="000A0D43">
          <w:rPr>
            <w:rFonts w:asciiTheme="minorHAnsi" w:hAnsiTheme="minorHAnsi" w:cstheme="minorHAnsi"/>
            <w:noProof/>
            <w:webHidden/>
          </w:rPr>
          <w:tab/>
        </w:r>
        <w:r w:rsidRPr="000A0D43">
          <w:rPr>
            <w:rFonts w:asciiTheme="minorHAnsi" w:hAnsiTheme="minorHAnsi" w:cstheme="minorHAnsi"/>
            <w:noProof/>
            <w:webHidden/>
          </w:rPr>
          <w:fldChar w:fldCharType="begin"/>
        </w:r>
        <w:r w:rsidRPr="000A0D43">
          <w:rPr>
            <w:rFonts w:asciiTheme="minorHAnsi" w:hAnsiTheme="minorHAnsi" w:cstheme="minorHAnsi"/>
            <w:noProof/>
            <w:webHidden/>
          </w:rPr>
          <w:instrText xml:space="preserve"> PAGEREF _Toc232672096 \h </w:instrText>
        </w:r>
        <w:r w:rsidRPr="000A0D43">
          <w:rPr>
            <w:rFonts w:asciiTheme="minorHAnsi" w:hAnsiTheme="minorHAnsi" w:cstheme="minorHAnsi"/>
            <w:noProof/>
            <w:webHidden/>
          </w:rPr>
        </w:r>
        <w:r w:rsidRPr="000A0D43">
          <w:rPr>
            <w:rFonts w:asciiTheme="minorHAnsi" w:hAnsiTheme="minorHAnsi" w:cstheme="minorHAnsi"/>
            <w:noProof/>
            <w:webHidden/>
          </w:rPr>
          <w:fldChar w:fldCharType="separate"/>
        </w:r>
        <w:r w:rsidRPr="000A0D43">
          <w:rPr>
            <w:rFonts w:asciiTheme="minorHAnsi" w:hAnsiTheme="minorHAnsi" w:cstheme="minorHAnsi"/>
            <w:noProof/>
            <w:webHidden/>
          </w:rPr>
          <w:t>4</w:t>
        </w:r>
        <w:r w:rsidRPr="000A0D43">
          <w:rPr>
            <w:rFonts w:asciiTheme="minorHAnsi" w:hAnsiTheme="minorHAnsi" w:cstheme="minorHAnsi"/>
            <w:noProof/>
            <w:webHidden/>
          </w:rPr>
          <w:fldChar w:fldCharType="end"/>
        </w:r>
      </w:hyperlink>
    </w:p>
    <w:p w14:paraId="6227E183" w14:textId="4BDC3B34" w:rsidR="000A0D43" w:rsidRPr="000A0D43" w:rsidRDefault="000A0D43">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32672097" w:history="1">
        <w:r w:rsidRPr="000A0D43">
          <w:rPr>
            <w:rStyle w:val="Hiperpovezava"/>
            <w:rFonts w:asciiTheme="minorHAnsi" w:hAnsiTheme="minorHAnsi" w:cstheme="minorHAnsi"/>
            <w:noProof/>
          </w:rPr>
          <w:t>1.5 Sodelovanje na razpisu</w:t>
        </w:r>
        <w:r w:rsidRPr="000A0D43">
          <w:rPr>
            <w:rFonts w:asciiTheme="minorHAnsi" w:hAnsiTheme="minorHAnsi" w:cstheme="minorHAnsi"/>
            <w:noProof/>
            <w:webHidden/>
          </w:rPr>
          <w:tab/>
        </w:r>
        <w:r w:rsidRPr="000A0D43">
          <w:rPr>
            <w:rFonts w:asciiTheme="minorHAnsi" w:hAnsiTheme="minorHAnsi" w:cstheme="minorHAnsi"/>
            <w:noProof/>
            <w:webHidden/>
          </w:rPr>
          <w:fldChar w:fldCharType="begin"/>
        </w:r>
        <w:r w:rsidRPr="000A0D43">
          <w:rPr>
            <w:rFonts w:asciiTheme="minorHAnsi" w:hAnsiTheme="minorHAnsi" w:cstheme="minorHAnsi"/>
            <w:noProof/>
            <w:webHidden/>
          </w:rPr>
          <w:instrText xml:space="preserve"> PAGEREF _Toc232672097 \h </w:instrText>
        </w:r>
        <w:r w:rsidRPr="000A0D43">
          <w:rPr>
            <w:rFonts w:asciiTheme="minorHAnsi" w:hAnsiTheme="minorHAnsi" w:cstheme="minorHAnsi"/>
            <w:noProof/>
            <w:webHidden/>
          </w:rPr>
        </w:r>
        <w:r w:rsidRPr="000A0D43">
          <w:rPr>
            <w:rFonts w:asciiTheme="minorHAnsi" w:hAnsiTheme="minorHAnsi" w:cstheme="minorHAnsi"/>
            <w:noProof/>
            <w:webHidden/>
          </w:rPr>
          <w:fldChar w:fldCharType="separate"/>
        </w:r>
        <w:r w:rsidRPr="000A0D43">
          <w:rPr>
            <w:rFonts w:asciiTheme="minorHAnsi" w:hAnsiTheme="minorHAnsi" w:cstheme="minorHAnsi"/>
            <w:noProof/>
            <w:webHidden/>
          </w:rPr>
          <w:t>5</w:t>
        </w:r>
        <w:r w:rsidRPr="000A0D43">
          <w:rPr>
            <w:rFonts w:asciiTheme="minorHAnsi" w:hAnsiTheme="minorHAnsi" w:cstheme="minorHAnsi"/>
            <w:noProof/>
            <w:webHidden/>
          </w:rPr>
          <w:fldChar w:fldCharType="end"/>
        </w:r>
      </w:hyperlink>
    </w:p>
    <w:p w14:paraId="2F033B5A" w14:textId="31315F4F" w:rsidR="000A0D43" w:rsidRPr="000A0D43" w:rsidRDefault="000A0D43">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32672098" w:history="1">
        <w:r w:rsidRPr="000A0D43">
          <w:rPr>
            <w:rStyle w:val="Hiperpovezava"/>
            <w:rFonts w:asciiTheme="minorHAnsi" w:hAnsiTheme="minorHAnsi" w:cstheme="minorHAnsi"/>
            <w:noProof/>
          </w:rPr>
          <w:t>1.6 Pravilna ponudba</w:t>
        </w:r>
        <w:r w:rsidRPr="000A0D43">
          <w:rPr>
            <w:rFonts w:asciiTheme="minorHAnsi" w:hAnsiTheme="minorHAnsi" w:cstheme="minorHAnsi"/>
            <w:noProof/>
            <w:webHidden/>
          </w:rPr>
          <w:tab/>
        </w:r>
        <w:r w:rsidRPr="000A0D43">
          <w:rPr>
            <w:rFonts w:asciiTheme="minorHAnsi" w:hAnsiTheme="minorHAnsi" w:cstheme="minorHAnsi"/>
            <w:noProof/>
            <w:webHidden/>
          </w:rPr>
          <w:fldChar w:fldCharType="begin"/>
        </w:r>
        <w:r w:rsidRPr="000A0D43">
          <w:rPr>
            <w:rFonts w:asciiTheme="minorHAnsi" w:hAnsiTheme="minorHAnsi" w:cstheme="minorHAnsi"/>
            <w:noProof/>
            <w:webHidden/>
          </w:rPr>
          <w:instrText xml:space="preserve"> PAGEREF _Toc232672098 \h </w:instrText>
        </w:r>
        <w:r w:rsidRPr="000A0D43">
          <w:rPr>
            <w:rFonts w:asciiTheme="minorHAnsi" w:hAnsiTheme="minorHAnsi" w:cstheme="minorHAnsi"/>
            <w:noProof/>
            <w:webHidden/>
          </w:rPr>
        </w:r>
        <w:r w:rsidRPr="000A0D43">
          <w:rPr>
            <w:rFonts w:asciiTheme="minorHAnsi" w:hAnsiTheme="minorHAnsi" w:cstheme="minorHAnsi"/>
            <w:noProof/>
            <w:webHidden/>
          </w:rPr>
          <w:fldChar w:fldCharType="separate"/>
        </w:r>
        <w:r w:rsidRPr="000A0D43">
          <w:rPr>
            <w:rFonts w:asciiTheme="minorHAnsi" w:hAnsiTheme="minorHAnsi" w:cstheme="minorHAnsi"/>
            <w:noProof/>
            <w:webHidden/>
          </w:rPr>
          <w:t>7</w:t>
        </w:r>
        <w:r w:rsidRPr="000A0D43">
          <w:rPr>
            <w:rFonts w:asciiTheme="minorHAnsi" w:hAnsiTheme="minorHAnsi" w:cstheme="minorHAnsi"/>
            <w:noProof/>
            <w:webHidden/>
          </w:rPr>
          <w:fldChar w:fldCharType="end"/>
        </w:r>
      </w:hyperlink>
    </w:p>
    <w:p w14:paraId="2A08C097" w14:textId="11148753" w:rsidR="000A0D43" w:rsidRPr="000A0D43" w:rsidRDefault="000A0D43">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32672099" w:history="1">
        <w:r w:rsidRPr="000A0D43">
          <w:rPr>
            <w:rStyle w:val="Hiperpovezava"/>
            <w:rFonts w:asciiTheme="minorHAnsi" w:hAnsiTheme="minorHAnsi" w:cstheme="minorHAnsi"/>
            <w:noProof/>
          </w:rPr>
          <w:t>1.7 Pogoji za priznanje sposobnosti</w:t>
        </w:r>
        <w:r w:rsidRPr="000A0D43">
          <w:rPr>
            <w:rFonts w:asciiTheme="minorHAnsi" w:hAnsiTheme="minorHAnsi" w:cstheme="minorHAnsi"/>
            <w:noProof/>
            <w:webHidden/>
          </w:rPr>
          <w:tab/>
        </w:r>
        <w:r w:rsidRPr="000A0D43">
          <w:rPr>
            <w:rFonts w:asciiTheme="minorHAnsi" w:hAnsiTheme="minorHAnsi" w:cstheme="minorHAnsi"/>
            <w:noProof/>
            <w:webHidden/>
          </w:rPr>
          <w:fldChar w:fldCharType="begin"/>
        </w:r>
        <w:r w:rsidRPr="000A0D43">
          <w:rPr>
            <w:rFonts w:asciiTheme="minorHAnsi" w:hAnsiTheme="minorHAnsi" w:cstheme="minorHAnsi"/>
            <w:noProof/>
            <w:webHidden/>
          </w:rPr>
          <w:instrText xml:space="preserve"> PAGEREF _Toc232672099 \h </w:instrText>
        </w:r>
        <w:r w:rsidRPr="000A0D43">
          <w:rPr>
            <w:rFonts w:asciiTheme="minorHAnsi" w:hAnsiTheme="minorHAnsi" w:cstheme="minorHAnsi"/>
            <w:noProof/>
            <w:webHidden/>
          </w:rPr>
        </w:r>
        <w:r w:rsidRPr="000A0D43">
          <w:rPr>
            <w:rFonts w:asciiTheme="minorHAnsi" w:hAnsiTheme="minorHAnsi" w:cstheme="minorHAnsi"/>
            <w:noProof/>
            <w:webHidden/>
          </w:rPr>
          <w:fldChar w:fldCharType="separate"/>
        </w:r>
        <w:r w:rsidRPr="000A0D43">
          <w:rPr>
            <w:rFonts w:asciiTheme="minorHAnsi" w:hAnsiTheme="minorHAnsi" w:cstheme="minorHAnsi"/>
            <w:noProof/>
            <w:webHidden/>
          </w:rPr>
          <w:t>8</w:t>
        </w:r>
        <w:r w:rsidRPr="000A0D43">
          <w:rPr>
            <w:rFonts w:asciiTheme="minorHAnsi" w:hAnsiTheme="minorHAnsi" w:cstheme="minorHAnsi"/>
            <w:noProof/>
            <w:webHidden/>
          </w:rPr>
          <w:fldChar w:fldCharType="end"/>
        </w:r>
      </w:hyperlink>
    </w:p>
    <w:p w14:paraId="2CD132FA" w14:textId="7AA8CC7B" w:rsidR="000A0D43" w:rsidRPr="000A0D43" w:rsidRDefault="000A0D43">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32672100" w:history="1">
        <w:r w:rsidRPr="000A0D43">
          <w:rPr>
            <w:rStyle w:val="Hiperpovezava"/>
            <w:rFonts w:asciiTheme="minorHAnsi" w:hAnsiTheme="minorHAnsi" w:cstheme="minorHAnsi"/>
            <w:noProof/>
          </w:rPr>
          <w:t>1.8 Zaupnost</w:t>
        </w:r>
        <w:r w:rsidRPr="000A0D43">
          <w:rPr>
            <w:rFonts w:asciiTheme="minorHAnsi" w:hAnsiTheme="minorHAnsi" w:cstheme="minorHAnsi"/>
            <w:noProof/>
            <w:webHidden/>
          </w:rPr>
          <w:tab/>
        </w:r>
        <w:r w:rsidRPr="000A0D43">
          <w:rPr>
            <w:rFonts w:asciiTheme="minorHAnsi" w:hAnsiTheme="minorHAnsi" w:cstheme="minorHAnsi"/>
            <w:noProof/>
            <w:webHidden/>
          </w:rPr>
          <w:fldChar w:fldCharType="begin"/>
        </w:r>
        <w:r w:rsidRPr="000A0D43">
          <w:rPr>
            <w:rFonts w:asciiTheme="minorHAnsi" w:hAnsiTheme="minorHAnsi" w:cstheme="minorHAnsi"/>
            <w:noProof/>
            <w:webHidden/>
          </w:rPr>
          <w:instrText xml:space="preserve"> PAGEREF _Toc232672100 \h </w:instrText>
        </w:r>
        <w:r w:rsidRPr="000A0D43">
          <w:rPr>
            <w:rFonts w:asciiTheme="minorHAnsi" w:hAnsiTheme="minorHAnsi" w:cstheme="minorHAnsi"/>
            <w:noProof/>
            <w:webHidden/>
          </w:rPr>
        </w:r>
        <w:r w:rsidRPr="000A0D43">
          <w:rPr>
            <w:rFonts w:asciiTheme="minorHAnsi" w:hAnsiTheme="minorHAnsi" w:cstheme="minorHAnsi"/>
            <w:noProof/>
            <w:webHidden/>
          </w:rPr>
          <w:fldChar w:fldCharType="separate"/>
        </w:r>
        <w:r w:rsidRPr="000A0D43">
          <w:rPr>
            <w:rFonts w:asciiTheme="minorHAnsi" w:hAnsiTheme="minorHAnsi" w:cstheme="minorHAnsi"/>
            <w:noProof/>
            <w:webHidden/>
          </w:rPr>
          <w:t>14</w:t>
        </w:r>
        <w:r w:rsidRPr="000A0D43">
          <w:rPr>
            <w:rFonts w:asciiTheme="minorHAnsi" w:hAnsiTheme="minorHAnsi" w:cstheme="minorHAnsi"/>
            <w:noProof/>
            <w:webHidden/>
          </w:rPr>
          <w:fldChar w:fldCharType="end"/>
        </w:r>
      </w:hyperlink>
    </w:p>
    <w:p w14:paraId="709D7DA7" w14:textId="4111F836" w:rsidR="000A0D43" w:rsidRPr="000A0D43" w:rsidRDefault="000A0D43">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32672101" w:history="1">
        <w:r w:rsidRPr="000A0D43">
          <w:rPr>
            <w:rStyle w:val="Hiperpovezava"/>
            <w:rFonts w:asciiTheme="minorHAnsi" w:hAnsiTheme="minorHAnsi" w:cstheme="minorHAnsi"/>
            <w:noProof/>
          </w:rPr>
          <w:t>1.9 Jezik</w:t>
        </w:r>
        <w:r w:rsidRPr="000A0D43">
          <w:rPr>
            <w:rFonts w:asciiTheme="minorHAnsi" w:hAnsiTheme="minorHAnsi" w:cstheme="minorHAnsi"/>
            <w:noProof/>
            <w:webHidden/>
          </w:rPr>
          <w:tab/>
        </w:r>
        <w:r w:rsidRPr="000A0D43">
          <w:rPr>
            <w:rFonts w:asciiTheme="minorHAnsi" w:hAnsiTheme="minorHAnsi" w:cstheme="minorHAnsi"/>
            <w:noProof/>
            <w:webHidden/>
          </w:rPr>
          <w:fldChar w:fldCharType="begin"/>
        </w:r>
        <w:r w:rsidRPr="000A0D43">
          <w:rPr>
            <w:rFonts w:asciiTheme="minorHAnsi" w:hAnsiTheme="minorHAnsi" w:cstheme="minorHAnsi"/>
            <w:noProof/>
            <w:webHidden/>
          </w:rPr>
          <w:instrText xml:space="preserve"> PAGEREF _Toc232672101 \h </w:instrText>
        </w:r>
        <w:r w:rsidRPr="000A0D43">
          <w:rPr>
            <w:rFonts w:asciiTheme="minorHAnsi" w:hAnsiTheme="minorHAnsi" w:cstheme="minorHAnsi"/>
            <w:noProof/>
            <w:webHidden/>
          </w:rPr>
        </w:r>
        <w:r w:rsidRPr="000A0D43">
          <w:rPr>
            <w:rFonts w:asciiTheme="minorHAnsi" w:hAnsiTheme="minorHAnsi" w:cstheme="minorHAnsi"/>
            <w:noProof/>
            <w:webHidden/>
          </w:rPr>
          <w:fldChar w:fldCharType="separate"/>
        </w:r>
        <w:r w:rsidRPr="000A0D43">
          <w:rPr>
            <w:rFonts w:asciiTheme="minorHAnsi" w:hAnsiTheme="minorHAnsi" w:cstheme="minorHAnsi"/>
            <w:noProof/>
            <w:webHidden/>
          </w:rPr>
          <w:t>14</w:t>
        </w:r>
        <w:r w:rsidRPr="000A0D43">
          <w:rPr>
            <w:rFonts w:asciiTheme="minorHAnsi" w:hAnsiTheme="minorHAnsi" w:cstheme="minorHAnsi"/>
            <w:noProof/>
            <w:webHidden/>
          </w:rPr>
          <w:fldChar w:fldCharType="end"/>
        </w:r>
      </w:hyperlink>
    </w:p>
    <w:p w14:paraId="64EA71E4" w14:textId="71ADB3EC" w:rsidR="000A0D43" w:rsidRPr="000A0D43" w:rsidRDefault="000A0D43">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32672102" w:history="1">
        <w:r w:rsidRPr="000A0D43">
          <w:rPr>
            <w:rStyle w:val="Hiperpovezava"/>
            <w:rFonts w:asciiTheme="minorHAnsi" w:hAnsiTheme="minorHAnsi" w:cstheme="minorHAnsi"/>
            <w:noProof/>
          </w:rPr>
          <w:t>1.10 Rok za predložitev ponudb</w:t>
        </w:r>
        <w:r w:rsidRPr="000A0D43">
          <w:rPr>
            <w:rFonts w:asciiTheme="minorHAnsi" w:hAnsiTheme="minorHAnsi" w:cstheme="minorHAnsi"/>
            <w:noProof/>
            <w:webHidden/>
          </w:rPr>
          <w:tab/>
        </w:r>
        <w:r w:rsidRPr="000A0D43">
          <w:rPr>
            <w:rFonts w:asciiTheme="minorHAnsi" w:hAnsiTheme="minorHAnsi" w:cstheme="minorHAnsi"/>
            <w:noProof/>
            <w:webHidden/>
          </w:rPr>
          <w:fldChar w:fldCharType="begin"/>
        </w:r>
        <w:r w:rsidRPr="000A0D43">
          <w:rPr>
            <w:rFonts w:asciiTheme="minorHAnsi" w:hAnsiTheme="minorHAnsi" w:cstheme="minorHAnsi"/>
            <w:noProof/>
            <w:webHidden/>
          </w:rPr>
          <w:instrText xml:space="preserve"> PAGEREF _Toc232672102 \h </w:instrText>
        </w:r>
        <w:r w:rsidRPr="000A0D43">
          <w:rPr>
            <w:rFonts w:asciiTheme="minorHAnsi" w:hAnsiTheme="minorHAnsi" w:cstheme="minorHAnsi"/>
            <w:noProof/>
            <w:webHidden/>
          </w:rPr>
        </w:r>
        <w:r w:rsidRPr="000A0D43">
          <w:rPr>
            <w:rFonts w:asciiTheme="minorHAnsi" w:hAnsiTheme="minorHAnsi" w:cstheme="minorHAnsi"/>
            <w:noProof/>
            <w:webHidden/>
          </w:rPr>
          <w:fldChar w:fldCharType="separate"/>
        </w:r>
        <w:r w:rsidRPr="000A0D43">
          <w:rPr>
            <w:rFonts w:asciiTheme="minorHAnsi" w:hAnsiTheme="minorHAnsi" w:cstheme="minorHAnsi"/>
            <w:noProof/>
            <w:webHidden/>
          </w:rPr>
          <w:t>14</w:t>
        </w:r>
        <w:r w:rsidRPr="000A0D43">
          <w:rPr>
            <w:rFonts w:asciiTheme="minorHAnsi" w:hAnsiTheme="minorHAnsi" w:cstheme="minorHAnsi"/>
            <w:noProof/>
            <w:webHidden/>
          </w:rPr>
          <w:fldChar w:fldCharType="end"/>
        </w:r>
      </w:hyperlink>
    </w:p>
    <w:p w14:paraId="11202C58" w14:textId="330B1487" w:rsidR="000A0D43" w:rsidRPr="000A0D43" w:rsidRDefault="000A0D43">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32672103" w:history="1">
        <w:r w:rsidRPr="000A0D43">
          <w:rPr>
            <w:rStyle w:val="Hiperpovezava"/>
            <w:rFonts w:asciiTheme="minorHAnsi" w:hAnsiTheme="minorHAnsi" w:cstheme="minorHAnsi"/>
            <w:noProof/>
          </w:rPr>
          <w:t>1.11 Stroški priprave ponudbe</w:t>
        </w:r>
        <w:r w:rsidRPr="000A0D43">
          <w:rPr>
            <w:rFonts w:asciiTheme="minorHAnsi" w:hAnsiTheme="minorHAnsi" w:cstheme="minorHAnsi"/>
            <w:noProof/>
            <w:webHidden/>
          </w:rPr>
          <w:tab/>
        </w:r>
        <w:r w:rsidRPr="000A0D43">
          <w:rPr>
            <w:rFonts w:asciiTheme="minorHAnsi" w:hAnsiTheme="minorHAnsi" w:cstheme="minorHAnsi"/>
            <w:noProof/>
            <w:webHidden/>
          </w:rPr>
          <w:fldChar w:fldCharType="begin"/>
        </w:r>
        <w:r w:rsidRPr="000A0D43">
          <w:rPr>
            <w:rFonts w:asciiTheme="minorHAnsi" w:hAnsiTheme="minorHAnsi" w:cstheme="minorHAnsi"/>
            <w:noProof/>
            <w:webHidden/>
          </w:rPr>
          <w:instrText xml:space="preserve"> PAGEREF _Toc232672103 \h </w:instrText>
        </w:r>
        <w:r w:rsidRPr="000A0D43">
          <w:rPr>
            <w:rFonts w:asciiTheme="minorHAnsi" w:hAnsiTheme="minorHAnsi" w:cstheme="minorHAnsi"/>
            <w:noProof/>
            <w:webHidden/>
          </w:rPr>
        </w:r>
        <w:r w:rsidRPr="000A0D43">
          <w:rPr>
            <w:rFonts w:asciiTheme="minorHAnsi" w:hAnsiTheme="minorHAnsi" w:cstheme="minorHAnsi"/>
            <w:noProof/>
            <w:webHidden/>
          </w:rPr>
          <w:fldChar w:fldCharType="separate"/>
        </w:r>
        <w:r w:rsidRPr="000A0D43">
          <w:rPr>
            <w:rFonts w:asciiTheme="minorHAnsi" w:hAnsiTheme="minorHAnsi" w:cstheme="minorHAnsi"/>
            <w:noProof/>
            <w:webHidden/>
          </w:rPr>
          <w:t>15</w:t>
        </w:r>
        <w:r w:rsidRPr="000A0D43">
          <w:rPr>
            <w:rFonts w:asciiTheme="minorHAnsi" w:hAnsiTheme="minorHAnsi" w:cstheme="minorHAnsi"/>
            <w:noProof/>
            <w:webHidden/>
          </w:rPr>
          <w:fldChar w:fldCharType="end"/>
        </w:r>
      </w:hyperlink>
    </w:p>
    <w:p w14:paraId="1A51F0C1" w14:textId="0A995F2F" w:rsidR="000A0D43" w:rsidRPr="000A0D43" w:rsidRDefault="000A0D43">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32672104" w:history="1">
        <w:r w:rsidRPr="000A0D43">
          <w:rPr>
            <w:rStyle w:val="Hiperpovezava"/>
            <w:rFonts w:asciiTheme="minorHAnsi" w:hAnsiTheme="minorHAnsi" w:cstheme="minorHAnsi"/>
            <w:noProof/>
          </w:rPr>
          <w:t>1.12  Izločitev ponudb</w:t>
        </w:r>
        <w:r w:rsidRPr="000A0D43">
          <w:rPr>
            <w:rFonts w:asciiTheme="minorHAnsi" w:hAnsiTheme="minorHAnsi" w:cstheme="minorHAnsi"/>
            <w:noProof/>
            <w:webHidden/>
          </w:rPr>
          <w:tab/>
        </w:r>
        <w:r w:rsidRPr="000A0D43">
          <w:rPr>
            <w:rFonts w:asciiTheme="minorHAnsi" w:hAnsiTheme="minorHAnsi" w:cstheme="minorHAnsi"/>
            <w:noProof/>
            <w:webHidden/>
          </w:rPr>
          <w:fldChar w:fldCharType="begin"/>
        </w:r>
        <w:r w:rsidRPr="000A0D43">
          <w:rPr>
            <w:rFonts w:asciiTheme="minorHAnsi" w:hAnsiTheme="minorHAnsi" w:cstheme="minorHAnsi"/>
            <w:noProof/>
            <w:webHidden/>
          </w:rPr>
          <w:instrText xml:space="preserve"> PAGEREF _Toc232672104 \h </w:instrText>
        </w:r>
        <w:r w:rsidRPr="000A0D43">
          <w:rPr>
            <w:rFonts w:asciiTheme="minorHAnsi" w:hAnsiTheme="minorHAnsi" w:cstheme="minorHAnsi"/>
            <w:noProof/>
            <w:webHidden/>
          </w:rPr>
        </w:r>
        <w:r w:rsidRPr="000A0D43">
          <w:rPr>
            <w:rFonts w:asciiTheme="minorHAnsi" w:hAnsiTheme="minorHAnsi" w:cstheme="minorHAnsi"/>
            <w:noProof/>
            <w:webHidden/>
          </w:rPr>
          <w:fldChar w:fldCharType="separate"/>
        </w:r>
        <w:r w:rsidRPr="000A0D43">
          <w:rPr>
            <w:rFonts w:asciiTheme="minorHAnsi" w:hAnsiTheme="minorHAnsi" w:cstheme="minorHAnsi"/>
            <w:noProof/>
            <w:webHidden/>
          </w:rPr>
          <w:t>15</w:t>
        </w:r>
        <w:r w:rsidRPr="000A0D43">
          <w:rPr>
            <w:rFonts w:asciiTheme="minorHAnsi" w:hAnsiTheme="minorHAnsi" w:cstheme="minorHAnsi"/>
            <w:noProof/>
            <w:webHidden/>
          </w:rPr>
          <w:fldChar w:fldCharType="end"/>
        </w:r>
      </w:hyperlink>
    </w:p>
    <w:p w14:paraId="548DEC36" w14:textId="508BD350" w:rsidR="000A0D43" w:rsidRPr="000A0D43" w:rsidRDefault="000A0D43">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32672105" w:history="1">
        <w:r w:rsidRPr="000A0D43">
          <w:rPr>
            <w:rStyle w:val="Hiperpovezava"/>
            <w:rFonts w:asciiTheme="minorHAnsi" w:hAnsiTheme="minorHAnsi" w:cstheme="minorHAnsi"/>
            <w:noProof/>
          </w:rPr>
          <w:t>1.13 Zavarovanja</w:t>
        </w:r>
        <w:r w:rsidRPr="000A0D43">
          <w:rPr>
            <w:rFonts w:asciiTheme="minorHAnsi" w:hAnsiTheme="minorHAnsi" w:cstheme="minorHAnsi"/>
            <w:noProof/>
            <w:webHidden/>
          </w:rPr>
          <w:tab/>
        </w:r>
        <w:r w:rsidRPr="000A0D43">
          <w:rPr>
            <w:rFonts w:asciiTheme="minorHAnsi" w:hAnsiTheme="minorHAnsi" w:cstheme="minorHAnsi"/>
            <w:noProof/>
            <w:webHidden/>
          </w:rPr>
          <w:fldChar w:fldCharType="begin"/>
        </w:r>
        <w:r w:rsidRPr="000A0D43">
          <w:rPr>
            <w:rFonts w:asciiTheme="minorHAnsi" w:hAnsiTheme="minorHAnsi" w:cstheme="minorHAnsi"/>
            <w:noProof/>
            <w:webHidden/>
          </w:rPr>
          <w:instrText xml:space="preserve"> PAGEREF _Toc232672105 \h </w:instrText>
        </w:r>
        <w:r w:rsidRPr="000A0D43">
          <w:rPr>
            <w:rFonts w:asciiTheme="minorHAnsi" w:hAnsiTheme="minorHAnsi" w:cstheme="minorHAnsi"/>
            <w:noProof/>
            <w:webHidden/>
          </w:rPr>
        </w:r>
        <w:r w:rsidRPr="000A0D43">
          <w:rPr>
            <w:rFonts w:asciiTheme="minorHAnsi" w:hAnsiTheme="minorHAnsi" w:cstheme="minorHAnsi"/>
            <w:noProof/>
            <w:webHidden/>
          </w:rPr>
          <w:fldChar w:fldCharType="separate"/>
        </w:r>
        <w:r w:rsidRPr="000A0D43">
          <w:rPr>
            <w:rFonts w:asciiTheme="minorHAnsi" w:hAnsiTheme="minorHAnsi" w:cstheme="minorHAnsi"/>
            <w:noProof/>
            <w:webHidden/>
          </w:rPr>
          <w:t>15</w:t>
        </w:r>
        <w:r w:rsidRPr="000A0D43">
          <w:rPr>
            <w:rFonts w:asciiTheme="minorHAnsi" w:hAnsiTheme="minorHAnsi" w:cstheme="minorHAnsi"/>
            <w:noProof/>
            <w:webHidden/>
          </w:rPr>
          <w:fldChar w:fldCharType="end"/>
        </w:r>
      </w:hyperlink>
    </w:p>
    <w:p w14:paraId="63ABB41F" w14:textId="09F5E82B" w:rsidR="000A0D43" w:rsidRPr="000A0D43" w:rsidRDefault="000A0D43">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32672106" w:history="1">
        <w:r w:rsidRPr="000A0D43">
          <w:rPr>
            <w:rStyle w:val="Hiperpovezava"/>
            <w:rFonts w:asciiTheme="minorHAnsi" w:hAnsiTheme="minorHAnsi" w:cstheme="minorHAnsi"/>
            <w:noProof/>
          </w:rPr>
          <w:t>1.14 Merilo za izbiro</w:t>
        </w:r>
        <w:r w:rsidRPr="000A0D43">
          <w:rPr>
            <w:rFonts w:asciiTheme="minorHAnsi" w:hAnsiTheme="minorHAnsi" w:cstheme="minorHAnsi"/>
            <w:noProof/>
            <w:webHidden/>
          </w:rPr>
          <w:tab/>
        </w:r>
        <w:r w:rsidRPr="000A0D43">
          <w:rPr>
            <w:rFonts w:asciiTheme="minorHAnsi" w:hAnsiTheme="minorHAnsi" w:cstheme="minorHAnsi"/>
            <w:noProof/>
            <w:webHidden/>
          </w:rPr>
          <w:fldChar w:fldCharType="begin"/>
        </w:r>
        <w:r w:rsidRPr="000A0D43">
          <w:rPr>
            <w:rFonts w:asciiTheme="minorHAnsi" w:hAnsiTheme="minorHAnsi" w:cstheme="minorHAnsi"/>
            <w:noProof/>
            <w:webHidden/>
          </w:rPr>
          <w:instrText xml:space="preserve"> PAGEREF _Toc232672106 \h </w:instrText>
        </w:r>
        <w:r w:rsidRPr="000A0D43">
          <w:rPr>
            <w:rFonts w:asciiTheme="minorHAnsi" w:hAnsiTheme="minorHAnsi" w:cstheme="minorHAnsi"/>
            <w:noProof/>
            <w:webHidden/>
          </w:rPr>
        </w:r>
        <w:r w:rsidRPr="000A0D43">
          <w:rPr>
            <w:rFonts w:asciiTheme="minorHAnsi" w:hAnsiTheme="minorHAnsi" w:cstheme="minorHAnsi"/>
            <w:noProof/>
            <w:webHidden/>
          </w:rPr>
          <w:fldChar w:fldCharType="separate"/>
        </w:r>
        <w:r w:rsidRPr="000A0D43">
          <w:rPr>
            <w:rFonts w:asciiTheme="minorHAnsi" w:hAnsiTheme="minorHAnsi" w:cstheme="minorHAnsi"/>
            <w:noProof/>
            <w:webHidden/>
          </w:rPr>
          <w:t>15</w:t>
        </w:r>
        <w:r w:rsidRPr="000A0D43">
          <w:rPr>
            <w:rFonts w:asciiTheme="minorHAnsi" w:hAnsiTheme="minorHAnsi" w:cstheme="minorHAnsi"/>
            <w:noProof/>
            <w:webHidden/>
          </w:rPr>
          <w:fldChar w:fldCharType="end"/>
        </w:r>
      </w:hyperlink>
    </w:p>
    <w:p w14:paraId="4D2A07AA" w14:textId="40DAF2DD" w:rsidR="000A0D43" w:rsidRPr="000A0D43" w:rsidRDefault="000A0D43">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32672107" w:history="1">
        <w:r w:rsidRPr="000A0D43">
          <w:rPr>
            <w:rStyle w:val="Hiperpovezava"/>
            <w:rFonts w:asciiTheme="minorHAnsi" w:hAnsiTheme="minorHAnsi" w:cstheme="minorHAnsi"/>
            <w:noProof/>
          </w:rPr>
          <w:t>1.15 Izbira v primeru enakih najugodnejših ponudb</w:t>
        </w:r>
        <w:r w:rsidRPr="000A0D43">
          <w:rPr>
            <w:rFonts w:asciiTheme="minorHAnsi" w:hAnsiTheme="minorHAnsi" w:cstheme="minorHAnsi"/>
            <w:noProof/>
            <w:webHidden/>
          </w:rPr>
          <w:tab/>
        </w:r>
        <w:r w:rsidRPr="000A0D43">
          <w:rPr>
            <w:rFonts w:asciiTheme="minorHAnsi" w:hAnsiTheme="minorHAnsi" w:cstheme="minorHAnsi"/>
            <w:noProof/>
            <w:webHidden/>
          </w:rPr>
          <w:fldChar w:fldCharType="begin"/>
        </w:r>
        <w:r w:rsidRPr="000A0D43">
          <w:rPr>
            <w:rFonts w:asciiTheme="minorHAnsi" w:hAnsiTheme="minorHAnsi" w:cstheme="minorHAnsi"/>
            <w:noProof/>
            <w:webHidden/>
          </w:rPr>
          <w:instrText xml:space="preserve"> PAGEREF _Toc232672107 \h </w:instrText>
        </w:r>
        <w:r w:rsidRPr="000A0D43">
          <w:rPr>
            <w:rFonts w:asciiTheme="minorHAnsi" w:hAnsiTheme="minorHAnsi" w:cstheme="minorHAnsi"/>
            <w:noProof/>
            <w:webHidden/>
          </w:rPr>
        </w:r>
        <w:r w:rsidRPr="000A0D43">
          <w:rPr>
            <w:rFonts w:asciiTheme="minorHAnsi" w:hAnsiTheme="minorHAnsi" w:cstheme="minorHAnsi"/>
            <w:noProof/>
            <w:webHidden/>
          </w:rPr>
          <w:fldChar w:fldCharType="separate"/>
        </w:r>
        <w:r w:rsidRPr="000A0D43">
          <w:rPr>
            <w:rFonts w:asciiTheme="minorHAnsi" w:hAnsiTheme="minorHAnsi" w:cstheme="minorHAnsi"/>
            <w:noProof/>
            <w:webHidden/>
          </w:rPr>
          <w:t>16</w:t>
        </w:r>
        <w:r w:rsidRPr="000A0D43">
          <w:rPr>
            <w:rFonts w:asciiTheme="minorHAnsi" w:hAnsiTheme="minorHAnsi" w:cstheme="minorHAnsi"/>
            <w:noProof/>
            <w:webHidden/>
          </w:rPr>
          <w:fldChar w:fldCharType="end"/>
        </w:r>
      </w:hyperlink>
    </w:p>
    <w:p w14:paraId="6074EF01" w14:textId="6C0158FA" w:rsidR="000A0D43" w:rsidRPr="000A0D43" w:rsidRDefault="000A0D43">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32672108" w:history="1">
        <w:r w:rsidRPr="000A0D43">
          <w:rPr>
            <w:rStyle w:val="Hiperpovezava"/>
            <w:rFonts w:asciiTheme="minorHAnsi" w:hAnsiTheme="minorHAnsi" w:cstheme="minorHAnsi"/>
            <w:noProof/>
          </w:rPr>
          <w:t>1.16 Javno odpiranje ponudb</w:t>
        </w:r>
        <w:r w:rsidRPr="000A0D43">
          <w:rPr>
            <w:rFonts w:asciiTheme="minorHAnsi" w:hAnsiTheme="minorHAnsi" w:cstheme="minorHAnsi"/>
            <w:noProof/>
            <w:webHidden/>
          </w:rPr>
          <w:tab/>
        </w:r>
        <w:r w:rsidRPr="000A0D43">
          <w:rPr>
            <w:rFonts w:asciiTheme="minorHAnsi" w:hAnsiTheme="minorHAnsi" w:cstheme="minorHAnsi"/>
            <w:noProof/>
            <w:webHidden/>
          </w:rPr>
          <w:fldChar w:fldCharType="begin"/>
        </w:r>
        <w:r w:rsidRPr="000A0D43">
          <w:rPr>
            <w:rFonts w:asciiTheme="minorHAnsi" w:hAnsiTheme="minorHAnsi" w:cstheme="minorHAnsi"/>
            <w:noProof/>
            <w:webHidden/>
          </w:rPr>
          <w:instrText xml:space="preserve"> PAGEREF _Toc232672108 \h </w:instrText>
        </w:r>
        <w:r w:rsidRPr="000A0D43">
          <w:rPr>
            <w:rFonts w:asciiTheme="minorHAnsi" w:hAnsiTheme="minorHAnsi" w:cstheme="minorHAnsi"/>
            <w:noProof/>
            <w:webHidden/>
          </w:rPr>
        </w:r>
        <w:r w:rsidRPr="000A0D43">
          <w:rPr>
            <w:rFonts w:asciiTheme="minorHAnsi" w:hAnsiTheme="minorHAnsi" w:cstheme="minorHAnsi"/>
            <w:noProof/>
            <w:webHidden/>
          </w:rPr>
          <w:fldChar w:fldCharType="separate"/>
        </w:r>
        <w:r w:rsidRPr="000A0D43">
          <w:rPr>
            <w:rFonts w:asciiTheme="minorHAnsi" w:hAnsiTheme="minorHAnsi" w:cstheme="minorHAnsi"/>
            <w:noProof/>
            <w:webHidden/>
          </w:rPr>
          <w:t>16</w:t>
        </w:r>
        <w:r w:rsidRPr="000A0D43">
          <w:rPr>
            <w:rFonts w:asciiTheme="minorHAnsi" w:hAnsiTheme="minorHAnsi" w:cstheme="minorHAnsi"/>
            <w:noProof/>
            <w:webHidden/>
          </w:rPr>
          <w:fldChar w:fldCharType="end"/>
        </w:r>
      </w:hyperlink>
    </w:p>
    <w:p w14:paraId="0101E8F0" w14:textId="69899396" w:rsidR="000A0D43" w:rsidRPr="000A0D43" w:rsidRDefault="000A0D43">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32672109" w:history="1">
        <w:r w:rsidRPr="000A0D43">
          <w:rPr>
            <w:rStyle w:val="Hiperpovezava"/>
            <w:rFonts w:asciiTheme="minorHAnsi" w:hAnsiTheme="minorHAnsi" w:cstheme="minorHAnsi"/>
            <w:noProof/>
          </w:rPr>
          <w:t>1.17 Variante</w:t>
        </w:r>
        <w:r w:rsidRPr="000A0D43">
          <w:rPr>
            <w:rFonts w:asciiTheme="minorHAnsi" w:hAnsiTheme="minorHAnsi" w:cstheme="minorHAnsi"/>
            <w:noProof/>
            <w:webHidden/>
          </w:rPr>
          <w:tab/>
        </w:r>
        <w:r w:rsidRPr="000A0D43">
          <w:rPr>
            <w:rFonts w:asciiTheme="minorHAnsi" w:hAnsiTheme="minorHAnsi" w:cstheme="minorHAnsi"/>
            <w:noProof/>
            <w:webHidden/>
          </w:rPr>
          <w:fldChar w:fldCharType="begin"/>
        </w:r>
        <w:r w:rsidRPr="000A0D43">
          <w:rPr>
            <w:rFonts w:asciiTheme="minorHAnsi" w:hAnsiTheme="minorHAnsi" w:cstheme="minorHAnsi"/>
            <w:noProof/>
            <w:webHidden/>
          </w:rPr>
          <w:instrText xml:space="preserve"> PAGEREF _Toc232672109 \h </w:instrText>
        </w:r>
        <w:r w:rsidRPr="000A0D43">
          <w:rPr>
            <w:rFonts w:asciiTheme="minorHAnsi" w:hAnsiTheme="minorHAnsi" w:cstheme="minorHAnsi"/>
            <w:noProof/>
            <w:webHidden/>
          </w:rPr>
        </w:r>
        <w:r w:rsidRPr="000A0D43">
          <w:rPr>
            <w:rFonts w:asciiTheme="minorHAnsi" w:hAnsiTheme="minorHAnsi" w:cstheme="minorHAnsi"/>
            <w:noProof/>
            <w:webHidden/>
          </w:rPr>
          <w:fldChar w:fldCharType="separate"/>
        </w:r>
        <w:r w:rsidRPr="000A0D43">
          <w:rPr>
            <w:rFonts w:asciiTheme="minorHAnsi" w:hAnsiTheme="minorHAnsi" w:cstheme="minorHAnsi"/>
            <w:noProof/>
            <w:webHidden/>
          </w:rPr>
          <w:t>16</w:t>
        </w:r>
        <w:r w:rsidRPr="000A0D43">
          <w:rPr>
            <w:rFonts w:asciiTheme="minorHAnsi" w:hAnsiTheme="minorHAnsi" w:cstheme="minorHAnsi"/>
            <w:noProof/>
            <w:webHidden/>
          </w:rPr>
          <w:fldChar w:fldCharType="end"/>
        </w:r>
      </w:hyperlink>
    </w:p>
    <w:p w14:paraId="4151DE0F" w14:textId="55B266D8" w:rsidR="000A0D43" w:rsidRPr="000A0D43" w:rsidRDefault="000A0D43">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32672110" w:history="1">
        <w:r w:rsidRPr="000A0D43">
          <w:rPr>
            <w:rStyle w:val="Hiperpovezava"/>
            <w:rFonts w:asciiTheme="minorHAnsi" w:hAnsiTheme="minorHAnsi" w:cstheme="minorHAnsi"/>
            <w:noProof/>
          </w:rPr>
          <w:t>1.18 Okvirni sporazum</w:t>
        </w:r>
        <w:r w:rsidRPr="000A0D43">
          <w:rPr>
            <w:rFonts w:asciiTheme="minorHAnsi" w:hAnsiTheme="minorHAnsi" w:cstheme="minorHAnsi"/>
            <w:noProof/>
            <w:webHidden/>
          </w:rPr>
          <w:tab/>
        </w:r>
        <w:r w:rsidRPr="000A0D43">
          <w:rPr>
            <w:rFonts w:asciiTheme="minorHAnsi" w:hAnsiTheme="minorHAnsi" w:cstheme="minorHAnsi"/>
            <w:noProof/>
            <w:webHidden/>
          </w:rPr>
          <w:fldChar w:fldCharType="begin"/>
        </w:r>
        <w:r w:rsidRPr="000A0D43">
          <w:rPr>
            <w:rFonts w:asciiTheme="minorHAnsi" w:hAnsiTheme="minorHAnsi" w:cstheme="minorHAnsi"/>
            <w:noProof/>
            <w:webHidden/>
          </w:rPr>
          <w:instrText xml:space="preserve"> PAGEREF _Toc232672110 \h </w:instrText>
        </w:r>
        <w:r w:rsidRPr="000A0D43">
          <w:rPr>
            <w:rFonts w:asciiTheme="minorHAnsi" w:hAnsiTheme="minorHAnsi" w:cstheme="minorHAnsi"/>
            <w:noProof/>
            <w:webHidden/>
          </w:rPr>
        </w:r>
        <w:r w:rsidRPr="000A0D43">
          <w:rPr>
            <w:rFonts w:asciiTheme="minorHAnsi" w:hAnsiTheme="minorHAnsi" w:cstheme="minorHAnsi"/>
            <w:noProof/>
            <w:webHidden/>
          </w:rPr>
          <w:fldChar w:fldCharType="separate"/>
        </w:r>
        <w:r w:rsidRPr="000A0D43">
          <w:rPr>
            <w:rFonts w:asciiTheme="minorHAnsi" w:hAnsiTheme="minorHAnsi" w:cstheme="minorHAnsi"/>
            <w:noProof/>
            <w:webHidden/>
          </w:rPr>
          <w:t>16</w:t>
        </w:r>
        <w:r w:rsidRPr="000A0D43">
          <w:rPr>
            <w:rFonts w:asciiTheme="minorHAnsi" w:hAnsiTheme="minorHAnsi" w:cstheme="minorHAnsi"/>
            <w:noProof/>
            <w:webHidden/>
          </w:rPr>
          <w:fldChar w:fldCharType="end"/>
        </w:r>
      </w:hyperlink>
    </w:p>
    <w:p w14:paraId="7CC0B8FE" w14:textId="4C5DD208" w:rsidR="000A0D43" w:rsidRPr="000A0D43" w:rsidRDefault="000A0D43">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32672111" w:history="1">
        <w:r w:rsidRPr="000A0D43">
          <w:rPr>
            <w:rStyle w:val="Hiperpovezava"/>
            <w:rFonts w:asciiTheme="minorHAnsi" w:hAnsiTheme="minorHAnsi" w:cstheme="minorHAnsi"/>
            <w:noProof/>
          </w:rPr>
          <w:t>1.19 Ustavitev postopka, zavrnitev ponudb in odstop od izvedbe oddaje naročila</w:t>
        </w:r>
        <w:r w:rsidRPr="000A0D43">
          <w:rPr>
            <w:rFonts w:asciiTheme="minorHAnsi" w:hAnsiTheme="minorHAnsi" w:cstheme="minorHAnsi"/>
            <w:noProof/>
            <w:webHidden/>
          </w:rPr>
          <w:tab/>
        </w:r>
        <w:r w:rsidRPr="000A0D43">
          <w:rPr>
            <w:rFonts w:asciiTheme="minorHAnsi" w:hAnsiTheme="minorHAnsi" w:cstheme="minorHAnsi"/>
            <w:noProof/>
            <w:webHidden/>
          </w:rPr>
          <w:fldChar w:fldCharType="begin"/>
        </w:r>
        <w:r w:rsidRPr="000A0D43">
          <w:rPr>
            <w:rFonts w:asciiTheme="minorHAnsi" w:hAnsiTheme="minorHAnsi" w:cstheme="minorHAnsi"/>
            <w:noProof/>
            <w:webHidden/>
          </w:rPr>
          <w:instrText xml:space="preserve"> PAGEREF _Toc232672111 \h </w:instrText>
        </w:r>
        <w:r w:rsidRPr="000A0D43">
          <w:rPr>
            <w:rFonts w:asciiTheme="minorHAnsi" w:hAnsiTheme="minorHAnsi" w:cstheme="minorHAnsi"/>
            <w:noProof/>
            <w:webHidden/>
          </w:rPr>
        </w:r>
        <w:r w:rsidRPr="000A0D43">
          <w:rPr>
            <w:rFonts w:asciiTheme="minorHAnsi" w:hAnsiTheme="minorHAnsi" w:cstheme="minorHAnsi"/>
            <w:noProof/>
            <w:webHidden/>
          </w:rPr>
          <w:fldChar w:fldCharType="separate"/>
        </w:r>
        <w:r w:rsidRPr="000A0D43">
          <w:rPr>
            <w:rFonts w:asciiTheme="minorHAnsi" w:hAnsiTheme="minorHAnsi" w:cstheme="minorHAnsi"/>
            <w:noProof/>
            <w:webHidden/>
          </w:rPr>
          <w:t>16</w:t>
        </w:r>
        <w:r w:rsidRPr="000A0D43">
          <w:rPr>
            <w:rFonts w:asciiTheme="minorHAnsi" w:hAnsiTheme="minorHAnsi" w:cstheme="minorHAnsi"/>
            <w:noProof/>
            <w:webHidden/>
          </w:rPr>
          <w:fldChar w:fldCharType="end"/>
        </w:r>
      </w:hyperlink>
    </w:p>
    <w:p w14:paraId="0885E1E3" w14:textId="6B9D5C1E" w:rsidR="000A0D43" w:rsidRPr="000A0D43" w:rsidRDefault="000A0D43">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32672112" w:history="1">
        <w:r w:rsidRPr="000A0D43">
          <w:rPr>
            <w:rStyle w:val="Hiperpovezava"/>
            <w:rFonts w:asciiTheme="minorHAnsi" w:hAnsiTheme="minorHAnsi" w:cstheme="minorHAnsi"/>
            <w:noProof/>
          </w:rPr>
          <w:t>1.20 Protikorupcijsko obvestilo</w:t>
        </w:r>
        <w:r w:rsidRPr="000A0D43">
          <w:rPr>
            <w:rFonts w:asciiTheme="minorHAnsi" w:hAnsiTheme="minorHAnsi" w:cstheme="minorHAnsi"/>
            <w:noProof/>
            <w:webHidden/>
          </w:rPr>
          <w:tab/>
        </w:r>
        <w:r w:rsidRPr="000A0D43">
          <w:rPr>
            <w:rFonts w:asciiTheme="minorHAnsi" w:hAnsiTheme="minorHAnsi" w:cstheme="minorHAnsi"/>
            <w:noProof/>
            <w:webHidden/>
          </w:rPr>
          <w:fldChar w:fldCharType="begin"/>
        </w:r>
        <w:r w:rsidRPr="000A0D43">
          <w:rPr>
            <w:rFonts w:asciiTheme="minorHAnsi" w:hAnsiTheme="minorHAnsi" w:cstheme="minorHAnsi"/>
            <w:noProof/>
            <w:webHidden/>
          </w:rPr>
          <w:instrText xml:space="preserve"> PAGEREF _Toc232672112 \h </w:instrText>
        </w:r>
        <w:r w:rsidRPr="000A0D43">
          <w:rPr>
            <w:rFonts w:asciiTheme="minorHAnsi" w:hAnsiTheme="minorHAnsi" w:cstheme="minorHAnsi"/>
            <w:noProof/>
            <w:webHidden/>
          </w:rPr>
        </w:r>
        <w:r w:rsidRPr="000A0D43">
          <w:rPr>
            <w:rFonts w:asciiTheme="minorHAnsi" w:hAnsiTheme="minorHAnsi" w:cstheme="minorHAnsi"/>
            <w:noProof/>
            <w:webHidden/>
          </w:rPr>
          <w:fldChar w:fldCharType="separate"/>
        </w:r>
        <w:r w:rsidRPr="000A0D43">
          <w:rPr>
            <w:rFonts w:asciiTheme="minorHAnsi" w:hAnsiTheme="minorHAnsi" w:cstheme="minorHAnsi"/>
            <w:noProof/>
            <w:webHidden/>
          </w:rPr>
          <w:t>16</w:t>
        </w:r>
        <w:r w:rsidRPr="000A0D43">
          <w:rPr>
            <w:rFonts w:asciiTheme="minorHAnsi" w:hAnsiTheme="minorHAnsi" w:cstheme="minorHAnsi"/>
            <w:noProof/>
            <w:webHidden/>
          </w:rPr>
          <w:fldChar w:fldCharType="end"/>
        </w:r>
      </w:hyperlink>
    </w:p>
    <w:p w14:paraId="13376D73" w14:textId="57D080DA" w:rsidR="000A0D43" w:rsidRDefault="000A0D43">
      <w:pPr>
        <w:pStyle w:val="Kazalovsebine3"/>
        <w:tabs>
          <w:tab w:val="right" w:leader="dot" w:pos="9062"/>
        </w:tabs>
        <w:rPr>
          <w:rStyle w:val="Hiperpovezava"/>
          <w:rFonts w:asciiTheme="minorHAnsi" w:hAnsiTheme="minorHAnsi" w:cstheme="minorHAnsi"/>
          <w:noProof/>
        </w:rPr>
      </w:pPr>
      <w:hyperlink w:anchor="_Toc232672113" w:history="1">
        <w:r w:rsidRPr="000A0D43">
          <w:rPr>
            <w:rStyle w:val="Hiperpovezava"/>
            <w:rFonts w:asciiTheme="minorHAnsi" w:hAnsiTheme="minorHAnsi" w:cstheme="minorHAnsi"/>
            <w:noProof/>
          </w:rPr>
          <w:t>1.21 Pravno varstvo</w:t>
        </w:r>
        <w:r w:rsidRPr="000A0D43">
          <w:rPr>
            <w:rFonts w:asciiTheme="minorHAnsi" w:hAnsiTheme="minorHAnsi" w:cstheme="minorHAnsi"/>
            <w:noProof/>
            <w:webHidden/>
          </w:rPr>
          <w:tab/>
        </w:r>
        <w:r w:rsidRPr="000A0D43">
          <w:rPr>
            <w:rFonts w:asciiTheme="minorHAnsi" w:hAnsiTheme="minorHAnsi" w:cstheme="minorHAnsi"/>
            <w:noProof/>
            <w:webHidden/>
          </w:rPr>
          <w:fldChar w:fldCharType="begin"/>
        </w:r>
        <w:r w:rsidRPr="000A0D43">
          <w:rPr>
            <w:rFonts w:asciiTheme="minorHAnsi" w:hAnsiTheme="minorHAnsi" w:cstheme="minorHAnsi"/>
            <w:noProof/>
            <w:webHidden/>
          </w:rPr>
          <w:instrText xml:space="preserve"> PAGEREF _Toc232672113 \h </w:instrText>
        </w:r>
        <w:r w:rsidRPr="000A0D43">
          <w:rPr>
            <w:rFonts w:asciiTheme="minorHAnsi" w:hAnsiTheme="minorHAnsi" w:cstheme="minorHAnsi"/>
            <w:noProof/>
            <w:webHidden/>
          </w:rPr>
        </w:r>
        <w:r w:rsidRPr="000A0D43">
          <w:rPr>
            <w:rFonts w:asciiTheme="minorHAnsi" w:hAnsiTheme="minorHAnsi" w:cstheme="minorHAnsi"/>
            <w:noProof/>
            <w:webHidden/>
          </w:rPr>
          <w:fldChar w:fldCharType="separate"/>
        </w:r>
        <w:r w:rsidRPr="000A0D43">
          <w:rPr>
            <w:rFonts w:asciiTheme="minorHAnsi" w:hAnsiTheme="minorHAnsi" w:cstheme="minorHAnsi"/>
            <w:noProof/>
            <w:webHidden/>
          </w:rPr>
          <w:t>17</w:t>
        </w:r>
        <w:r w:rsidRPr="000A0D43">
          <w:rPr>
            <w:rFonts w:asciiTheme="minorHAnsi" w:hAnsiTheme="minorHAnsi" w:cstheme="minorHAnsi"/>
            <w:noProof/>
            <w:webHidden/>
          </w:rPr>
          <w:fldChar w:fldCharType="end"/>
        </w:r>
      </w:hyperlink>
    </w:p>
    <w:p w14:paraId="0408D518" w14:textId="77777777" w:rsidR="000A0D43" w:rsidRPr="000A0D43" w:rsidRDefault="000A0D43" w:rsidP="000A0D43">
      <w:pPr>
        <w:rPr>
          <w:rFonts w:eastAsiaTheme="minorEastAsia"/>
          <w:lang w:eastAsia="zh-CN"/>
        </w:rPr>
      </w:pPr>
    </w:p>
    <w:p w14:paraId="506EA028" w14:textId="1CFD2248" w:rsidR="000A0D43" w:rsidRDefault="000A0D43">
      <w:pPr>
        <w:pStyle w:val="Kazalovsebine1"/>
        <w:rPr>
          <w:rStyle w:val="Hiperpovezava"/>
          <w:rFonts w:asciiTheme="minorHAnsi" w:hAnsiTheme="minorHAnsi" w:cstheme="minorHAnsi"/>
          <w:noProof/>
        </w:rPr>
      </w:pPr>
      <w:hyperlink w:anchor="_Toc232672114" w:history="1">
        <w:r w:rsidRPr="000A0D43">
          <w:rPr>
            <w:rStyle w:val="Hiperpovezava"/>
            <w:rFonts w:asciiTheme="minorHAnsi" w:hAnsiTheme="minorHAnsi" w:cstheme="minorHAnsi"/>
            <w:noProof/>
          </w:rPr>
          <w:t>C) OBRAZCI IN PRILOGE:</w:t>
        </w:r>
        <w:r w:rsidRPr="000A0D43">
          <w:rPr>
            <w:rFonts w:asciiTheme="minorHAnsi" w:hAnsiTheme="minorHAnsi" w:cstheme="minorHAnsi"/>
            <w:noProof/>
            <w:webHidden/>
          </w:rPr>
          <w:tab/>
        </w:r>
        <w:r w:rsidRPr="000A0D43">
          <w:rPr>
            <w:rFonts w:asciiTheme="minorHAnsi" w:hAnsiTheme="minorHAnsi" w:cstheme="minorHAnsi"/>
            <w:noProof/>
            <w:webHidden/>
          </w:rPr>
          <w:fldChar w:fldCharType="begin"/>
        </w:r>
        <w:r w:rsidRPr="000A0D43">
          <w:rPr>
            <w:rFonts w:asciiTheme="minorHAnsi" w:hAnsiTheme="minorHAnsi" w:cstheme="minorHAnsi"/>
            <w:noProof/>
            <w:webHidden/>
          </w:rPr>
          <w:instrText xml:space="preserve"> PAGEREF _Toc232672114 \h </w:instrText>
        </w:r>
        <w:r w:rsidRPr="000A0D43">
          <w:rPr>
            <w:rFonts w:asciiTheme="minorHAnsi" w:hAnsiTheme="minorHAnsi" w:cstheme="minorHAnsi"/>
            <w:noProof/>
            <w:webHidden/>
          </w:rPr>
        </w:r>
        <w:r w:rsidRPr="000A0D43">
          <w:rPr>
            <w:rFonts w:asciiTheme="minorHAnsi" w:hAnsiTheme="minorHAnsi" w:cstheme="minorHAnsi"/>
            <w:noProof/>
            <w:webHidden/>
          </w:rPr>
          <w:fldChar w:fldCharType="separate"/>
        </w:r>
        <w:r w:rsidRPr="000A0D43">
          <w:rPr>
            <w:rFonts w:asciiTheme="minorHAnsi" w:hAnsiTheme="minorHAnsi" w:cstheme="minorHAnsi"/>
            <w:noProof/>
            <w:webHidden/>
          </w:rPr>
          <w:t>17</w:t>
        </w:r>
        <w:r w:rsidRPr="000A0D43">
          <w:rPr>
            <w:rFonts w:asciiTheme="minorHAnsi" w:hAnsiTheme="minorHAnsi" w:cstheme="minorHAnsi"/>
            <w:noProof/>
            <w:webHidden/>
          </w:rPr>
          <w:fldChar w:fldCharType="end"/>
        </w:r>
      </w:hyperlink>
    </w:p>
    <w:p w14:paraId="77C2B9F6" w14:textId="77777777" w:rsidR="000A0D43" w:rsidRPr="000A0D43" w:rsidRDefault="000A0D43" w:rsidP="000A0D43">
      <w:pPr>
        <w:rPr>
          <w:rFonts w:eastAsiaTheme="minorEastAsia"/>
        </w:rPr>
      </w:pPr>
    </w:p>
    <w:p w14:paraId="3F02EE08" w14:textId="738AE2B5" w:rsidR="000A0D43" w:rsidRPr="000A0D43" w:rsidRDefault="000A0D43">
      <w:pPr>
        <w:pStyle w:val="Kazalovsebine1"/>
        <w:rPr>
          <w:rFonts w:asciiTheme="minorHAnsi" w:eastAsiaTheme="minorEastAsia" w:hAnsiTheme="minorHAnsi" w:cstheme="minorHAnsi"/>
          <w:b w:val="0"/>
          <w:noProof/>
          <w:kern w:val="2"/>
          <w14:ligatures w14:val="standardContextual"/>
        </w:rPr>
      </w:pPr>
      <w:hyperlink w:anchor="_Toc232672115" w:history="1">
        <w:r w:rsidRPr="000A0D43">
          <w:rPr>
            <w:rStyle w:val="Hiperpovezava"/>
            <w:rFonts w:asciiTheme="minorHAnsi" w:hAnsiTheme="minorHAnsi" w:cstheme="minorHAnsi"/>
            <w:noProof/>
          </w:rPr>
          <w:t>PONUDBENI PREDRAČUN</w:t>
        </w:r>
        <w:r w:rsidRPr="000A0D43">
          <w:rPr>
            <w:rFonts w:asciiTheme="minorHAnsi" w:hAnsiTheme="minorHAnsi" w:cstheme="minorHAnsi"/>
            <w:noProof/>
            <w:webHidden/>
          </w:rPr>
          <w:tab/>
        </w:r>
        <w:r w:rsidRPr="000A0D43">
          <w:rPr>
            <w:rFonts w:asciiTheme="minorHAnsi" w:hAnsiTheme="minorHAnsi" w:cstheme="minorHAnsi"/>
            <w:noProof/>
            <w:webHidden/>
          </w:rPr>
          <w:fldChar w:fldCharType="begin"/>
        </w:r>
        <w:r w:rsidRPr="000A0D43">
          <w:rPr>
            <w:rFonts w:asciiTheme="minorHAnsi" w:hAnsiTheme="minorHAnsi" w:cstheme="minorHAnsi"/>
            <w:noProof/>
            <w:webHidden/>
          </w:rPr>
          <w:instrText xml:space="preserve"> PAGEREF _Toc232672115 \h </w:instrText>
        </w:r>
        <w:r w:rsidRPr="000A0D43">
          <w:rPr>
            <w:rFonts w:asciiTheme="minorHAnsi" w:hAnsiTheme="minorHAnsi" w:cstheme="minorHAnsi"/>
            <w:noProof/>
            <w:webHidden/>
          </w:rPr>
        </w:r>
        <w:r w:rsidRPr="000A0D43">
          <w:rPr>
            <w:rFonts w:asciiTheme="minorHAnsi" w:hAnsiTheme="minorHAnsi" w:cstheme="minorHAnsi"/>
            <w:noProof/>
            <w:webHidden/>
          </w:rPr>
          <w:fldChar w:fldCharType="separate"/>
        </w:r>
        <w:r w:rsidRPr="000A0D43">
          <w:rPr>
            <w:rFonts w:asciiTheme="minorHAnsi" w:hAnsiTheme="minorHAnsi" w:cstheme="minorHAnsi"/>
            <w:noProof/>
            <w:webHidden/>
          </w:rPr>
          <w:t>18</w:t>
        </w:r>
        <w:r w:rsidRPr="000A0D43">
          <w:rPr>
            <w:rFonts w:asciiTheme="minorHAnsi" w:hAnsiTheme="minorHAnsi" w:cstheme="minorHAnsi"/>
            <w:noProof/>
            <w:webHidden/>
          </w:rPr>
          <w:fldChar w:fldCharType="end"/>
        </w:r>
      </w:hyperlink>
    </w:p>
    <w:p w14:paraId="6813365D" w14:textId="6E727807" w:rsidR="00A47669" w:rsidRPr="000A0D43" w:rsidRDefault="00A47669" w:rsidP="00A47669">
      <w:pPr>
        <w:ind w:left="-567"/>
        <w:rPr>
          <w:rFonts w:asciiTheme="minorHAnsi" w:hAnsiTheme="minorHAnsi" w:cstheme="minorHAnsi"/>
        </w:rPr>
      </w:pPr>
      <w:r w:rsidRPr="000A0D43">
        <w:rPr>
          <w:rFonts w:asciiTheme="minorHAnsi" w:hAnsiTheme="minorHAnsi" w:cstheme="minorHAnsi"/>
        </w:rPr>
        <w:fldChar w:fldCharType="end"/>
      </w:r>
    </w:p>
    <w:p w14:paraId="44196D8B" w14:textId="77777777" w:rsidR="00A47669" w:rsidRPr="000A0D43" w:rsidRDefault="00A47669" w:rsidP="00A47669">
      <w:pPr>
        <w:rPr>
          <w:rFonts w:asciiTheme="minorHAnsi" w:hAnsiTheme="minorHAnsi" w:cstheme="minorHAnsi"/>
        </w:rPr>
      </w:pPr>
    </w:p>
    <w:p w14:paraId="1E8C4C95" w14:textId="77777777" w:rsidR="00A47669" w:rsidRPr="000A0D43" w:rsidRDefault="00A47669" w:rsidP="00A47669">
      <w:pPr>
        <w:rPr>
          <w:rFonts w:asciiTheme="minorHAnsi" w:hAnsiTheme="minorHAnsi" w:cstheme="minorHAnsi"/>
        </w:rPr>
      </w:pPr>
    </w:p>
    <w:p w14:paraId="0762B6DD" w14:textId="77777777" w:rsidR="00A47669" w:rsidRDefault="00A47669" w:rsidP="00A47669">
      <w:pPr>
        <w:rPr>
          <w:rFonts w:asciiTheme="minorHAnsi" w:hAnsiTheme="minorHAnsi" w:cstheme="minorHAnsi"/>
        </w:rPr>
      </w:pPr>
    </w:p>
    <w:p w14:paraId="710E01BE" w14:textId="77777777" w:rsidR="00A47669" w:rsidRDefault="00A47669" w:rsidP="00A47669">
      <w:pPr>
        <w:rPr>
          <w:rFonts w:asciiTheme="minorHAnsi" w:hAnsiTheme="minorHAnsi" w:cstheme="minorHAnsi"/>
        </w:rPr>
      </w:pPr>
    </w:p>
    <w:p w14:paraId="4165BE79" w14:textId="77777777" w:rsidR="00A47669" w:rsidRDefault="00A47669" w:rsidP="00A47669">
      <w:pPr>
        <w:rPr>
          <w:rFonts w:asciiTheme="minorHAnsi" w:hAnsiTheme="minorHAnsi" w:cstheme="minorHAnsi"/>
        </w:rPr>
      </w:pPr>
    </w:p>
    <w:p w14:paraId="774909E3" w14:textId="77777777" w:rsidR="00A47669" w:rsidRDefault="00A47669" w:rsidP="00A47669">
      <w:pPr>
        <w:rPr>
          <w:rFonts w:asciiTheme="minorHAnsi" w:hAnsiTheme="minorHAnsi" w:cstheme="minorHAnsi"/>
        </w:rPr>
      </w:pPr>
    </w:p>
    <w:p w14:paraId="480D32D0" w14:textId="77777777" w:rsidR="00A47669" w:rsidRDefault="00A47669" w:rsidP="00A47669">
      <w:pPr>
        <w:rPr>
          <w:rFonts w:asciiTheme="minorHAnsi" w:hAnsiTheme="minorHAnsi" w:cstheme="minorHAnsi"/>
        </w:rPr>
      </w:pPr>
    </w:p>
    <w:p w14:paraId="3D633E63" w14:textId="77777777" w:rsidR="00A47669" w:rsidRDefault="00A47669" w:rsidP="00A47669">
      <w:pPr>
        <w:rPr>
          <w:rFonts w:asciiTheme="minorHAnsi" w:hAnsiTheme="minorHAnsi" w:cstheme="minorHAnsi"/>
        </w:rPr>
      </w:pPr>
    </w:p>
    <w:p w14:paraId="235D3A3A" w14:textId="77777777" w:rsidR="00A47669" w:rsidRDefault="00A47669" w:rsidP="00A47669">
      <w:pPr>
        <w:rPr>
          <w:rFonts w:asciiTheme="minorHAnsi" w:hAnsiTheme="minorHAnsi" w:cstheme="minorHAnsi"/>
        </w:rPr>
      </w:pPr>
    </w:p>
    <w:p w14:paraId="4A8F89E1" w14:textId="77777777" w:rsidR="00A47669" w:rsidRDefault="00A47669" w:rsidP="00A47669">
      <w:pPr>
        <w:rPr>
          <w:rFonts w:asciiTheme="minorHAnsi" w:hAnsiTheme="minorHAnsi" w:cstheme="minorHAnsi"/>
        </w:rPr>
      </w:pPr>
    </w:p>
    <w:p w14:paraId="7FA94929" w14:textId="77777777" w:rsidR="00A47669" w:rsidRDefault="00A47669" w:rsidP="00A47669">
      <w:pPr>
        <w:rPr>
          <w:rFonts w:asciiTheme="minorHAnsi" w:hAnsiTheme="minorHAnsi" w:cstheme="minorHAnsi"/>
        </w:rPr>
      </w:pPr>
    </w:p>
    <w:p w14:paraId="1C68B497" w14:textId="77777777" w:rsidR="00A47669" w:rsidRDefault="00A47669" w:rsidP="00A47669">
      <w:pPr>
        <w:rPr>
          <w:rFonts w:asciiTheme="minorHAnsi" w:hAnsiTheme="minorHAnsi" w:cstheme="minorHAnsi"/>
        </w:rPr>
      </w:pPr>
    </w:p>
    <w:p w14:paraId="77E4C0B8" w14:textId="77777777" w:rsidR="00A47669" w:rsidRPr="002A0D1D" w:rsidRDefault="00A47669" w:rsidP="00A47669">
      <w:pPr>
        <w:rPr>
          <w:rFonts w:asciiTheme="minorHAnsi" w:hAnsiTheme="minorHAnsi" w:cstheme="minorHAnsi"/>
        </w:rPr>
      </w:pPr>
    </w:p>
    <w:p w14:paraId="1EC6BCFC" w14:textId="77777777" w:rsidR="004B37BE" w:rsidRDefault="004B37BE">
      <w:pPr>
        <w:spacing w:after="160" w:line="259" w:lineRule="auto"/>
        <w:rPr>
          <w:rFonts w:asciiTheme="minorHAnsi" w:hAnsiTheme="minorHAnsi" w:cstheme="minorHAnsi"/>
          <w:b/>
          <w:bCs/>
        </w:rPr>
      </w:pPr>
      <w:r>
        <w:rPr>
          <w:rFonts w:asciiTheme="minorHAnsi" w:hAnsiTheme="minorHAnsi" w:cstheme="minorHAnsi"/>
          <w:b/>
          <w:bCs/>
        </w:rPr>
        <w:br w:type="page"/>
      </w:r>
    </w:p>
    <w:p w14:paraId="1DC25812" w14:textId="2F6708BB" w:rsidR="00A47669" w:rsidRPr="002A0D1D" w:rsidRDefault="00A47669" w:rsidP="00A47669">
      <w:pPr>
        <w:widowControl w:val="0"/>
        <w:autoSpaceDE w:val="0"/>
        <w:autoSpaceDN w:val="0"/>
        <w:adjustRightInd w:val="0"/>
        <w:rPr>
          <w:rFonts w:asciiTheme="minorHAnsi" w:hAnsiTheme="minorHAnsi" w:cstheme="minorHAnsi"/>
        </w:rPr>
      </w:pPr>
      <w:r w:rsidRPr="002A0D1D">
        <w:rPr>
          <w:rFonts w:asciiTheme="minorHAnsi" w:hAnsiTheme="minorHAnsi" w:cstheme="minorHAnsi"/>
          <w:b/>
          <w:bCs/>
        </w:rPr>
        <w:t xml:space="preserve">VSEBINA:  </w:t>
      </w:r>
    </w:p>
    <w:p w14:paraId="43B95C84" w14:textId="77777777" w:rsidR="00A47669" w:rsidRPr="002A0D1D" w:rsidRDefault="00A47669" w:rsidP="00A47669">
      <w:pPr>
        <w:widowControl w:val="0"/>
        <w:autoSpaceDE w:val="0"/>
        <w:autoSpaceDN w:val="0"/>
        <w:adjustRightInd w:val="0"/>
        <w:rPr>
          <w:rFonts w:asciiTheme="minorHAnsi" w:hAnsiTheme="minorHAnsi" w:cstheme="minorHAnsi"/>
        </w:rPr>
      </w:pPr>
    </w:p>
    <w:p w14:paraId="391F13B6" w14:textId="77777777" w:rsidR="00A47669" w:rsidRDefault="00A47669" w:rsidP="00A47669">
      <w:pPr>
        <w:widowControl w:val="0"/>
        <w:autoSpaceDE w:val="0"/>
        <w:autoSpaceDN w:val="0"/>
        <w:adjustRightInd w:val="0"/>
        <w:rPr>
          <w:rFonts w:asciiTheme="minorHAnsi" w:hAnsiTheme="minorHAnsi" w:cstheme="minorHAnsi"/>
          <w:b/>
          <w:bCs/>
        </w:rPr>
      </w:pPr>
      <w:r w:rsidRPr="002A0D1D">
        <w:rPr>
          <w:rFonts w:asciiTheme="minorHAnsi" w:hAnsiTheme="minorHAnsi" w:cstheme="minorHAnsi"/>
          <w:b/>
          <w:bCs/>
        </w:rPr>
        <w:t>A) Povabilo k oddaji ponudbe</w:t>
      </w:r>
    </w:p>
    <w:p w14:paraId="618534FF" w14:textId="77777777" w:rsidR="00056DCB" w:rsidRPr="002A0D1D" w:rsidRDefault="00056DCB" w:rsidP="00A47669">
      <w:pPr>
        <w:widowControl w:val="0"/>
        <w:autoSpaceDE w:val="0"/>
        <w:autoSpaceDN w:val="0"/>
        <w:adjustRightInd w:val="0"/>
        <w:rPr>
          <w:rFonts w:asciiTheme="minorHAnsi" w:hAnsiTheme="minorHAnsi" w:cstheme="minorHAnsi"/>
        </w:rPr>
      </w:pPr>
    </w:p>
    <w:p w14:paraId="78440C33" w14:textId="2C6250B9" w:rsidR="00A47669" w:rsidRDefault="00A47669" w:rsidP="00A47669">
      <w:pPr>
        <w:widowControl w:val="0"/>
        <w:autoSpaceDE w:val="0"/>
        <w:autoSpaceDN w:val="0"/>
        <w:adjustRightInd w:val="0"/>
        <w:rPr>
          <w:rFonts w:asciiTheme="minorHAnsi" w:hAnsiTheme="minorHAnsi" w:cstheme="minorHAnsi"/>
          <w:b/>
          <w:bCs/>
        </w:rPr>
      </w:pPr>
      <w:r w:rsidRPr="002A0D1D">
        <w:rPr>
          <w:rFonts w:asciiTheme="minorHAnsi" w:hAnsiTheme="minorHAnsi" w:cstheme="minorHAnsi"/>
          <w:b/>
          <w:bCs/>
        </w:rPr>
        <w:t xml:space="preserve">B) Navodila udeležencem za izdelavo </w:t>
      </w:r>
      <w:r w:rsidR="002E0008">
        <w:rPr>
          <w:rFonts w:asciiTheme="minorHAnsi" w:hAnsiTheme="minorHAnsi" w:cstheme="minorHAnsi"/>
          <w:b/>
          <w:bCs/>
        </w:rPr>
        <w:t>ponudbe</w:t>
      </w:r>
    </w:p>
    <w:p w14:paraId="7937D2A3" w14:textId="77777777" w:rsidR="00056DCB" w:rsidRPr="002A0D1D" w:rsidRDefault="00056DCB" w:rsidP="00A47669">
      <w:pPr>
        <w:widowControl w:val="0"/>
        <w:autoSpaceDE w:val="0"/>
        <w:autoSpaceDN w:val="0"/>
        <w:adjustRightInd w:val="0"/>
        <w:rPr>
          <w:rFonts w:asciiTheme="minorHAnsi" w:hAnsiTheme="minorHAnsi" w:cstheme="minorHAnsi"/>
        </w:rPr>
      </w:pPr>
    </w:p>
    <w:p w14:paraId="6594ED9F" w14:textId="77777777" w:rsidR="00A47669" w:rsidRPr="002A0D1D" w:rsidRDefault="00A47669" w:rsidP="00A47669">
      <w:pPr>
        <w:widowControl w:val="0"/>
        <w:autoSpaceDE w:val="0"/>
        <w:autoSpaceDN w:val="0"/>
        <w:adjustRightInd w:val="0"/>
        <w:rPr>
          <w:rFonts w:asciiTheme="minorHAnsi" w:hAnsiTheme="minorHAnsi" w:cstheme="minorHAnsi"/>
          <w:b/>
          <w:bCs/>
        </w:rPr>
      </w:pPr>
      <w:r w:rsidRPr="002A0D1D">
        <w:rPr>
          <w:rFonts w:asciiTheme="minorHAnsi" w:hAnsiTheme="minorHAnsi" w:cstheme="minorHAnsi"/>
          <w:b/>
          <w:bCs/>
        </w:rPr>
        <w:t>C) Obrazci:</w:t>
      </w:r>
    </w:p>
    <w:p w14:paraId="1D6CD896" w14:textId="3BA1EF98" w:rsidR="00A47669" w:rsidRPr="002A0D1D" w:rsidRDefault="00A47669" w:rsidP="003E7621">
      <w:pPr>
        <w:pStyle w:val="Odstavekseznama"/>
        <w:widowControl w:val="0"/>
        <w:numPr>
          <w:ilvl w:val="0"/>
          <w:numId w:val="29"/>
        </w:numPr>
        <w:autoSpaceDE w:val="0"/>
        <w:ind w:left="709"/>
        <w:jc w:val="both"/>
        <w:rPr>
          <w:rFonts w:asciiTheme="minorHAnsi" w:hAnsiTheme="minorHAnsi" w:cstheme="minorHAnsi"/>
        </w:rPr>
      </w:pPr>
      <w:r w:rsidRPr="002A0D1D">
        <w:rPr>
          <w:rFonts w:asciiTheme="minorHAnsi" w:hAnsiTheme="minorHAnsi" w:cstheme="minorHAnsi"/>
        </w:rPr>
        <w:t>Obrazec ponudbeni predračun (OBR-1)</w:t>
      </w:r>
      <w:r w:rsidR="008B73B8">
        <w:rPr>
          <w:rFonts w:asciiTheme="minorHAnsi" w:hAnsiTheme="minorHAnsi" w:cstheme="minorHAnsi"/>
        </w:rPr>
        <w:t>;</w:t>
      </w:r>
    </w:p>
    <w:p w14:paraId="73BDB493" w14:textId="4E716CB7" w:rsidR="00A47669" w:rsidRPr="002A0D1D" w:rsidRDefault="00A47669" w:rsidP="003E7621">
      <w:pPr>
        <w:pStyle w:val="Odstavekseznama"/>
        <w:widowControl w:val="0"/>
        <w:numPr>
          <w:ilvl w:val="0"/>
          <w:numId w:val="29"/>
        </w:numPr>
        <w:autoSpaceDE w:val="0"/>
        <w:ind w:left="709"/>
        <w:jc w:val="both"/>
        <w:rPr>
          <w:rFonts w:asciiTheme="minorHAnsi" w:hAnsiTheme="minorHAnsi" w:cstheme="minorHAnsi"/>
        </w:rPr>
      </w:pPr>
      <w:r w:rsidRPr="002A0D1D">
        <w:rPr>
          <w:rFonts w:asciiTheme="minorHAnsi" w:hAnsiTheme="minorHAnsi" w:cstheme="minorHAnsi"/>
        </w:rPr>
        <w:t>Obrazec ponudbe (</w:t>
      </w:r>
      <w:r>
        <w:rPr>
          <w:rFonts w:asciiTheme="minorHAnsi" w:hAnsiTheme="minorHAnsi" w:cstheme="minorHAnsi"/>
        </w:rPr>
        <w:t>PONUDBA)</w:t>
      </w:r>
      <w:r w:rsidR="008B73B8">
        <w:rPr>
          <w:rFonts w:asciiTheme="minorHAnsi" w:hAnsiTheme="minorHAnsi" w:cstheme="minorHAnsi"/>
        </w:rPr>
        <w:t>;</w:t>
      </w:r>
    </w:p>
    <w:p w14:paraId="4FC5738C" w14:textId="706481CB" w:rsidR="00A47669" w:rsidRPr="002A0D1D" w:rsidRDefault="00A47669" w:rsidP="003E7621">
      <w:pPr>
        <w:pStyle w:val="Odstavekseznama"/>
        <w:widowControl w:val="0"/>
        <w:numPr>
          <w:ilvl w:val="0"/>
          <w:numId w:val="29"/>
        </w:numPr>
        <w:autoSpaceDE w:val="0"/>
        <w:ind w:left="709"/>
        <w:jc w:val="both"/>
        <w:rPr>
          <w:rFonts w:asciiTheme="minorHAnsi" w:hAnsiTheme="minorHAnsi" w:cstheme="minorHAnsi"/>
        </w:rPr>
      </w:pPr>
      <w:r w:rsidRPr="002A0D1D">
        <w:rPr>
          <w:rFonts w:asciiTheme="minorHAnsi" w:hAnsiTheme="minorHAnsi" w:cstheme="minorHAnsi"/>
        </w:rPr>
        <w:t xml:space="preserve">Obrazec izjave o neobstoju izključitvenih </w:t>
      </w:r>
      <w:r>
        <w:rPr>
          <w:rFonts w:asciiTheme="minorHAnsi" w:hAnsiTheme="minorHAnsi" w:cstheme="minorHAnsi"/>
        </w:rPr>
        <w:t>razlogov in pooblastilo (OBR-2)</w:t>
      </w:r>
      <w:r w:rsidR="008B73B8">
        <w:rPr>
          <w:rFonts w:asciiTheme="minorHAnsi" w:hAnsiTheme="minorHAnsi" w:cstheme="minorHAnsi"/>
        </w:rPr>
        <w:t>;</w:t>
      </w:r>
    </w:p>
    <w:p w14:paraId="64EE9D58" w14:textId="5AD4365D" w:rsidR="00A47669" w:rsidRPr="002A0D1D" w:rsidRDefault="00A47669" w:rsidP="003E7621">
      <w:pPr>
        <w:pStyle w:val="Odstavekseznama"/>
        <w:widowControl w:val="0"/>
        <w:numPr>
          <w:ilvl w:val="0"/>
          <w:numId w:val="29"/>
        </w:numPr>
        <w:autoSpaceDE w:val="0"/>
        <w:ind w:left="709"/>
        <w:jc w:val="both"/>
        <w:rPr>
          <w:rFonts w:asciiTheme="minorHAnsi" w:hAnsiTheme="minorHAnsi" w:cstheme="minorHAnsi"/>
        </w:rPr>
      </w:pPr>
      <w:r w:rsidRPr="002A0D1D">
        <w:rPr>
          <w:rFonts w:asciiTheme="minorHAnsi" w:hAnsiTheme="minorHAnsi" w:cstheme="minorHAnsi"/>
        </w:rPr>
        <w:t>Obrazec pooblastila za pridobitev potrdila iz kazenske evidence fizičnih oseb</w:t>
      </w:r>
      <w:r>
        <w:rPr>
          <w:rFonts w:asciiTheme="minorHAnsi" w:hAnsiTheme="minorHAnsi" w:cstheme="minorHAnsi"/>
        </w:rPr>
        <w:t xml:space="preserve"> (OBR-2.1)</w:t>
      </w:r>
      <w:r w:rsidR="008B73B8">
        <w:rPr>
          <w:rFonts w:asciiTheme="minorHAnsi" w:hAnsiTheme="minorHAnsi" w:cstheme="minorHAnsi"/>
        </w:rPr>
        <w:t>;</w:t>
      </w:r>
    </w:p>
    <w:p w14:paraId="311730DB" w14:textId="77777777" w:rsidR="00A47669" w:rsidRPr="002A0D1D" w:rsidRDefault="00A47669" w:rsidP="003E7621">
      <w:pPr>
        <w:pStyle w:val="Odstavekseznama"/>
        <w:widowControl w:val="0"/>
        <w:numPr>
          <w:ilvl w:val="0"/>
          <w:numId w:val="29"/>
        </w:numPr>
        <w:autoSpaceDE w:val="0"/>
        <w:ind w:left="709"/>
        <w:jc w:val="both"/>
        <w:rPr>
          <w:rFonts w:asciiTheme="minorHAnsi" w:hAnsiTheme="minorHAnsi" w:cstheme="minorHAnsi"/>
        </w:rPr>
      </w:pPr>
      <w:r w:rsidRPr="002A0D1D">
        <w:rPr>
          <w:rFonts w:asciiTheme="minorHAnsi" w:hAnsiTheme="minorHAnsi" w:cstheme="minorHAnsi"/>
        </w:rPr>
        <w:t>Obrazec p</w:t>
      </w:r>
      <w:r>
        <w:rPr>
          <w:rFonts w:asciiTheme="minorHAnsi" w:hAnsiTheme="minorHAnsi" w:cstheme="minorHAnsi"/>
        </w:rPr>
        <w:t>odizvajalcev v ponudbi (OBR-3);</w:t>
      </w:r>
    </w:p>
    <w:p w14:paraId="61BA0D02" w14:textId="071E2737" w:rsidR="00A47669" w:rsidRPr="002A0D1D" w:rsidRDefault="00A47669" w:rsidP="003E7621">
      <w:pPr>
        <w:pStyle w:val="Odstavekseznama"/>
        <w:widowControl w:val="0"/>
        <w:numPr>
          <w:ilvl w:val="0"/>
          <w:numId w:val="29"/>
        </w:numPr>
        <w:autoSpaceDE w:val="0"/>
        <w:ind w:left="709"/>
        <w:jc w:val="both"/>
        <w:rPr>
          <w:rFonts w:asciiTheme="minorHAnsi" w:hAnsiTheme="minorHAnsi" w:cstheme="minorHAnsi"/>
        </w:rPr>
      </w:pPr>
      <w:r w:rsidRPr="002A0D1D">
        <w:rPr>
          <w:rFonts w:asciiTheme="minorHAnsi" w:hAnsiTheme="minorHAnsi" w:cstheme="minorHAnsi"/>
        </w:rPr>
        <w:t xml:space="preserve">Obrazec </w:t>
      </w:r>
      <w:r w:rsidR="005C1879">
        <w:rPr>
          <w:rFonts w:asciiTheme="minorHAnsi" w:hAnsiTheme="minorHAnsi" w:cstheme="minorHAnsi"/>
        </w:rPr>
        <w:t>okvirnega sporazuma</w:t>
      </w:r>
      <w:r w:rsidRPr="002A0D1D">
        <w:rPr>
          <w:rFonts w:asciiTheme="minorHAnsi" w:hAnsiTheme="minorHAnsi" w:cstheme="minorHAnsi"/>
        </w:rPr>
        <w:t xml:space="preserve"> (OBR-5)</w:t>
      </w:r>
      <w:r w:rsidR="008B73B8">
        <w:rPr>
          <w:rFonts w:asciiTheme="minorHAnsi" w:hAnsiTheme="minorHAnsi" w:cstheme="minorHAnsi"/>
        </w:rPr>
        <w:t>;</w:t>
      </w:r>
    </w:p>
    <w:p w14:paraId="3178F2F4" w14:textId="35F237F4" w:rsidR="00A47669" w:rsidRPr="002A0D1D" w:rsidRDefault="00A47669" w:rsidP="003E7621">
      <w:pPr>
        <w:pStyle w:val="Odstavekseznama"/>
        <w:widowControl w:val="0"/>
        <w:numPr>
          <w:ilvl w:val="0"/>
          <w:numId w:val="29"/>
        </w:numPr>
        <w:autoSpaceDE w:val="0"/>
        <w:ind w:left="709"/>
        <w:jc w:val="both"/>
        <w:rPr>
          <w:rFonts w:asciiTheme="minorHAnsi" w:hAnsiTheme="minorHAnsi" w:cstheme="minorHAnsi"/>
        </w:rPr>
      </w:pPr>
      <w:r w:rsidRPr="002A0D1D">
        <w:rPr>
          <w:rFonts w:asciiTheme="minorHAnsi" w:hAnsiTheme="minorHAnsi" w:cstheme="minorHAnsi"/>
        </w:rPr>
        <w:t>Obrazec izjave o udeležbi fizičnih in pravnih oseb v lastništvu gospodarskega subjekta</w:t>
      </w:r>
      <w:r>
        <w:rPr>
          <w:rFonts w:asciiTheme="minorHAnsi" w:hAnsiTheme="minorHAnsi" w:cstheme="minorHAnsi"/>
        </w:rPr>
        <w:t xml:space="preserve"> (OBR-11)</w:t>
      </w:r>
      <w:r w:rsidR="008B73B8">
        <w:rPr>
          <w:rFonts w:asciiTheme="minorHAnsi" w:hAnsiTheme="minorHAnsi" w:cstheme="minorHAnsi"/>
        </w:rPr>
        <w:t>;</w:t>
      </w:r>
    </w:p>
    <w:p w14:paraId="080D4DAA" w14:textId="28594EC7" w:rsidR="00A47669" w:rsidRPr="002A0D1D" w:rsidRDefault="00A47669" w:rsidP="003E7621">
      <w:pPr>
        <w:pStyle w:val="Odstavekseznama"/>
        <w:widowControl w:val="0"/>
        <w:numPr>
          <w:ilvl w:val="0"/>
          <w:numId w:val="29"/>
        </w:numPr>
        <w:autoSpaceDE w:val="0"/>
        <w:ind w:left="709"/>
        <w:jc w:val="both"/>
        <w:rPr>
          <w:rFonts w:asciiTheme="minorHAnsi" w:hAnsiTheme="minorHAnsi" w:cstheme="minorHAnsi"/>
        </w:rPr>
      </w:pPr>
      <w:r w:rsidRPr="002A0D1D">
        <w:rPr>
          <w:rFonts w:asciiTheme="minorHAnsi" w:hAnsiTheme="minorHAnsi" w:cstheme="minorHAnsi"/>
        </w:rPr>
        <w:t xml:space="preserve">Obrazec izjave gospodarskega subjekta </w:t>
      </w:r>
      <w:r>
        <w:rPr>
          <w:rFonts w:asciiTheme="minorHAnsi" w:hAnsiTheme="minorHAnsi" w:cstheme="minorHAnsi"/>
        </w:rPr>
        <w:t>(OBR-12)</w:t>
      </w:r>
      <w:r w:rsidR="008B73B8">
        <w:rPr>
          <w:rFonts w:asciiTheme="minorHAnsi" w:hAnsiTheme="minorHAnsi" w:cstheme="minorHAnsi"/>
        </w:rPr>
        <w:t>;</w:t>
      </w:r>
    </w:p>
    <w:p w14:paraId="01693021" w14:textId="052FF88C" w:rsidR="00A47669" w:rsidRPr="002A0D1D" w:rsidRDefault="00A47669" w:rsidP="003E7621">
      <w:pPr>
        <w:pStyle w:val="Odstavekseznama"/>
        <w:widowControl w:val="0"/>
        <w:numPr>
          <w:ilvl w:val="0"/>
          <w:numId w:val="29"/>
        </w:numPr>
        <w:autoSpaceDE w:val="0"/>
        <w:ind w:left="709"/>
        <w:jc w:val="both"/>
        <w:rPr>
          <w:rFonts w:asciiTheme="minorHAnsi" w:hAnsiTheme="minorHAnsi" w:cstheme="minorHAnsi"/>
        </w:rPr>
      </w:pPr>
      <w:r w:rsidRPr="002A0D1D">
        <w:rPr>
          <w:rFonts w:asciiTheme="minorHAnsi" w:hAnsiTheme="minorHAnsi" w:cstheme="minorHAnsi"/>
        </w:rPr>
        <w:t>Obrazec soglasja k odpravi računskih napak (OBR-13</w:t>
      </w:r>
      <w:r>
        <w:rPr>
          <w:rFonts w:asciiTheme="minorHAnsi" w:hAnsiTheme="minorHAnsi" w:cstheme="minorHAnsi"/>
        </w:rPr>
        <w:t>)</w:t>
      </w:r>
      <w:r w:rsidR="008B73B8">
        <w:rPr>
          <w:rFonts w:asciiTheme="minorHAnsi" w:hAnsiTheme="minorHAnsi" w:cstheme="minorHAnsi"/>
        </w:rPr>
        <w:t>;</w:t>
      </w:r>
    </w:p>
    <w:p w14:paraId="21B0778E" w14:textId="62360B39" w:rsidR="00A47669" w:rsidRPr="002A0D1D" w:rsidRDefault="00A47669" w:rsidP="003E7621">
      <w:pPr>
        <w:pStyle w:val="Odstavekseznama"/>
        <w:widowControl w:val="0"/>
        <w:numPr>
          <w:ilvl w:val="0"/>
          <w:numId w:val="29"/>
        </w:numPr>
        <w:autoSpaceDE w:val="0"/>
        <w:ind w:left="709"/>
        <w:jc w:val="both"/>
        <w:rPr>
          <w:rFonts w:asciiTheme="minorHAnsi" w:hAnsiTheme="minorHAnsi" w:cstheme="minorHAnsi"/>
        </w:rPr>
      </w:pPr>
      <w:r w:rsidRPr="002A0D1D">
        <w:rPr>
          <w:rFonts w:asciiTheme="minorHAnsi" w:hAnsiTheme="minorHAnsi" w:cstheme="minorHAnsi"/>
        </w:rPr>
        <w:t>ESPD (xml. datoteka)</w:t>
      </w:r>
      <w:r w:rsidR="008B73B8">
        <w:rPr>
          <w:rFonts w:asciiTheme="minorHAnsi" w:hAnsiTheme="minorHAnsi" w:cstheme="minorHAnsi"/>
        </w:rPr>
        <w:t>.</w:t>
      </w:r>
    </w:p>
    <w:p w14:paraId="09E74101" w14:textId="77777777" w:rsidR="00A47669" w:rsidRDefault="00A47669" w:rsidP="003E7621">
      <w:pPr>
        <w:pStyle w:val="Odstavekseznama"/>
        <w:widowControl w:val="0"/>
        <w:autoSpaceDE w:val="0"/>
        <w:ind w:left="709"/>
        <w:jc w:val="both"/>
        <w:rPr>
          <w:rFonts w:asciiTheme="minorHAnsi" w:hAnsiTheme="minorHAnsi" w:cstheme="minorHAnsi"/>
        </w:rPr>
      </w:pPr>
    </w:p>
    <w:p w14:paraId="07B5829B"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59603379"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5AA38784"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4E92B5A2"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6D4EEA28"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0779E65D"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6A872B90"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5E9F32D7"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1C6E41CB"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4CDEBA7F"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17A58B5B"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44DFE724"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5CB33C0C"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63138EBF"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00580EEE"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4D417642"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6362ABDA"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5B67A54F"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323D9CBE"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00B30516"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6ED6CB38"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413F2652"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2EADEA49"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6101CBD5" w14:textId="77777777" w:rsidR="003D18CA" w:rsidRDefault="003D18CA">
      <w:pPr>
        <w:spacing w:after="160" w:line="259" w:lineRule="auto"/>
        <w:rPr>
          <w:rFonts w:asciiTheme="minorHAnsi" w:hAnsiTheme="minorHAnsi" w:cstheme="minorHAnsi"/>
        </w:rPr>
      </w:pPr>
      <w:r>
        <w:rPr>
          <w:rFonts w:asciiTheme="minorHAnsi" w:hAnsiTheme="minorHAnsi" w:cstheme="minorHAnsi"/>
        </w:rPr>
        <w:br w:type="page"/>
      </w:r>
    </w:p>
    <w:p w14:paraId="1CF59800" w14:textId="77777777" w:rsidR="00A47669" w:rsidRPr="00303B7F" w:rsidRDefault="00A47669" w:rsidP="00A47669">
      <w:pPr>
        <w:pStyle w:val="Naslov1"/>
        <w:keepLines w:val="0"/>
        <w:numPr>
          <w:ilvl w:val="0"/>
          <w:numId w:val="4"/>
        </w:numPr>
        <w:suppressAutoHyphens/>
        <w:spacing w:after="60"/>
        <w:ind w:left="426" w:hanging="425"/>
        <w:rPr>
          <w:rFonts w:asciiTheme="minorHAnsi" w:hAnsiTheme="minorHAnsi" w:cstheme="minorHAnsi"/>
          <w:b/>
          <w:bCs/>
          <w:color w:val="auto"/>
          <w:sz w:val="24"/>
          <w:szCs w:val="24"/>
        </w:rPr>
      </w:pPr>
      <w:bookmarkStart w:id="0" w:name="_Toc232672091"/>
      <w:r w:rsidRPr="00303B7F">
        <w:rPr>
          <w:rFonts w:asciiTheme="minorHAnsi" w:hAnsiTheme="minorHAnsi" w:cstheme="minorHAnsi"/>
          <w:b/>
          <w:bCs/>
          <w:color w:val="auto"/>
          <w:sz w:val="24"/>
          <w:szCs w:val="24"/>
        </w:rPr>
        <w:t>A) POVABILO K ODDAJI PONUDBE</w:t>
      </w:r>
      <w:bookmarkEnd w:id="0"/>
    </w:p>
    <w:p w14:paraId="14D507E0" w14:textId="77777777" w:rsidR="00A47669" w:rsidRPr="002A0D1D" w:rsidRDefault="00A47669" w:rsidP="00A47669">
      <w:pPr>
        <w:pStyle w:val="Telobesedila"/>
        <w:jc w:val="both"/>
        <w:rPr>
          <w:rFonts w:asciiTheme="minorHAnsi" w:hAnsiTheme="minorHAnsi" w:cstheme="minorHAnsi"/>
          <w:i w:val="0"/>
          <w:kern w:val="0"/>
          <w:sz w:val="24"/>
          <w:szCs w:val="24"/>
          <w:lang w:val="sl-SI" w:eastAsia="sl-SI" w:bidi="ar-SA"/>
        </w:rPr>
      </w:pPr>
    </w:p>
    <w:p w14:paraId="4B9BE7FA" w14:textId="13ECA6DD" w:rsidR="00A47669" w:rsidRPr="002A0D1D" w:rsidRDefault="00A47669" w:rsidP="00A47669">
      <w:pPr>
        <w:pStyle w:val="Telobesedila"/>
        <w:jc w:val="both"/>
        <w:rPr>
          <w:rFonts w:asciiTheme="minorHAnsi" w:hAnsiTheme="minorHAnsi" w:cstheme="minorHAnsi"/>
          <w:i w:val="0"/>
          <w:kern w:val="0"/>
          <w:sz w:val="24"/>
          <w:szCs w:val="24"/>
          <w:lang w:val="sl-SI" w:eastAsia="sl-SI" w:bidi="ar-SA"/>
        </w:rPr>
      </w:pPr>
      <w:r w:rsidRPr="002A0D1D">
        <w:rPr>
          <w:rFonts w:asciiTheme="minorHAnsi" w:hAnsiTheme="minorHAnsi" w:cstheme="minorHAnsi"/>
          <w:i w:val="0"/>
          <w:kern w:val="0"/>
          <w:sz w:val="24"/>
          <w:szCs w:val="24"/>
          <w:lang w:val="sl-SI" w:eastAsia="sl-SI" w:bidi="ar-SA"/>
        </w:rPr>
        <w:t xml:space="preserve">Na podlagi 40. člena ZJN-3 (Uradni list RS, št. </w:t>
      </w:r>
      <w:hyperlink r:id="rId8" w:tgtFrame="_blank" w:tooltip="Zakon o javnem naročanju (ZJN-3)" w:history="1">
        <w:r w:rsidRPr="002A0D1D">
          <w:rPr>
            <w:rFonts w:asciiTheme="minorHAnsi" w:hAnsiTheme="minorHAnsi" w:cstheme="minorHAnsi"/>
            <w:i w:val="0"/>
            <w:kern w:val="0"/>
            <w:sz w:val="24"/>
            <w:szCs w:val="24"/>
            <w:lang w:val="sl-SI" w:eastAsia="sl-SI" w:bidi="ar-SA"/>
          </w:rPr>
          <w:t>91/15</w:t>
        </w:r>
      </w:hyperlink>
      <w:r w:rsidR="0043043D">
        <w:rPr>
          <w:rFonts w:asciiTheme="minorHAnsi" w:hAnsiTheme="minorHAnsi" w:cstheme="minorHAnsi"/>
          <w:i w:val="0"/>
          <w:kern w:val="0"/>
          <w:sz w:val="24"/>
          <w:szCs w:val="24"/>
          <w:lang w:val="sl-SI" w:eastAsia="sl-SI" w:bidi="ar-SA"/>
        </w:rPr>
        <w:t xml:space="preserve"> s spremembami</w:t>
      </w:r>
      <w:r w:rsidRPr="002A0D1D">
        <w:rPr>
          <w:rFonts w:asciiTheme="minorHAnsi" w:hAnsiTheme="minorHAnsi" w:cstheme="minorHAnsi"/>
          <w:i w:val="0"/>
          <w:kern w:val="0"/>
          <w:sz w:val="24"/>
          <w:szCs w:val="24"/>
          <w:lang w:val="sl-SI" w:eastAsia="sl-SI" w:bidi="ar-SA"/>
        </w:rPr>
        <w:t xml:space="preserve">; v nadaljevanju: ZJN-3), skladno z ostalimi veljavnimi predpisi, ki urejajo področje javnih naročil ter predpisi, ki urejajo področje predmeta javnega naročila, </w:t>
      </w:r>
      <w:r w:rsidR="0043043D" w:rsidRPr="00F6125A">
        <w:rPr>
          <w:rFonts w:asciiTheme="minorHAnsi" w:hAnsiTheme="minorHAnsi" w:cstheme="minorHAnsi"/>
          <w:i w:val="0"/>
          <w:kern w:val="0"/>
          <w:sz w:val="24"/>
          <w:szCs w:val="24"/>
          <w:lang w:val="sl-SI" w:eastAsia="sl-SI" w:bidi="ar-SA"/>
        </w:rPr>
        <w:t>Javno podjetje VODOVOD SISTEMA B d.o.o., Trg zmage 5, 9000 Murska Sobota, ki ga zastopa direktor Boštjan Zver</w:t>
      </w:r>
      <w:r w:rsidR="0043043D" w:rsidRPr="00170C54">
        <w:rPr>
          <w:rFonts w:asciiTheme="minorHAnsi" w:hAnsiTheme="minorHAnsi" w:cstheme="minorHAnsi"/>
          <w:i w:val="0"/>
          <w:kern w:val="0"/>
          <w:sz w:val="24"/>
          <w:szCs w:val="24"/>
          <w:lang w:val="sl-SI" w:eastAsia="sl-SI" w:bidi="ar-SA"/>
        </w:rPr>
        <w:t xml:space="preserve"> (v nadaljevanju: naročnik</w:t>
      </w:r>
      <w:r w:rsidR="0043043D" w:rsidRPr="00B55546">
        <w:rPr>
          <w:rFonts w:asciiTheme="minorHAnsi" w:hAnsiTheme="minorHAnsi" w:cstheme="minorHAnsi"/>
          <w:i w:val="0"/>
          <w:sz w:val="24"/>
          <w:szCs w:val="24"/>
        </w:rPr>
        <w:t xml:space="preserve"> </w:t>
      </w:r>
      <w:r w:rsidR="000213FF" w:rsidRPr="00B55546">
        <w:rPr>
          <w:rFonts w:asciiTheme="minorHAnsi" w:hAnsiTheme="minorHAnsi" w:cstheme="minorHAnsi"/>
          <w:i w:val="0"/>
          <w:sz w:val="24"/>
          <w:szCs w:val="24"/>
        </w:rPr>
        <w:t>(v nadaljevanju naročnik)</w:t>
      </w:r>
      <w:r w:rsidR="000213FF">
        <w:rPr>
          <w:rFonts w:asciiTheme="minorHAnsi" w:hAnsiTheme="minorHAnsi" w:cstheme="minorHAnsi"/>
          <w:i w:val="0"/>
          <w:sz w:val="24"/>
          <w:szCs w:val="24"/>
        </w:rPr>
        <w:t xml:space="preserve"> </w:t>
      </w:r>
      <w:r w:rsidRPr="002A0D1D">
        <w:rPr>
          <w:rFonts w:asciiTheme="minorHAnsi" w:hAnsiTheme="minorHAnsi" w:cstheme="minorHAnsi"/>
          <w:i w:val="0"/>
          <w:kern w:val="0"/>
          <w:sz w:val="24"/>
          <w:szCs w:val="24"/>
          <w:lang w:val="sl-SI" w:eastAsia="sl-SI" w:bidi="ar-SA"/>
        </w:rPr>
        <w:t xml:space="preserve">vabi ponudnike, da oddajo </w:t>
      </w:r>
      <w:r w:rsidR="000213FF">
        <w:rPr>
          <w:rFonts w:asciiTheme="minorHAnsi" w:hAnsiTheme="minorHAnsi" w:cstheme="minorHAnsi"/>
          <w:i w:val="0"/>
          <w:kern w:val="0"/>
          <w:sz w:val="24"/>
          <w:szCs w:val="24"/>
          <w:lang w:val="sl-SI" w:eastAsia="sl-SI" w:bidi="ar-SA"/>
        </w:rPr>
        <w:t xml:space="preserve">ponudbo </w:t>
      </w:r>
      <w:r w:rsidR="000213FF" w:rsidRPr="004A7151">
        <w:rPr>
          <w:rFonts w:asciiTheme="minorHAnsi" w:hAnsiTheme="minorHAnsi" w:cstheme="minorHAnsi"/>
          <w:i w:val="0"/>
          <w:sz w:val="24"/>
          <w:szCs w:val="24"/>
        </w:rPr>
        <w:t xml:space="preserve">za </w:t>
      </w:r>
      <w:r w:rsidR="000213FF" w:rsidRPr="003B6046">
        <w:rPr>
          <w:rFonts w:asciiTheme="minorHAnsi" w:hAnsiTheme="minorHAnsi" w:cstheme="minorHAnsi"/>
          <w:i w:val="0"/>
          <w:sz w:val="24"/>
          <w:szCs w:val="24"/>
        </w:rPr>
        <w:t xml:space="preserve">izvedbo storitve </w:t>
      </w:r>
      <w:r w:rsidR="000213FF" w:rsidRPr="004A7151">
        <w:rPr>
          <w:rFonts w:asciiTheme="minorHAnsi" w:hAnsiTheme="minorHAnsi" w:cstheme="minorHAnsi"/>
          <w:i w:val="0"/>
          <w:sz w:val="24"/>
          <w:szCs w:val="24"/>
        </w:rPr>
        <w:t>tisk</w:t>
      </w:r>
      <w:r w:rsidR="000213FF">
        <w:rPr>
          <w:rFonts w:asciiTheme="minorHAnsi" w:hAnsiTheme="minorHAnsi" w:cstheme="minorHAnsi"/>
          <w:i w:val="0"/>
          <w:sz w:val="24"/>
          <w:szCs w:val="24"/>
        </w:rPr>
        <w:t>a</w:t>
      </w:r>
      <w:r w:rsidR="000213FF" w:rsidRPr="004A7151">
        <w:rPr>
          <w:rFonts w:asciiTheme="minorHAnsi" w:hAnsiTheme="minorHAnsi" w:cstheme="minorHAnsi"/>
          <w:i w:val="0"/>
          <w:sz w:val="24"/>
          <w:szCs w:val="24"/>
        </w:rPr>
        <w:t xml:space="preserve"> računov in poštnih storitev</w:t>
      </w:r>
      <w:r w:rsidR="000213FF">
        <w:rPr>
          <w:rFonts w:asciiTheme="minorHAnsi" w:hAnsiTheme="minorHAnsi" w:cstheme="minorHAnsi"/>
          <w:i w:val="0"/>
          <w:sz w:val="24"/>
          <w:szCs w:val="24"/>
        </w:rPr>
        <w:t>.</w:t>
      </w:r>
    </w:p>
    <w:p w14:paraId="371F463A" w14:textId="77777777" w:rsidR="00A47669" w:rsidRPr="002A0D1D" w:rsidRDefault="00A47669" w:rsidP="00A47669">
      <w:pPr>
        <w:pStyle w:val="Telobesedila"/>
        <w:jc w:val="both"/>
        <w:rPr>
          <w:rFonts w:asciiTheme="minorHAnsi" w:hAnsiTheme="minorHAnsi" w:cstheme="minorHAnsi"/>
          <w:sz w:val="24"/>
          <w:szCs w:val="24"/>
        </w:rPr>
      </w:pPr>
    </w:p>
    <w:p w14:paraId="45D5E1D5" w14:textId="77777777" w:rsidR="00A47669" w:rsidRPr="002A0D1D" w:rsidRDefault="00A47669" w:rsidP="00A47669">
      <w:pPr>
        <w:pStyle w:val="Telobesedila"/>
        <w:jc w:val="both"/>
        <w:rPr>
          <w:rFonts w:asciiTheme="minorHAnsi" w:hAnsiTheme="minorHAnsi" w:cstheme="minorHAnsi"/>
          <w:i w:val="0"/>
          <w:kern w:val="0"/>
          <w:sz w:val="24"/>
          <w:szCs w:val="24"/>
          <w:lang w:val="sl-SI" w:eastAsia="sl-SI" w:bidi="ar-SA"/>
        </w:rPr>
      </w:pPr>
      <w:r w:rsidRPr="002A0D1D">
        <w:rPr>
          <w:rFonts w:asciiTheme="minorHAnsi" w:hAnsiTheme="minorHAnsi" w:cstheme="minorHAnsi"/>
          <w:i w:val="0"/>
          <w:kern w:val="0"/>
          <w:sz w:val="24"/>
          <w:szCs w:val="24"/>
          <w:lang w:val="sl-SI" w:eastAsia="sl-SI" w:bidi="ar-SA"/>
        </w:rPr>
        <w:t>Ponudnik mora glede na predmet javnega naročila izpolnjevati in upoštevati tudi vse določbe, ki jih glede na predmet javnega naročila predpisuje veljavna zakonodaja.</w:t>
      </w:r>
    </w:p>
    <w:p w14:paraId="39457C26" w14:textId="77777777" w:rsidR="00A47669" w:rsidRPr="002A0D1D" w:rsidRDefault="00A47669" w:rsidP="00A47669">
      <w:pPr>
        <w:pStyle w:val="Telobesedila"/>
        <w:jc w:val="both"/>
        <w:rPr>
          <w:rFonts w:asciiTheme="minorHAnsi" w:hAnsiTheme="minorHAnsi" w:cstheme="minorHAnsi"/>
          <w:i w:val="0"/>
          <w:kern w:val="0"/>
          <w:sz w:val="24"/>
          <w:szCs w:val="24"/>
          <w:lang w:val="sl-SI" w:eastAsia="sl-SI" w:bidi="ar-SA"/>
        </w:rPr>
      </w:pPr>
    </w:p>
    <w:p w14:paraId="39B89A7E" w14:textId="77777777" w:rsidR="00A47669" w:rsidRPr="002A0D1D" w:rsidRDefault="00A47669" w:rsidP="00A47669">
      <w:pPr>
        <w:widowControl w:val="0"/>
        <w:autoSpaceDE w:val="0"/>
        <w:jc w:val="both"/>
        <w:rPr>
          <w:rFonts w:asciiTheme="minorHAnsi" w:hAnsiTheme="minorHAnsi" w:cstheme="minorHAnsi"/>
        </w:rPr>
      </w:pPr>
    </w:p>
    <w:p w14:paraId="7A0BA1B2" w14:textId="77777777" w:rsidR="00A47669" w:rsidRPr="002A0D1D" w:rsidRDefault="00A47669" w:rsidP="00A47669">
      <w:pPr>
        <w:widowControl w:val="0"/>
        <w:autoSpaceDE w:val="0"/>
        <w:autoSpaceDN w:val="0"/>
        <w:adjustRightInd w:val="0"/>
        <w:jc w:val="both"/>
        <w:rPr>
          <w:rFonts w:asciiTheme="minorHAnsi" w:hAnsiTheme="minorHAnsi" w:cstheme="minorHAnsi"/>
          <w:b/>
        </w:rPr>
      </w:pPr>
      <w:r w:rsidRPr="002A0D1D">
        <w:rPr>
          <w:rFonts w:asciiTheme="minorHAnsi" w:hAnsiTheme="minorHAnsi" w:cstheme="minorHAnsi"/>
          <w:b/>
        </w:rPr>
        <w:t>ROK ZA ODDAJO PONUDBE JE ENAK ROKU, KI JE NAVEDEN V OBVESTILU O NAROČILU NA PORTALU JAVNIH NAROČIL.</w:t>
      </w:r>
    </w:p>
    <w:p w14:paraId="2B472645" w14:textId="77777777" w:rsidR="00A47669" w:rsidRPr="002A0D1D" w:rsidRDefault="00A47669" w:rsidP="00A47669">
      <w:pPr>
        <w:widowControl w:val="0"/>
        <w:autoSpaceDE w:val="0"/>
        <w:autoSpaceDN w:val="0"/>
        <w:adjustRightInd w:val="0"/>
        <w:jc w:val="both"/>
        <w:rPr>
          <w:rFonts w:asciiTheme="minorHAnsi" w:hAnsiTheme="minorHAnsi" w:cstheme="minorHAnsi"/>
          <w:b/>
        </w:rPr>
      </w:pPr>
      <w:r w:rsidRPr="002A0D1D">
        <w:rPr>
          <w:rFonts w:asciiTheme="minorHAnsi" w:hAnsiTheme="minorHAnsi" w:cstheme="minorHAnsi"/>
          <w:b/>
        </w:rPr>
        <w:t xml:space="preserve">  </w:t>
      </w:r>
    </w:p>
    <w:p w14:paraId="6394019A" w14:textId="77777777" w:rsidR="00A47669" w:rsidRDefault="00A47669" w:rsidP="00A47669">
      <w:pPr>
        <w:widowControl w:val="0"/>
        <w:autoSpaceDE w:val="0"/>
        <w:autoSpaceDN w:val="0"/>
        <w:adjustRightInd w:val="0"/>
        <w:jc w:val="both"/>
        <w:rPr>
          <w:rFonts w:asciiTheme="minorHAnsi" w:hAnsiTheme="minorHAnsi" w:cstheme="minorHAnsi"/>
        </w:rPr>
      </w:pPr>
      <w:r w:rsidRPr="002A0D1D">
        <w:rPr>
          <w:rFonts w:asciiTheme="minorHAnsi" w:hAnsiTheme="minorHAnsi" w:cstheme="minorHAnsi"/>
        </w:rPr>
        <w:t>Ponudnik odda ponudbo preko spletne aplikacije Ministrstva za javno upravo, ki je dosegljiva na spletnem naslovu</w:t>
      </w:r>
      <w:r>
        <w:rPr>
          <w:rFonts w:asciiTheme="minorHAnsi" w:hAnsiTheme="minorHAnsi" w:cstheme="minorHAnsi"/>
        </w:rPr>
        <w:t>:</w:t>
      </w:r>
    </w:p>
    <w:p w14:paraId="400E574C" w14:textId="77777777" w:rsidR="00A47669" w:rsidRPr="002A0D1D" w:rsidRDefault="00A47669" w:rsidP="00A47669">
      <w:pPr>
        <w:widowControl w:val="0"/>
        <w:autoSpaceDE w:val="0"/>
        <w:autoSpaceDN w:val="0"/>
        <w:adjustRightInd w:val="0"/>
        <w:jc w:val="both"/>
        <w:rPr>
          <w:rFonts w:asciiTheme="minorHAnsi" w:hAnsiTheme="minorHAnsi" w:cstheme="minorHAnsi"/>
        </w:rPr>
      </w:pPr>
      <w:hyperlink r:id="rId9" w:history="1">
        <w:r w:rsidRPr="002A0D1D">
          <w:rPr>
            <w:rStyle w:val="Hiperpovezava"/>
            <w:rFonts w:asciiTheme="minorHAnsi" w:hAnsiTheme="minorHAnsi" w:cstheme="minorHAnsi"/>
            <w:color w:val="auto"/>
          </w:rPr>
          <w:t>https://ejn.gov.si/ponudba/pages/aktualno/aktualna_javna_narocila.xhtml</w:t>
        </w:r>
      </w:hyperlink>
    </w:p>
    <w:p w14:paraId="0137DD19" w14:textId="77777777" w:rsidR="00A47669" w:rsidRPr="002A0D1D" w:rsidRDefault="00A47669" w:rsidP="00A47669">
      <w:pPr>
        <w:jc w:val="both"/>
        <w:rPr>
          <w:rFonts w:asciiTheme="minorHAnsi" w:hAnsiTheme="minorHAnsi" w:cstheme="minorHAnsi"/>
        </w:rPr>
      </w:pPr>
    </w:p>
    <w:p w14:paraId="5729BD6E"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Ponudnik v aplikaciji izbere predmetno javno naročilo in prične z oddajo ponudbe tako, da klikne na »sodeluj na javnem naročilu«.</w:t>
      </w:r>
    </w:p>
    <w:p w14:paraId="77550B63" w14:textId="77777777" w:rsidR="00A47669" w:rsidRPr="002A0D1D" w:rsidRDefault="00A47669" w:rsidP="00A47669">
      <w:pPr>
        <w:jc w:val="both"/>
        <w:rPr>
          <w:rFonts w:asciiTheme="minorHAnsi" w:hAnsiTheme="minorHAnsi" w:cstheme="minorHAnsi"/>
        </w:rPr>
      </w:pPr>
    </w:p>
    <w:p w14:paraId="14A2C5E2"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OPOZORILO:</w:t>
      </w:r>
    </w:p>
    <w:p w14:paraId="438E3EC0"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430A28D0" w14:textId="77777777" w:rsidR="00A47669" w:rsidRPr="002A0D1D" w:rsidRDefault="00A47669" w:rsidP="00A47669">
      <w:pPr>
        <w:widowControl w:val="0"/>
        <w:autoSpaceDE w:val="0"/>
        <w:autoSpaceDN w:val="0"/>
        <w:adjustRightInd w:val="0"/>
        <w:jc w:val="both"/>
        <w:rPr>
          <w:rFonts w:asciiTheme="minorHAnsi" w:hAnsiTheme="minorHAnsi" w:cstheme="minorHAnsi"/>
          <w:b/>
          <w:highlight w:val="yellow"/>
        </w:rPr>
      </w:pPr>
    </w:p>
    <w:p w14:paraId="77CC7DF7" w14:textId="77777777" w:rsidR="00A47669" w:rsidRPr="002A0D1D" w:rsidRDefault="00A47669" w:rsidP="00A47669">
      <w:pPr>
        <w:widowControl w:val="0"/>
        <w:autoSpaceDE w:val="0"/>
        <w:autoSpaceDN w:val="0"/>
        <w:adjustRightInd w:val="0"/>
        <w:jc w:val="both"/>
        <w:rPr>
          <w:rFonts w:asciiTheme="minorHAnsi" w:hAnsiTheme="minorHAnsi" w:cstheme="minorHAnsi"/>
          <w:b/>
        </w:rPr>
      </w:pPr>
    </w:p>
    <w:p w14:paraId="7B0954BA" w14:textId="77777777" w:rsidR="00A47669" w:rsidRPr="002A0D1D" w:rsidRDefault="00A47669" w:rsidP="00A47669">
      <w:pPr>
        <w:widowControl w:val="0"/>
        <w:autoSpaceDE w:val="0"/>
        <w:autoSpaceDN w:val="0"/>
        <w:adjustRightInd w:val="0"/>
        <w:jc w:val="both"/>
        <w:rPr>
          <w:rFonts w:asciiTheme="minorHAnsi" w:hAnsiTheme="minorHAnsi" w:cstheme="minorHAnsi"/>
          <w:b/>
        </w:rPr>
      </w:pPr>
      <w:r w:rsidRPr="002A0D1D">
        <w:rPr>
          <w:rFonts w:asciiTheme="minorHAnsi" w:hAnsiTheme="minorHAnsi" w:cstheme="minorHAnsi"/>
          <w:b/>
        </w:rPr>
        <w:t>ODPIRANJE PONUDB</w:t>
      </w:r>
    </w:p>
    <w:p w14:paraId="30046845" w14:textId="77777777" w:rsidR="00A47669" w:rsidRPr="002A0D1D" w:rsidRDefault="00A47669" w:rsidP="00A47669">
      <w:pPr>
        <w:widowControl w:val="0"/>
        <w:autoSpaceDE w:val="0"/>
        <w:autoSpaceDN w:val="0"/>
        <w:adjustRightInd w:val="0"/>
        <w:ind w:left="284"/>
        <w:jc w:val="both"/>
        <w:rPr>
          <w:rFonts w:asciiTheme="minorHAnsi" w:hAnsiTheme="minorHAnsi" w:cstheme="minorHAnsi"/>
          <w:b/>
        </w:rPr>
      </w:pPr>
    </w:p>
    <w:p w14:paraId="3420ECEB" w14:textId="77777777" w:rsidR="00A47669" w:rsidRPr="002A0D1D" w:rsidRDefault="00A47669" w:rsidP="00A47669">
      <w:pPr>
        <w:widowControl w:val="0"/>
        <w:autoSpaceDE w:val="0"/>
        <w:autoSpaceDN w:val="0"/>
        <w:adjustRightInd w:val="0"/>
        <w:jc w:val="both"/>
        <w:rPr>
          <w:rFonts w:asciiTheme="minorHAnsi" w:hAnsiTheme="minorHAnsi" w:cstheme="minorHAnsi"/>
        </w:rPr>
      </w:pPr>
      <w:r w:rsidRPr="002A0D1D">
        <w:rPr>
          <w:rFonts w:asciiTheme="minorHAnsi" w:hAnsiTheme="minorHAnsi" w:cstheme="minorHAnsi"/>
        </w:rPr>
        <w:t xml:space="preserve">Javno odpiranje ponudb se bo izvedlo v aplikaciji Ministrstva za javno upravo in sicer v terminu, ki je naveden v obvestilu o naročilu na portalu javnih naročil. </w:t>
      </w:r>
    </w:p>
    <w:p w14:paraId="6E2DC2A5" w14:textId="77777777" w:rsidR="00A47669" w:rsidRDefault="00A47669" w:rsidP="00A47669">
      <w:pPr>
        <w:widowControl w:val="0"/>
        <w:autoSpaceDE w:val="0"/>
        <w:autoSpaceDN w:val="0"/>
        <w:adjustRightInd w:val="0"/>
        <w:jc w:val="both"/>
        <w:rPr>
          <w:rFonts w:asciiTheme="minorHAnsi" w:hAnsiTheme="minorHAnsi" w:cstheme="minorHAnsi"/>
          <w:b/>
        </w:rPr>
      </w:pPr>
    </w:p>
    <w:p w14:paraId="6C911486" w14:textId="77777777" w:rsidR="00A47669" w:rsidRDefault="00A47669" w:rsidP="00A47669">
      <w:pPr>
        <w:widowControl w:val="0"/>
        <w:autoSpaceDE w:val="0"/>
        <w:autoSpaceDN w:val="0"/>
        <w:adjustRightInd w:val="0"/>
        <w:jc w:val="both"/>
        <w:rPr>
          <w:rFonts w:asciiTheme="minorHAnsi" w:hAnsiTheme="minorHAnsi" w:cstheme="minorHAnsi"/>
          <w:b/>
        </w:rPr>
      </w:pPr>
    </w:p>
    <w:p w14:paraId="14CD37C4" w14:textId="77777777" w:rsidR="00A47669" w:rsidRDefault="00A47669" w:rsidP="00A47669">
      <w:pPr>
        <w:widowControl w:val="0"/>
        <w:autoSpaceDE w:val="0"/>
        <w:autoSpaceDN w:val="0"/>
        <w:adjustRightInd w:val="0"/>
        <w:jc w:val="both"/>
        <w:rPr>
          <w:rFonts w:asciiTheme="minorHAnsi" w:hAnsiTheme="minorHAnsi" w:cstheme="minorHAnsi"/>
          <w:b/>
        </w:rPr>
      </w:pPr>
    </w:p>
    <w:p w14:paraId="1FE12103" w14:textId="77777777" w:rsidR="00A47669" w:rsidRDefault="00A47669" w:rsidP="00A47669">
      <w:pPr>
        <w:widowControl w:val="0"/>
        <w:autoSpaceDE w:val="0"/>
        <w:autoSpaceDN w:val="0"/>
        <w:adjustRightInd w:val="0"/>
        <w:jc w:val="both"/>
        <w:rPr>
          <w:rFonts w:asciiTheme="minorHAnsi" w:hAnsiTheme="minorHAnsi" w:cstheme="minorHAnsi"/>
          <w:b/>
        </w:rPr>
      </w:pPr>
    </w:p>
    <w:p w14:paraId="1ABC3C85" w14:textId="77777777" w:rsidR="00A47669" w:rsidRDefault="00A47669" w:rsidP="00A47669">
      <w:pPr>
        <w:widowControl w:val="0"/>
        <w:autoSpaceDE w:val="0"/>
        <w:autoSpaceDN w:val="0"/>
        <w:adjustRightInd w:val="0"/>
        <w:jc w:val="both"/>
        <w:rPr>
          <w:rFonts w:asciiTheme="minorHAnsi" w:hAnsiTheme="minorHAnsi" w:cstheme="minorHAnsi"/>
          <w:b/>
        </w:rPr>
      </w:pPr>
    </w:p>
    <w:p w14:paraId="426A7848" w14:textId="77777777" w:rsidR="00A47669" w:rsidRDefault="00A47669" w:rsidP="00A47669">
      <w:pPr>
        <w:widowControl w:val="0"/>
        <w:autoSpaceDE w:val="0"/>
        <w:autoSpaceDN w:val="0"/>
        <w:adjustRightInd w:val="0"/>
        <w:jc w:val="both"/>
        <w:rPr>
          <w:rFonts w:asciiTheme="minorHAnsi" w:hAnsiTheme="minorHAnsi" w:cstheme="minorHAnsi"/>
          <w:b/>
        </w:rPr>
      </w:pPr>
    </w:p>
    <w:p w14:paraId="09954451" w14:textId="77777777" w:rsidR="00A47669" w:rsidRDefault="00A47669" w:rsidP="00A47669">
      <w:pPr>
        <w:widowControl w:val="0"/>
        <w:autoSpaceDE w:val="0"/>
        <w:autoSpaceDN w:val="0"/>
        <w:adjustRightInd w:val="0"/>
        <w:jc w:val="both"/>
        <w:rPr>
          <w:rFonts w:asciiTheme="minorHAnsi" w:hAnsiTheme="minorHAnsi" w:cstheme="minorHAnsi"/>
          <w:b/>
        </w:rPr>
      </w:pPr>
    </w:p>
    <w:p w14:paraId="3E6A88F4" w14:textId="77777777" w:rsidR="00A47669" w:rsidRDefault="00A47669" w:rsidP="00A47669">
      <w:pPr>
        <w:widowControl w:val="0"/>
        <w:autoSpaceDE w:val="0"/>
        <w:autoSpaceDN w:val="0"/>
        <w:adjustRightInd w:val="0"/>
        <w:jc w:val="both"/>
        <w:rPr>
          <w:rFonts w:asciiTheme="minorHAnsi" w:hAnsiTheme="minorHAnsi" w:cstheme="minorHAnsi"/>
          <w:b/>
        </w:rPr>
      </w:pPr>
    </w:p>
    <w:p w14:paraId="1814D4F4" w14:textId="77777777" w:rsidR="00A47669" w:rsidRDefault="00A47669" w:rsidP="00A47669">
      <w:pPr>
        <w:widowControl w:val="0"/>
        <w:autoSpaceDE w:val="0"/>
        <w:autoSpaceDN w:val="0"/>
        <w:adjustRightInd w:val="0"/>
        <w:jc w:val="both"/>
        <w:rPr>
          <w:rFonts w:asciiTheme="minorHAnsi" w:hAnsiTheme="minorHAnsi" w:cstheme="minorHAnsi"/>
          <w:b/>
        </w:rPr>
      </w:pPr>
    </w:p>
    <w:p w14:paraId="723A6616" w14:textId="77777777" w:rsidR="00A47669" w:rsidRDefault="00A47669" w:rsidP="00A47669">
      <w:pPr>
        <w:widowControl w:val="0"/>
        <w:autoSpaceDE w:val="0"/>
        <w:autoSpaceDN w:val="0"/>
        <w:adjustRightInd w:val="0"/>
        <w:jc w:val="both"/>
        <w:rPr>
          <w:rFonts w:asciiTheme="minorHAnsi" w:hAnsiTheme="minorHAnsi" w:cstheme="minorHAnsi"/>
          <w:b/>
        </w:rPr>
      </w:pPr>
    </w:p>
    <w:p w14:paraId="456B44D7" w14:textId="77777777" w:rsidR="00A47669" w:rsidRDefault="00A47669" w:rsidP="00A47669">
      <w:pPr>
        <w:widowControl w:val="0"/>
        <w:autoSpaceDE w:val="0"/>
        <w:autoSpaceDN w:val="0"/>
        <w:adjustRightInd w:val="0"/>
        <w:jc w:val="both"/>
        <w:rPr>
          <w:rFonts w:asciiTheme="minorHAnsi" w:hAnsiTheme="minorHAnsi" w:cstheme="minorHAnsi"/>
          <w:b/>
        </w:rPr>
      </w:pPr>
    </w:p>
    <w:p w14:paraId="3F3CC6D8" w14:textId="77777777" w:rsidR="003D18CA" w:rsidRDefault="003D18CA">
      <w:pPr>
        <w:spacing w:after="160" w:line="259" w:lineRule="auto"/>
        <w:rPr>
          <w:rFonts w:asciiTheme="minorHAnsi" w:hAnsiTheme="minorHAnsi" w:cstheme="minorHAnsi"/>
          <w:b/>
        </w:rPr>
      </w:pPr>
      <w:r>
        <w:rPr>
          <w:rFonts w:asciiTheme="minorHAnsi" w:hAnsiTheme="minorHAnsi" w:cstheme="minorHAnsi"/>
          <w:b/>
        </w:rPr>
        <w:br w:type="page"/>
      </w:r>
    </w:p>
    <w:p w14:paraId="19A52509" w14:textId="77777777" w:rsidR="00A47669" w:rsidRPr="00303B7F" w:rsidRDefault="00A47669" w:rsidP="00A47669">
      <w:pPr>
        <w:rPr>
          <w:rFonts w:asciiTheme="minorHAnsi" w:hAnsiTheme="minorHAnsi" w:cstheme="minorHAnsi"/>
          <w:b/>
          <w:bCs/>
        </w:rPr>
      </w:pPr>
      <w:r w:rsidRPr="00303B7F">
        <w:rPr>
          <w:rFonts w:asciiTheme="minorHAnsi" w:hAnsiTheme="minorHAnsi" w:cstheme="minorHAnsi"/>
          <w:b/>
          <w:bCs/>
        </w:rPr>
        <w:t>B) NAVODILA UDELEŽENCEM ZA IZDELAVO PONUDBE</w:t>
      </w:r>
    </w:p>
    <w:p w14:paraId="6F8A9891" w14:textId="77777777" w:rsidR="00A47669" w:rsidRPr="002A0D1D" w:rsidRDefault="00A47669" w:rsidP="00A47669">
      <w:pPr>
        <w:pStyle w:val="Naslov2"/>
        <w:keepLines w:val="0"/>
        <w:numPr>
          <w:ilvl w:val="1"/>
          <w:numId w:val="4"/>
        </w:numPr>
        <w:tabs>
          <w:tab w:val="clear" w:pos="0"/>
        </w:tabs>
        <w:suppressAutoHyphens/>
        <w:spacing w:before="240" w:after="60"/>
        <w:rPr>
          <w:rFonts w:asciiTheme="minorHAnsi" w:hAnsiTheme="minorHAnsi" w:cstheme="minorHAnsi"/>
          <w:color w:val="auto"/>
          <w:sz w:val="24"/>
          <w:szCs w:val="24"/>
        </w:rPr>
      </w:pPr>
      <w:bookmarkStart w:id="1" w:name="_Toc232672092"/>
      <w:r w:rsidRPr="002A0D1D">
        <w:rPr>
          <w:rFonts w:asciiTheme="minorHAnsi" w:hAnsiTheme="minorHAnsi" w:cstheme="minorHAnsi"/>
          <w:color w:val="auto"/>
          <w:sz w:val="24"/>
          <w:szCs w:val="24"/>
        </w:rPr>
        <w:t>I. SPLOŠNO O RAZPISU</w:t>
      </w:r>
      <w:bookmarkEnd w:id="1"/>
    </w:p>
    <w:p w14:paraId="330BEBC3"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2" w:name="_Toc232672093"/>
      <w:r w:rsidRPr="002A0D1D">
        <w:rPr>
          <w:rFonts w:asciiTheme="minorHAnsi" w:hAnsiTheme="minorHAnsi" w:cstheme="minorHAnsi"/>
          <w:sz w:val="24"/>
          <w:szCs w:val="24"/>
        </w:rPr>
        <w:t>1.1 Vrsta postopka</w:t>
      </w:r>
      <w:bookmarkEnd w:id="2"/>
    </w:p>
    <w:p w14:paraId="6B605FB2" w14:textId="77777777" w:rsidR="00A47669" w:rsidRPr="002A0D1D" w:rsidRDefault="00A47669" w:rsidP="00A47669">
      <w:pPr>
        <w:pStyle w:val="Telobesedila"/>
        <w:jc w:val="both"/>
        <w:rPr>
          <w:rFonts w:asciiTheme="minorHAnsi" w:hAnsiTheme="minorHAnsi" w:cstheme="minorHAnsi"/>
          <w:i w:val="0"/>
          <w:kern w:val="0"/>
          <w:sz w:val="24"/>
          <w:szCs w:val="24"/>
          <w:lang w:val="sl-SI" w:eastAsia="sl-SI" w:bidi="ar-SA"/>
        </w:rPr>
      </w:pPr>
      <w:r w:rsidRPr="002A0D1D">
        <w:rPr>
          <w:rFonts w:asciiTheme="minorHAnsi" w:hAnsiTheme="minorHAnsi" w:cstheme="minorHAnsi"/>
          <w:i w:val="0"/>
          <w:kern w:val="0"/>
          <w:sz w:val="24"/>
          <w:szCs w:val="24"/>
          <w:lang w:val="sl-SI" w:eastAsia="sl-SI" w:bidi="ar-SA"/>
        </w:rPr>
        <w:t>Naročnik bo to javno naročilo oddal po odprtem postopku, predpisov, ki urejajo področje predmeta javnega naročila ter v skladu s to razpisno dokumentacijo.</w:t>
      </w:r>
    </w:p>
    <w:p w14:paraId="6B4410EB" w14:textId="77777777" w:rsidR="00A47669" w:rsidRPr="00BB23A9" w:rsidRDefault="00A47669" w:rsidP="00A47669">
      <w:pPr>
        <w:pStyle w:val="Telobesedila"/>
        <w:jc w:val="both"/>
        <w:rPr>
          <w:rFonts w:asciiTheme="minorHAnsi" w:hAnsiTheme="minorHAnsi" w:cstheme="minorHAnsi"/>
          <w:i w:val="0"/>
          <w:kern w:val="0"/>
          <w:sz w:val="20"/>
          <w:szCs w:val="20"/>
          <w:lang w:val="sl-SI" w:eastAsia="sl-SI" w:bidi="ar-SA"/>
        </w:rPr>
      </w:pPr>
    </w:p>
    <w:p w14:paraId="2D49FEE2" w14:textId="77777777" w:rsidR="00A47669" w:rsidRPr="002A0D1D" w:rsidRDefault="00A47669" w:rsidP="00A47669">
      <w:pPr>
        <w:pStyle w:val="Telobesedila"/>
        <w:jc w:val="both"/>
        <w:rPr>
          <w:rFonts w:asciiTheme="minorHAnsi" w:hAnsiTheme="minorHAnsi" w:cstheme="minorHAnsi"/>
          <w:i w:val="0"/>
          <w:kern w:val="0"/>
          <w:sz w:val="24"/>
          <w:szCs w:val="24"/>
          <w:lang w:val="sl-SI" w:eastAsia="sl-SI" w:bidi="ar-SA"/>
        </w:rPr>
      </w:pPr>
      <w:r w:rsidRPr="002A0D1D">
        <w:rPr>
          <w:rFonts w:asciiTheme="minorHAnsi" w:hAnsiTheme="minorHAnsi" w:cstheme="minorHAnsi"/>
          <w:i w:val="0"/>
          <w:kern w:val="0"/>
          <w:sz w:val="24"/>
          <w:szCs w:val="24"/>
          <w:lang w:val="sl-SI" w:eastAsia="sl-SI" w:bidi="ar-SA"/>
        </w:rPr>
        <w:t>V kolikor v tej razpisni dokumentaciji ni drugače zapisano se izraz gospodarski subjekt uporablja za ponudnika, partnerja v skupni ponudbi in podizvajalca.</w:t>
      </w:r>
    </w:p>
    <w:p w14:paraId="0AC3F328" w14:textId="77777777" w:rsidR="00A47669" w:rsidRPr="00BB23A9" w:rsidRDefault="00A47669" w:rsidP="00A47669">
      <w:pPr>
        <w:pStyle w:val="Telobesedila"/>
        <w:jc w:val="both"/>
        <w:rPr>
          <w:rFonts w:asciiTheme="minorHAnsi" w:hAnsiTheme="minorHAnsi" w:cstheme="minorHAnsi"/>
          <w:i w:val="0"/>
          <w:kern w:val="0"/>
          <w:sz w:val="20"/>
          <w:szCs w:val="20"/>
          <w:lang w:val="sl-SI" w:eastAsia="sl-SI" w:bidi="ar-SA"/>
        </w:rPr>
      </w:pPr>
    </w:p>
    <w:p w14:paraId="1A53EAD9" w14:textId="77777777" w:rsidR="00A47669" w:rsidRPr="002A0D1D" w:rsidRDefault="00A47669" w:rsidP="00A47669">
      <w:pPr>
        <w:pStyle w:val="Telobesedila"/>
        <w:jc w:val="both"/>
        <w:rPr>
          <w:rFonts w:asciiTheme="minorHAnsi" w:hAnsiTheme="minorHAnsi" w:cstheme="minorHAnsi"/>
          <w:i w:val="0"/>
          <w:kern w:val="0"/>
          <w:sz w:val="24"/>
          <w:szCs w:val="24"/>
          <w:lang w:val="sl-SI" w:eastAsia="sl-SI" w:bidi="ar-SA"/>
        </w:rPr>
      </w:pPr>
      <w:r w:rsidRPr="002A0D1D">
        <w:rPr>
          <w:rFonts w:asciiTheme="minorHAnsi" w:hAnsiTheme="minorHAnsi" w:cstheme="minorHAnsi"/>
          <w:i w:val="0"/>
          <w:kern w:val="0"/>
          <w:sz w:val="24"/>
          <w:szCs w:val="24"/>
          <w:lang w:val="sl-SI" w:eastAsia="sl-SI" w:bidi="ar-SA"/>
        </w:rPr>
        <w:t>Izrazi v tej razpisni dokumentaciji, zapisani v moški slovnični obliki, so uporabljeni kot nevtralni in veljajo enakovredno za oba spola.</w:t>
      </w:r>
    </w:p>
    <w:p w14:paraId="0A38F97D" w14:textId="0E485525" w:rsidR="005D601A" w:rsidRPr="005D601A" w:rsidRDefault="00A47669" w:rsidP="005D601A">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3" w:name="_Toc232672094"/>
      <w:r w:rsidRPr="002A0D1D">
        <w:rPr>
          <w:rFonts w:asciiTheme="minorHAnsi" w:hAnsiTheme="minorHAnsi" w:cstheme="minorHAnsi"/>
          <w:sz w:val="24"/>
          <w:szCs w:val="24"/>
        </w:rPr>
        <w:t>1.2 Opis predmeta naročila</w:t>
      </w:r>
      <w:bookmarkEnd w:id="3"/>
    </w:p>
    <w:p w14:paraId="381978A5" w14:textId="13886A11" w:rsidR="005D601A" w:rsidRPr="005D601A" w:rsidRDefault="005D601A" w:rsidP="005D601A">
      <w:pPr>
        <w:pStyle w:val="Telobesedila"/>
        <w:jc w:val="both"/>
        <w:rPr>
          <w:rFonts w:asciiTheme="minorHAnsi" w:hAnsiTheme="minorHAnsi" w:cstheme="minorHAnsi"/>
          <w:i w:val="0"/>
          <w:kern w:val="0"/>
          <w:sz w:val="24"/>
          <w:szCs w:val="24"/>
          <w:lang w:val="sl-SI" w:eastAsia="sl-SI" w:bidi="ar-SA"/>
        </w:rPr>
      </w:pPr>
      <w:r w:rsidRPr="005D601A">
        <w:rPr>
          <w:rFonts w:asciiTheme="minorHAnsi" w:hAnsiTheme="minorHAnsi" w:cstheme="minorHAnsi"/>
          <w:i w:val="0"/>
          <w:kern w:val="0"/>
          <w:sz w:val="24"/>
          <w:szCs w:val="24"/>
          <w:lang w:val="sl-SI" w:eastAsia="sl-SI" w:bidi="ar-SA"/>
        </w:rPr>
        <w:t>Predmet naročila je tisk 14'' in 24'' računov z UPN QR plačilnimi nalogi ter izvajanje poštnih storitev v notranjem in zunanjem poštnem prometu za potrebe naročnika v obdobju 48 mesecev.</w:t>
      </w:r>
    </w:p>
    <w:p w14:paraId="44362231" w14:textId="77777777" w:rsidR="005D601A" w:rsidRPr="005D601A" w:rsidRDefault="005D601A" w:rsidP="005D601A">
      <w:pPr>
        <w:pStyle w:val="Telobesedila"/>
        <w:jc w:val="both"/>
        <w:rPr>
          <w:rFonts w:asciiTheme="minorHAnsi" w:hAnsiTheme="minorHAnsi" w:cstheme="minorHAnsi"/>
          <w:i w:val="0"/>
          <w:kern w:val="0"/>
          <w:sz w:val="24"/>
          <w:szCs w:val="24"/>
          <w:lang w:val="sl-SI" w:eastAsia="sl-SI" w:bidi="ar-SA"/>
        </w:rPr>
      </w:pPr>
    </w:p>
    <w:p w14:paraId="6BCA79E1" w14:textId="5D36C7D1" w:rsidR="005D601A" w:rsidRPr="005D601A" w:rsidRDefault="005D601A" w:rsidP="005D601A">
      <w:pPr>
        <w:pStyle w:val="Telobesedila"/>
        <w:jc w:val="both"/>
        <w:rPr>
          <w:rFonts w:asciiTheme="minorHAnsi" w:hAnsiTheme="minorHAnsi" w:cstheme="minorHAnsi"/>
          <w:i w:val="0"/>
          <w:kern w:val="0"/>
          <w:sz w:val="24"/>
          <w:szCs w:val="24"/>
          <w:lang w:val="sl-SI" w:eastAsia="sl-SI" w:bidi="ar-SA"/>
        </w:rPr>
      </w:pPr>
      <w:r w:rsidRPr="005D601A">
        <w:rPr>
          <w:rFonts w:asciiTheme="minorHAnsi" w:hAnsiTheme="minorHAnsi" w:cstheme="minorHAnsi"/>
          <w:i w:val="0"/>
          <w:kern w:val="0"/>
          <w:sz w:val="24"/>
          <w:szCs w:val="24"/>
          <w:lang w:val="sl-SI" w:eastAsia="sl-SI" w:bidi="ar-SA"/>
        </w:rPr>
        <w:t xml:space="preserve">Naročnik </w:t>
      </w:r>
      <w:r w:rsidR="002018F5">
        <w:rPr>
          <w:rFonts w:asciiTheme="minorHAnsi" w:hAnsiTheme="minorHAnsi" w:cstheme="minorHAnsi"/>
          <w:i w:val="0"/>
          <w:kern w:val="0"/>
          <w:sz w:val="24"/>
          <w:szCs w:val="24"/>
          <w:lang w:val="sl-SI" w:eastAsia="sl-SI" w:bidi="ar-SA"/>
        </w:rPr>
        <w:t xml:space="preserve">izbranemu </w:t>
      </w:r>
      <w:r w:rsidRPr="005D601A">
        <w:rPr>
          <w:rFonts w:asciiTheme="minorHAnsi" w:hAnsiTheme="minorHAnsi" w:cstheme="minorHAnsi"/>
          <w:i w:val="0"/>
          <w:kern w:val="0"/>
          <w:sz w:val="24"/>
          <w:szCs w:val="24"/>
          <w:lang w:val="sl-SI" w:eastAsia="sl-SI" w:bidi="ar-SA"/>
        </w:rPr>
        <w:t>ponudniku zagotovi PDF podloge za tisk</w:t>
      </w:r>
      <w:r>
        <w:rPr>
          <w:rFonts w:asciiTheme="minorHAnsi" w:hAnsiTheme="minorHAnsi" w:cstheme="minorHAnsi"/>
          <w:i w:val="0"/>
          <w:kern w:val="0"/>
          <w:sz w:val="24"/>
          <w:szCs w:val="24"/>
          <w:lang w:val="sl-SI" w:eastAsia="sl-SI" w:bidi="ar-SA"/>
        </w:rPr>
        <w:t xml:space="preserve">. </w:t>
      </w:r>
      <w:r w:rsidRPr="005D601A">
        <w:rPr>
          <w:rFonts w:asciiTheme="minorHAnsi" w:hAnsiTheme="minorHAnsi" w:cstheme="minorHAnsi"/>
          <w:i w:val="0"/>
          <w:kern w:val="0"/>
          <w:sz w:val="24"/>
          <w:szCs w:val="24"/>
          <w:lang w:val="sl-SI" w:eastAsia="sl-SI" w:bidi="ar-SA"/>
        </w:rPr>
        <w:t>Tisk mora vključevati dodatno modro barvo (CMYK + 1 PMS modra). Vsa dela in storitve, potrebne za izvedbo predmeta naročila, zlasti priprava za tisk, zgibanje, lepljenje, konfekcioniranje, manipulacija, pakiranje, priprava pošiljk, programiranje in druga povezana opravila, morajo biti vključeni v ponujeno ceno.</w:t>
      </w:r>
    </w:p>
    <w:p w14:paraId="51B2A2E6" w14:textId="77777777" w:rsidR="005D601A" w:rsidRPr="005D601A" w:rsidRDefault="005D601A" w:rsidP="005D601A">
      <w:pPr>
        <w:pStyle w:val="Telobesedila"/>
        <w:jc w:val="both"/>
        <w:rPr>
          <w:rFonts w:asciiTheme="minorHAnsi" w:hAnsiTheme="minorHAnsi" w:cstheme="minorHAnsi"/>
          <w:i w:val="0"/>
          <w:kern w:val="0"/>
          <w:sz w:val="24"/>
          <w:szCs w:val="24"/>
          <w:lang w:val="sl-SI" w:eastAsia="sl-SI" w:bidi="ar-SA"/>
        </w:rPr>
      </w:pPr>
    </w:p>
    <w:p w14:paraId="4D203CA0" w14:textId="77777777" w:rsidR="005D601A" w:rsidRDefault="005D601A" w:rsidP="005D601A">
      <w:pPr>
        <w:pStyle w:val="Telobesedila"/>
        <w:jc w:val="both"/>
        <w:rPr>
          <w:rFonts w:asciiTheme="minorHAnsi" w:hAnsiTheme="minorHAnsi" w:cstheme="minorHAnsi"/>
          <w:i w:val="0"/>
          <w:kern w:val="0"/>
          <w:sz w:val="24"/>
          <w:szCs w:val="24"/>
          <w:lang w:val="sl-SI" w:eastAsia="sl-SI" w:bidi="ar-SA"/>
        </w:rPr>
      </w:pPr>
      <w:r w:rsidRPr="005D601A">
        <w:rPr>
          <w:rFonts w:asciiTheme="minorHAnsi" w:hAnsiTheme="minorHAnsi" w:cstheme="minorHAnsi"/>
          <w:i w:val="0"/>
          <w:kern w:val="0"/>
          <w:sz w:val="24"/>
          <w:szCs w:val="24"/>
          <w:lang w:val="sl-SI" w:eastAsia="sl-SI" w:bidi="ar-SA"/>
        </w:rPr>
        <w:t>Izpisi morajo biti združljivi z računovodskim programom BASS. Obračun storitev se izvede po dejansko izvedenih količinah. V začetnem obdobju je predviden nekoliko manjši obseg tiska, ki se lahko v času izvajanja naročila poveča.</w:t>
      </w:r>
    </w:p>
    <w:p w14:paraId="642DBFAE" w14:textId="77777777" w:rsidR="00460CCD" w:rsidRDefault="00460CCD" w:rsidP="005D601A">
      <w:pPr>
        <w:pStyle w:val="Telobesedila"/>
        <w:jc w:val="both"/>
        <w:rPr>
          <w:rFonts w:asciiTheme="minorHAnsi" w:hAnsiTheme="minorHAnsi" w:cstheme="minorHAnsi"/>
          <w:i w:val="0"/>
          <w:kern w:val="0"/>
          <w:sz w:val="24"/>
          <w:szCs w:val="24"/>
          <w:lang w:val="sl-SI" w:eastAsia="sl-SI" w:bidi="ar-SA"/>
        </w:rPr>
      </w:pPr>
    </w:p>
    <w:p w14:paraId="2AF98DEE" w14:textId="77777777" w:rsidR="00460CCD" w:rsidRPr="00460CCD" w:rsidRDefault="00460CCD" w:rsidP="00460CCD">
      <w:pPr>
        <w:pStyle w:val="Telobesedila"/>
        <w:jc w:val="both"/>
        <w:rPr>
          <w:rFonts w:asciiTheme="minorHAnsi" w:hAnsiTheme="minorHAnsi" w:cstheme="minorHAnsi"/>
          <w:i w:val="0"/>
          <w:iCs/>
          <w:sz w:val="24"/>
          <w:szCs w:val="24"/>
        </w:rPr>
      </w:pPr>
      <w:r w:rsidRPr="00460CCD">
        <w:rPr>
          <w:rFonts w:asciiTheme="minorHAnsi" w:hAnsiTheme="minorHAnsi" w:cstheme="minorHAnsi"/>
          <w:i w:val="0"/>
          <w:iCs/>
          <w:sz w:val="24"/>
          <w:szCs w:val="24"/>
        </w:rPr>
        <w:t>Izvajalec mora:</w:t>
      </w:r>
    </w:p>
    <w:p w14:paraId="42C6B55C" w14:textId="77777777" w:rsidR="00460CCD" w:rsidRPr="00460CCD" w:rsidRDefault="00460CCD" w:rsidP="00460CCD">
      <w:pPr>
        <w:pStyle w:val="Telobesedila"/>
        <w:numPr>
          <w:ilvl w:val="0"/>
          <w:numId w:val="47"/>
        </w:numPr>
        <w:jc w:val="both"/>
        <w:rPr>
          <w:rFonts w:asciiTheme="minorHAnsi" w:hAnsiTheme="minorHAnsi" w:cstheme="minorHAnsi"/>
          <w:i w:val="0"/>
          <w:iCs/>
          <w:sz w:val="24"/>
          <w:szCs w:val="24"/>
        </w:rPr>
      </w:pPr>
      <w:r w:rsidRPr="00460CCD">
        <w:rPr>
          <w:rFonts w:asciiTheme="minorHAnsi" w:hAnsiTheme="minorHAnsi" w:cstheme="minorHAnsi"/>
          <w:i w:val="0"/>
          <w:iCs/>
          <w:sz w:val="24"/>
          <w:szCs w:val="24"/>
        </w:rPr>
        <w:t>zagotoviti sledljivost pošiljk v skladu z veljavnimi pravili poštnih storitev,</w:t>
      </w:r>
    </w:p>
    <w:p w14:paraId="5C28525A" w14:textId="77777777" w:rsidR="00460CCD" w:rsidRPr="00460CCD" w:rsidRDefault="00460CCD" w:rsidP="00460CCD">
      <w:pPr>
        <w:pStyle w:val="Telobesedila"/>
        <w:numPr>
          <w:ilvl w:val="0"/>
          <w:numId w:val="47"/>
        </w:numPr>
        <w:jc w:val="both"/>
        <w:rPr>
          <w:rFonts w:asciiTheme="minorHAnsi" w:hAnsiTheme="minorHAnsi" w:cstheme="minorHAnsi"/>
          <w:i w:val="0"/>
          <w:iCs/>
          <w:sz w:val="24"/>
          <w:szCs w:val="24"/>
        </w:rPr>
      </w:pPr>
      <w:r w:rsidRPr="00460CCD">
        <w:rPr>
          <w:rFonts w:asciiTheme="minorHAnsi" w:hAnsiTheme="minorHAnsi" w:cstheme="minorHAnsi"/>
          <w:i w:val="0"/>
          <w:iCs/>
          <w:sz w:val="24"/>
          <w:szCs w:val="24"/>
        </w:rPr>
        <w:t>v ponujeni ceni vključiti vse manipulativne in spremljajoče storitve, potrebne za izvedbo naročila,</w:t>
      </w:r>
    </w:p>
    <w:p w14:paraId="11EC2EEC" w14:textId="77777777" w:rsidR="00460CCD" w:rsidRPr="00460CCD" w:rsidRDefault="00460CCD" w:rsidP="00460CCD">
      <w:pPr>
        <w:pStyle w:val="Telobesedila"/>
        <w:numPr>
          <w:ilvl w:val="0"/>
          <w:numId w:val="47"/>
        </w:numPr>
        <w:jc w:val="both"/>
        <w:rPr>
          <w:rFonts w:asciiTheme="minorHAnsi" w:hAnsiTheme="minorHAnsi" w:cstheme="minorHAnsi"/>
          <w:i w:val="0"/>
          <w:iCs/>
          <w:sz w:val="24"/>
          <w:szCs w:val="24"/>
        </w:rPr>
      </w:pPr>
      <w:r w:rsidRPr="00460CCD">
        <w:rPr>
          <w:rFonts w:asciiTheme="minorHAnsi" w:hAnsiTheme="minorHAnsi" w:cstheme="minorHAnsi"/>
          <w:i w:val="0"/>
          <w:iCs/>
          <w:sz w:val="24"/>
          <w:szCs w:val="24"/>
        </w:rPr>
        <w:t>zagotavljati redno in pravočasno dostavo pošiljk,</w:t>
      </w:r>
    </w:p>
    <w:p w14:paraId="2CD0E09D" w14:textId="77777777" w:rsidR="00460CCD" w:rsidRPr="00460CCD" w:rsidRDefault="00460CCD" w:rsidP="00460CCD">
      <w:pPr>
        <w:pStyle w:val="Telobesedila"/>
        <w:numPr>
          <w:ilvl w:val="0"/>
          <w:numId w:val="47"/>
        </w:numPr>
        <w:jc w:val="both"/>
        <w:rPr>
          <w:rFonts w:asciiTheme="minorHAnsi" w:hAnsiTheme="minorHAnsi" w:cstheme="minorHAnsi"/>
          <w:i w:val="0"/>
          <w:iCs/>
          <w:sz w:val="24"/>
          <w:szCs w:val="24"/>
        </w:rPr>
      </w:pPr>
      <w:r w:rsidRPr="00460CCD">
        <w:rPr>
          <w:rFonts w:asciiTheme="minorHAnsi" w:hAnsiTheme="minorHAnsi" w:cstheme="minorHAnsi"/>
          <w:i w:val="0"/>
          <w:iCs/>
          <w:sz w:val="24"/>
          <w:szCs w:val="24"/>
        </w:rPr>
        <w:t>pošiljke prevzemati v obliki, kot jih pripravi naročnik.</w:t>
      </w:r>
    </w:p>
    <w:p w14:paraId="68C2B59E" w14:textId="77777777" w:rsidR="005D601A" w:rsidRPr="005D601A" w:rsidRDefault="005D601A" w:rsidP="005D601A">
      <w:pPr>
        <w:pStyle w:val="Telobesedila"/>
        <w:jc w:val="both"/>
        <w:rPr>
          <w:rFonts w:asciiTheme="minorHAnsi" w:hAnsiTheme="minorHAnsi" w:cstheme="minorHAnsi"/>
          <w:i w:val="0"/>
          <w:kern w:val="0"/>
          <w:sz w:val="24"/>
          <w:szCs w:val="24"/>
          <w:lang w:val="sl-SI" w:eastAsia="sl-SI" w:bidi="ar-SA"/>
        </w:rPr>
      </w:pPr>
    </w:p>
    <w:p w14:paraId="7B95A31E" w14:textId="10BE5308" w:rsidR="005D601A" w:rsidRDefault="005D601A" w:rsidP="005D601A">
      <w:pPr>
        <w:pStyle w:val="Telobesedila"/>
        <w:jc w:val="both"/>
        <w:rPr>
          <w:rFonts w:asciiTheme="minorHAnsi" w:hAnsiTheme="minorHAnsi" w:cstheme="minorHAnsi"/>
          <w:i w:val="0"/>
          <w:kern w:val="0"/>
          <w:sz w:val="24"/>
          <w:szCs w:val="24"/>
          <w:lang w:val="sl-SI" w:eastAsia="sl-SI" w:bidi="ar-SA"/>
        </w:rPr>
      </w:pPr>
      <w:r w:rsidRPr="005D601A">
        <w:rPr>
          <w:rFonts w:asciiTheme="minorHAnsi" w:hAnsiTheme="minorHAnsi" w:cstheme="minorHAnsi"/>
          <w:i w:val="0"/>
          <w:kern w:val="0"/>
          <w:sz w:val="24"/>
          <w:szCs w:val="24"/>
          <w:lang w:val="sl-SI" w:eastAsia="sl-SI" w:bidi="ar-SA"/>
        </w:rPr>
        <w:t>Okvirne količine posameznih storitev so razvidne iz obrazca ponudbenega predračuna (OBR</w:t>
      </w:r>
      <w:r w:rsidRPr="005D601A">
        <w:rPr>
          <w:rFonts w:ascii="Cambria Math" w:hAnsi="Cambria Math" w:cs="Cambria Math"/>
          <w:i w:val="0"/>
          <w:kern w:val="0"/>
          <w:sz w:val="24"/>
          <w:szCs w:val="24"/>
          <w:lang w:val="sl-SI" w:eastAsia="sl-SI" w:bidi="ar-SA"/>
        </w:rPr>
        <w:t>‑</w:t>
      </w:r>
      <w:r w:rsidRPr="005D601A">
        <w:rPr>
          <w:rFonts w:asciiTheme="minorHAnsi" w:hAnsiTheme="minorHAnsi" w:cstheme="minorHAnsi"/>
          <w:i w:val="0"/>
          <w:kern w:val="0"/>
          <w:sz w:val="24"/>
          <w:szCs w:val="24"/>
          <w:lang w:val="sl-SI" w:eastAsia="sl-SI" w:bidi="ar-SA"/>
        </w:rPr>
        <w:t>1).</w:t>
      </w:r>
    </w:p>
    <w:p w14:paraId="0EDEAD02" w14:textId="77777777" w:rsidR="00FC0E26" w:rsidRPr="00FC0E26" w:rsidRDefault="00FC0E26" w:rsidP="00FC0E26">
      <w:pPr>
        <w:pStyle w:val="Telobesedila"/>
        <w:jc w:val="both"/>
        <w:rPr>
          <w:rFonts w:asciiTheme="minorHAnsi" w:hAnsiTheme="minorHAnsi" w:cstheme="minorHAnsi"/>
          <w:i w:val="0"/>
          <w:kern w:val="0"/>
          <w:sz w:val="24"/>
          <w:szCs w:val="24"/>
          <w:lang w:val="sl-SI" w:eastAsia="sl-SI" w:bidi="ar-SA"/>
        </w:rPr>
      </w:pPr>
    </w:p>
    <w:p w14:paraId="0F9FDDC7" w14:textId="169F4698" w:rsidR="00FC0E26" w:rsidRPr="00FC0E26" w:rsidRDefault="00FC0E26" w:rsidP="00FC0E26">
      <w:pPr>
        <w:pStyle w:val="Telobesedila"/>
        <w:jc w:val="both"/>
        <w:rPr>
          <w:rFonts w:asciiTheme="minorHAnsi" w:hAnsiTheme="minorHAnsi" w:cstheme="minorHAnsi"/>
          <w:i w:val="0"/>
          <w:kern w:val="0"/>
          <w:sz w:val="24"/>
          <w:szCs w:val="24"/>
          <w:lang w:val="sl-SI" w:eastAsia="sl-SI" w:bidi="ar-SA"/>
        </w:rPr>
      </w:pPr>
      <w:r w:rsidRPr="00FC0E26">
        <w:rPr>
          <w:rFonts w:asciiTheme="minorHAnsi" w:hAnsiTheme="minorHAnsi" w:cstheme="minorHAnsi"/>
          <w:i w:val="0"/>
          <w:kern w:val="0"/>
          <w:sz w:val="24"/>
          <w:szCs w:val="24"/>
          <w:lang w:val="sl-SI" w:eastAsia="sl-SI" w:bidi="ar-SA"/>
        </w:rPr>
        <w:t xml:space="preserve">V kolikor se bo pri naročniku izkazal večji obseg storitev od predvidenih, bo ta z izbranim ponudnikom sklenil dodatek k </w:t>
      </w:r>
      <w:r w:rsidR="005165F7">
        <w:rPr>
          <w:rFonts w:asciiTheme="minorHAnsi" w:hAnsiTheme="minorHAnsi" w:cstheme="minorHAnsi"/>
          <w:i w:val="0"/>
          <w:kern w:val="0"/>
          <w:sz w:val="24"/>
          <w:szCs w:val="24"/>
          <w:lang w:val="sl-SI" w:eastAsia="sl-SI" w:bidi="ar-SA"/>
        </w:rPr>
        <w:t>okvirnemu sporazumu</w:t>
      </w:r>
      <w:r w:rsidRPr="00FC0E26">
        <w:rPr>
          <w:rFonts w:asciiTheme="minorHAnsi" w:hAnsiTheme="minorHAnsi" w:cstheme="minorHAnsi"/>
          <w:i w:val="0"/>
          <w:kern w:val="0"/>
          <w:sz w:val="24"/>
          <w:szCs w:val="24"/>
          <w:lang w:val="sl-SI" w:eastAsia="sl-SI" w:bidi="ar-SA"/>
        </w:rPr>
        <w:t xml:space="preserve"> v skladu s 95. členom ZJN-3.</w:t>
      </w:r>
    </w:p>
    <w:p w14:paraId="6C3AC0D3"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4" w:name="_Toc232672095"/>
      <w:r w:rsidRPr="002A0D1D">
        <w:rPr>
          <w:rFonts w:asciiTheme="minorHAnsi" w:hAnsiTheme="minorHAnsi" w:cstheme="minorHAnsi"/>
          <w:sz w:val="24"/>
          <w:szCs w:val="24"/>
        </w:rPr>
        <w:t>1.3 Veljavnost ponudbe</w:t>
      </w:r>
      <w:bookmarkEnd w:id="4"/>
    </w:p>
    <w:p w14:paraId="25044C93" w14:textId="77777777" w:rsidR="00A47669" w:rsidRPr="002A0D1D" w:rsidRDefault="00A47669" w:rsidP="00A47669">
      <w:pPr>
        <w:widowControl w:val="0"/>
        <w:tabs>
          <w:tab w:val="num" w:pos="720"/>
        </w:tabs>
        <w:autoSpaceDE w:val="0"/>
        <w:jc w:val="both"/>
        <w:rPr>
          <w:rFonts w:asciiTheme="minorHAnsi" w:hAnsiTheme="minorHAnsi" w:cstheme="minorHAnsi"/>
        </w:rPr>
      </w:pPr>
      <w:r w:rsidRPr="002A0D1D">
        <w:rPr>
          <w:rFonts w:asciiTheme="minorHAnsi" w:hAnsiTheme="minorHAnsi" w:cstheme="minorHAnsi"/>
        </w:rPr>
        <w:t>Ponudba mora veljati najmanj štiri mesece od dneva poteka roka za oddajo ponudbe.</w:t>
      </w:r>
    </w:p>
    <w:p w14:paraId="30FA68DD" w14:textId="77777777" w:rsidR="00A47669" w:rsidRPr="002A0D1D"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5" w:name="_Toc232672096"/>
      <w:r w:rsidRPr="002A0D1D">
        <w:rPr>
          <w:rFonts w:asciiTheme="minorHAnsi" w:hAnsiTheme="minorHAnsi" w:cstheme="minorHAnsi"/>
          <w:sz w:val="24"/>
          <w:szCs w:val="24"/>
        </w:rPr>
        <w:t>1.4 Pojasnila in dopolnitev razpisne dokumentacije</w:t>
      </w:r>
      <w:bookmarkEnd w:id="5"/>
    </w:p>
    <w:p w14:paraId="1195A860" w14:textId="70667DB0" w:rsidR="00A47669" w:rsidRDefault="00A47669" w:rsidP="00A47669">
      <w:pPr>
        <w:widowControl w:val="0"/>
        <w:tabs>
          <w:tab w:val="num" w:pos="720"/>
        </w:tabs>
        <w:autoSpaceDE w:val="0"/>
        <w:jc w:val="both"/>
        <w:rPr>
          <w:rFonts w:asciiTheme="minorHAnsi" w:hAnsiTheme="minorHAnsi" w:cstheme="minorHAnsi"/>
        </w:rPr>
      </w:pPr>
      <w:r w:rsidRPr="002A0D1D">
        <w:rPr>
          <w:rFonts w:asciiTheme="minorHAnsi" w:hAnsiTheme="minorHAnsi" w:cstheme="minorHAnsi"/>
        </w:rPr>
        <w:t xml:space="preserve">Ponudniki lahko preko portala javnih naročil zahtevajo dodatna pojasnila v zvezi s pripravo </w:t>
      </w:r>
      <w:r w:rsidR="002E0008">
        <w:rPr>
          <w:rFonts w:asciiTheme="minorHAnsi" w:hAnsiTheme="minorHAnsi" w:cstheme="minorHAnsi"/>
        </w:rPr>
        <w:t>ponudbe</w:t>
      </w:r>
      <w:r w:rsidRPr="002A0D1D">
        <w:rPr>
          <w:rFonts w:asciiTheme="minorHAnsi" w:hAnsiTheme="minorHAnsi" w:cstheme="minorHAnsi"/>
        </w:rPr>
        <w:t>. Naročnik bo najkasneje šest dni pred iztekom roka za oddajo ponudb posredoval pisni odgovor preko spletnega portala javnih naročil in zagotovil dodatne informacije v zvezi s specifikacijami in vse dodatne dokumente.</w:t>
      </w:r>
    </w:p>
    <w:p w14:paraId="3569264B" w14:textId="77777777" w:rsidR="00A47669" w:rsidRPr="00BB23A9" w:rsidRDefault="00A47669" w:rsidP="00A47669">
      <w:pPr>
        <w:widowControl w:val="0"/>
        <w:tabs>
          <w:tab w:val="num" w:pos="720"/>
        </w:tabs>
        <w:autoSpaceDE w:val="0"/>
        <w:jc w:val="both"/>
        <w:rPr>
          <w:rFonts w:asciiTheme="minorHAnsi" w:hAnsiTheme="minorHAnsi" w:cstheme="minorHAnsi"/>
          <w:sz w:val="20"/>
          <w:szCs w:val="20"/>
        </w:rPr>
      </w:pPr>
    </w:p>
    <w:p w14:paraId="1DEEE6A9" w14:textId="77777777" w:rsidR="00A47669" w:rsidRDefault="00A47669" w:rsidP="00A47669">
      <w:pPr>
        <w:widowControl w:val="0"/>
        <w:tabs>
          <w:tab w:val="num" w:pos="720"/>
        </w:tabs>
        <w:autoSpaceDE w:val="0"/>
        <w:jc w:val="both"/>
        <w:rPr>
          <w:rFonts w:asciiTheme="minorHAnsi" w:hAnsiTheme="minorHAnsi" w:cstheme="minorHAnsi"/>
        </w:rPr>
      </w:pPr>
      <w:r w:rsidRPr="002A0D1D">
        <w:rPr>
          <w:rFonts w:asciiTheme="minorHAnsi" w:hAnsiTheme="minorHAnsi" w:cstheme="minorHAnsi"/>
        </w:rPr>
        <w:t>Informacije, ki jih posreduje naročnik gospodarskim subjektom na portalu javnih naročil ali preko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7113ABF2" w14:textId="77777777" w:rsidR="00A47669" w:rsidRPr="00BB23A9" w:rsidRDefault="00A47669" w:rsidP="00A47669">
      <w:pPr>
        <w:widowControl w:val="0"/>
        <w:tabs>
          <w:tab w:val="num" w:pos="720"/>
        </w:tabs>
        <w:autoSpaceDE w:val="0"/>
        <w:jc w:val="both"/>
        <w:rPr>
          <w:rFonts w:asciiTheme="minorHAnsi" w:hAnsiTheme="minorHAnsi" w:cstheme="minorHAnsi"/>
          <w:sz w:val="20"/>
          <w:szCs w:val="20"/>
        </w:rPr>
      </w:pPr>
    </w:p>
    <w:p w14:paraId="1AB858DB" w14:textId="77777777" w:rsidR="00A47669" w:rsidRDefault="00A47669" w:rsidP="00A47669">
      <w:pPr>
        <w:widowControl w:val="0"/>
        <w:tabs>
          <w:tab w:val="num" w:pos="720"/>
        </w:tabs>
        <w:autoSpaceDE w:val="0"/>
        <w:jc w:val="both"/>
        <w:rPr>
          <w:rFonts w:asciiTheme="minorHAnsi" w:hAnsiTheme="minorHAnsi" w:cstheme="minorHAnsi"/>
        </w:rPr>
      </w:pPr>
      <w:r w:rsidRPr="002A0D1D">
        <w:rPr>
          <w:rFonts w:asciiTheme="minorHAnsi" w:hAnsiTheme="minorHAnsi" w:cstheme="minorHAnsi"/>
        </w:rPr>
        <w:t>Naročnik si pridržuje pravico ob vsakem času pred skrajnim datumom za oddajo ponudbe, spremeniti ali dopolniti dokumentacijo v zvezi z oddajo javnega naročila. Tovrstne spremembe in dopolnitve se objavijo na ali preko portala javnih naročil. V kolikor bodo spremembe vezane na dokumentacijo, ki ni dostopna preko portala javnih naročil, bo v objavi pojasnjen način, kako potencialni ponudniki lahko pridobijo takšno dokumentacijo</w:t>
      </w:r>
    </w:p>
    <w:p w14:paraId="2D357970" w14:textId="77777777" w:rsidR="00A47669" w:rsidRPr="00BB23A9" w:rsidRDefault="00A47669" w:rsidP="00A47669">
      <w:pPr>
        <w:widowControl w:val="0"/>
        <w:tabs>
          <w:tab w:val="num" w:pos="720"/>
        </w:tabs>
        <w:autoSpaceDE w:val="0"/>
        <w:jc w:val="both"/>
        <w:rPr>
          <w:rFonts w:asciiTheme="minorHAnsi" w:hAnsiTheme="minorHAnsi" w:cstheme="minorHAnsi"/>
          <w:sz w:val="20"/>
          <w:szCs w:val="20"/>
        </w:rPr>
      </w:pPr>
    </w:p>
    <w:p w14:paraId="77809A25" w14:textId="77777777" w:rsidR="00A47669" w:rsidRDefault="00A47669" w:rsidP="00A47669">
      <w:pPr>
        <w:widowControl w:val="0"/>
        <w:tabs>
          <w:tab w:val="num" w:pos="720"/>
        </w:tabs>
        <w:autoSpaceDE w:val="0"/>
        <w:jc w:val="both"/>
        <w:rPr>
          <w:rFonts w:asciiTheme="minorHAnsi" w:hAnsiTheme="minorHAnsi" w:cstheme="minorHAnsi"/>
        </w:rPr>
      </w:pPr>
      <w:r w:rsidRPr="002A0D1D">
        <w:rPr>
          <w:rFonts w:asciiTheme="minorHAnsi" w:hAnsiTheme="minorHAnsi" w:cstheme="minorHAnsi"/>
        </w:rPr>
        <w:t xml:space="preserve">Spremembe in dopolnitve se lahko podajo tudi v obliki odgovorov na vprašanja, posredovanih na portal javnih naročil. </w:t>
      </w:r>
    </w:p>
    <w:p w14:paraId="1BA68331" w14:textId="77777777" w:rsidR="00A47669" w:rsidRPr="00BB23A9" w:rsidRDefault="00A47669" w:rsidP="00A47669">
      <w:pPr>
        <w:widowControl w:val="0"/>
        <w:tabs>
          <w:tab w:val="num" w:pos="720"/>
        </w:tabs>
        <w:autoSpaceDE w:val="0"/>
        <w:jc w:val="both"/>
        <w:rPr>
          <w:rFonts w:asciiTheme="minorHAnsi" w:hAnsiTheme="minorHAnsi" w:cstheme="minorHAnsi"/>
          <w:sz w:val="20"/>
          <w:szCs w:val="20"/>
        </w:rPr>
      </w:pPr>
    </w:p>
    <w:p w14:paraId="5E03AB1E" w14:textId="77777777" w:rsidR="00A47669" w:rsidRDefault="00A47669" w:rsidP="00A47669">
      <w:pPr>
        <w:widowControl w:val="0"/>
        <w:tabs>
          <w:tab w:val="num" w:pos="720"/>
        </w:tabs>
        <w:autoSpaceDE w:val="0"/>
        <w:jc w:val="both"/>
        <w:rPr>
          <w:rFonts w:asciiTheme="minorHAnsi" w:hAnsiTheme="minorHAnsi" w:cstheme="minorHAnsi"/>
        </w:rPr>
      </w:pPr>
      <w:r w:rsidRPr="002A0D1D">
        <w:rPr>
          <w:rFonts w:asciiTheme="minorHAnsi" w:hAnsiTheme="minorHAnsi" w:cstheme="minorHAnsi"/>
        </w:rPr>
        <w:t xml:space="preserve">Če bo naročnik spremenil ali dopolnil dokumentacijo v zvezi z oddajo javnega naročila štiri dni ali manj pred rokom, določenim za predložitev ponudb, bo glede na obseg in vsebino sprememb, ustrezno podaljšal rok za predložitev ponudb, o podaljšanju roka bo obvestil ponudnike preko portala javnih naročil. </w:t>
      </w:r>
    </w:p>
    <w:p w14:paraId="4DC88034" w14:textId="77777777" w:rsidR="00A47669" w:rsidRPr="00BB23A9" w:rsidRDefault="00A47669" w:rsidP="00A47669">
      <w:pPr>
        <w:widowControl w:val="0"/>
        <w:autoSpaceDE w:val="0"/>
        <w:ind w:left="284"/>
        <w:jc w:val="both"/>
        <w:rPr>
          <w:rFonts w:asciiTheme="minorHAnsi" w:hAnsiTheme="minorHAnsi" w:cstheme="minorHAnsi"/>
          <w:sz w:val="20"/>
          <w:szCs w:val="20"/>
        </w:rPr>
      </w:pPr>
    </w:p>
    <w:p w14:paraId="1FEB30B8" w14:textId="77777777" w:rsidR="00A47669" w:rsidRDefault="00A47669" w:rsidP="00A47669">
      <w:pPr>
        <w:widowControl w:val="0"/>
        <w:tabs>
          <w:tab w:val="num" w:pos="720"/>
        </w:tabs>
        <w:autoSpaceDE w:val="0"/>
        <w:jc w:val="both"/>
        <w:rPr>
          <w:rFonts w:asciiTheme="minorHAnsi" w:hAnsiTheme="minorHAnsi" w:cstheme="minorHAnsi"/>
        </w:rPr>
      </w:pPr>
      <w:r w:rsidRPr="002A0D1D">
        <w:rPr>
          <w:rFonts w:asciiTheme="minorHAnsi" w:hAnsiTheme="minorHAnsi" w:cstheme="minorHAnsi"/>
        </w:rPr>
        <w:t>Vsak izdan dodatek postane del dokumentacije v zvezi z oddajo javnega naročila, prav tako pojasnila, ki jih poda naročnik ponudnikom v obliki odgovorov na vprašanja na portalu javnih naročil.</w:t>
      </w:r>
    </w:p>
    <w:p w14:paraId="1CB8D6EA" w14:textId="77777777" w:rsidR="00A47669" w:rsidRPr="002A0D1D" w:rsidRDefault="00A47669" w:rsidP="00A47669">
      <w:pPr>
        <w:widowControl w:val="0"/>
        <w:tabs>
          <w:tab w:val="num" w:pos="720"/>
        </w:tabs>
        <w:autoSpaceDE w:val="0"/>
        <w:jc w:val="both"/>
        <w:rPr>
          <w:rFonts w:asciiTheme="minorHAnsi" w:hAnsiTheme="minorHAnsi" w:cstheme="minorHAnsi"/>
        </w:rPr>
      </w:pPr>
    </w:p>
    <w:p w14:paraId="7A19A133" w14:textId="77777777" w:rsidR="00A47669" w:rsidRPr="002A0D1D" w:rsidRDefault="00A47669" w:rsidP="00A47669">
      <w:pPr>
        <w:widowControl w:val="0"/>
        <w:tabs>
          <w:tab w:val="num" w:pos="720"/>
        </w:tabs>
        <w:autoSpaceDE w:val="0"/>
        <w:jc w:val="both"/>
        <w:rPr>
          <w:rFonts w:asciiTheme="minorHAnsi" w:hAnsiTheme="minorHAnsi" w:cstheme="minorHAnsi"/>
        </w:rPr>
      </w:pPr>
      <w:r w:rsidRPr="002A0D1D">
        <w:rPr>
          <w:rFonts w:asciiTheme="minorHAnsi" w:hAnsiTheme="minorHAnsi" w:cstheme="minorHAnsi"/>
        </w:rPr>
        <w:t>Sestanka s ponudniki ne bo.</w:t>
      </w:r>
    </w:p>
    <w:p w14:paraId="444A2BB2" w14:textId="77777777" w:rsidR="00A47669" w:rsidRPr="002A0D1D"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6" w:name="_Toc232672097"/>
      <w:r w:rsidRPr="002A0D1D">
        <w:rPr>
          <w:rFonts w:asciiTheme="minorHAnsi" w:hAnsiTheme="minorHAnsi" w:cstheme="minorHAnsi"/>
          <w:sz w:val="24"/>
          <w:szCs w:val="24"/>
        </w:rPr>
        <w:t>1.5 Sodelovanje na razpisu</w:t>
      </w:r>
      <w:bookmarkEnd w:id="6"/>
    </w:p>
    <w:p w14:paraId="6C7B2367"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Na razpis se lahko prijavi vsak gospodarski subjekt, ki izpolnjuje pogoje iz te razpisne dokumentacije. </w:t>
      </w:r>
    </w:p>
    <w:p w14:paraId="4B0A1B28"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Kot ponudnik lahko na razpisu kandidira vsaka pravna ali fizična oseba (gospodarski subjekt), ki ima registrirano dejavnost, ki je predmet razpisa, jo prevzema v ponudbi in ima za opravljanje te dejavnosti vsa predpisana dovoljenja.</w:t>
      </w:r>
    </w:p>
    <w:p w14:paraId="5DC0A75E" w14:textId="77777777" w:rsidR="00A47669" w:rsidRPr="002A0D1D" w:rsidRDefault="00A47669" w:rsidP="00A47669">
      <w:pPr>
        <w:widowControl w:val="0"/>
        <w:autoSpaceDE w:val="0"/>
        <w:jc w:val="both"/>
        <w:rPr>
          <w:rFonts w:asciiTheme="minorHAnsi" w:hAnsiTheme="minorHAnsi" w:cstheme="minorHAnsi"/>
        </w:rPr>
      </w:pPr>
    </w:p>
    <w:p w14:paraId="42E1B92F"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b/>
        </w:rPr>
        <w:t>A) Samostojna ponudba</w:t>
      </w:r>
      <w:r w:rsidRPr="002A0D1D">
        <w:rPr>
          <w:rFonts w:asciiTheme="minorHAnsi" w:hAnsiTheme="minorHAnsi" w:cstheme="minorHAnsi"/>
        </w:rPr>
        <w:t xml:space="preserve"> je tista ponudba, v kateri nastopa samo en gospodarski subjekt, ki sam izpolnjuje vse razpisane pogoje in zahteve iz te razpisne dokumentacije ter sam z zmogljivostmi in znanji, ki jih ima, v celoti prevzema izvedbo naročila. </w:t>
      </w:r>
    </w:p>
    <w:p w14:paraId="688A1976" w14:textId="77777777" w:rsidR="00A47669" w:rsidRPr="002A0D1D" w:rsidRDefault="00A47669" w:rsidP="00A47669">
      <w:pPr>
        <w:widowControl w:val="0"/>
        <w:autoSpaceDE w:val="0"/>
        <w:jc w:val="both"/>
        <w:rPr>
          <w:rFonts w:asciiTheme="minorHAnsi" w:hAnsiTheme="minorHAnsi" w:cstheme="minorHAnsi"/>
        </w:rPr>
      </w:pPr>
    </w:p>
    <w:p w14:paraId="14FFB875"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b/>
        </w:rPr>
        <w:t>B) Skupna ponudba</w:t>
      </w:r>
      <w:r w:rsidRPr="002A0D1D">
        <w:rPr>
          <w:rFonts w:asciiTheme="minorHAnsi" w:hAnsiTheme="minorHAnsi" w:cstheme="minorHAnsi"/>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31542C42"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Pravni akt o skupni izvedbi naročila mora vsebovati:</w:t>
      </w:r>
    </w:p>
    <w:p w14:paraId="0532ABF5"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navedbo vseh partnerjev v skupini (naziv in naslov partnerja, zakonitega zastopnika, matična številka, davčna številka, številka transakcijskega računa), </w:t>
      </w:r>
    </w:p>
    <w:p w14:paraId="03FB9087"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pooblastilo vodilnemu partnerju (nosilcu) v skupini, </w:t>
      </w:r>
    </w:p>
    <w:p w14:paraId="64E43932"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neomejeno solidarno odgovornost vseh partnerjev v skupini do naročnika, </w:t>
      </w:r>
    </w:p>
    <w:p w14:paraId="22732F2C"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področje dela, ki ga bo prevzel in izvedel vsak partner v skupni ponudbi in delež vsakega partnerja v skupni ponudbi v % in vrednost del, ki jih prevzema vsak partner v skupni ponudbi, </w:t>
      </w:r>
    </w:p>
    <w:p w14:paraId="37E57610"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način plačila preko vodilnega partnerja ali vsakemu partnerju posebej, </w:t>
      </w:r>
    </w:p>
    <w:p w14:paraId="78EF1DCC"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izjava, da so vsi partnerji seznanjeni s plačilnimi pogoji iz te dokumentacije </w:t>
      </w:r>
    </w:p>
    <w:p w14:paraId="08572116"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določbe v primeru izstopa kateregakoli od partnerjev v skupni, </w:t>
      </w:r>
    </w:p>
    <w:p w14:paraId="119CF3C8"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reševanje sporov med partnerji v skupini, </w:t>
      </w:r>
    </w:p>
    <w:p w14:paraId="4D40E844"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druge morebitne pravice in obveznosti med partnerji v skupini, </w:t>
      </w:r>
    </w:p>
    <w:p w14:paraId="4E1B63C6"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rok veljavnosti pravnega akta, </w:t>
      </w:r>
    </w:p>
    <w:p w14:paraId="0BCF926D"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pravni akt o skupni izvedbi naročila mora biti datiran, žigosan in podpisan s strani vseh partnerjev v skupini. </w:t>
      </w:r>
    </w:p>
    <w:p w14:paraId="35311DDD" w14:textId="77777777" w:rsidR="00A47669" w:rsidRDefault="00A47669" w:rsidP="00A47669">
      <w:pPr>
        <w:widowControl w:val="0"/>
        <w:autoSpaceDE w:val="0"/>
        <w:ind w:left="284"/>
        <w:jc w:val="both"/>
        <w:rPr>
          <w:rFonts w:asciiTheme="minorHAnsi" w:hAnsiTheme="minorHAnsi" w:cstheme="minorHAnsi"/>
        </w:rPr>
      </w:pPr>
    </w:p>
    <w:p w14:paraId="38537EF4"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Če skupina gospodarskih subjektov predloži skupno ponudbo, bo naročnik obstoj izključitvenih pogojev iz 75. člena ZJN-3 ugotavljal za vsakega ponudnika posebej, izpolnjevanje ostalih pogojev pa za vse gospodarske subjekte skupaj.</w:t>
      </w:r>
    </w:p>
    <w:p w14:paraId="763A1E0B" w14:textId="77777777" w:rsidR="00A47669" w:rsidRPr="002A0D1D" w:rsidRDefault="00A47669" w:rsidP="00A47669">
      <w:pPr>
        <w:widowControl w:val="0"/>
        <w:autoSpaceDE w:val="0"/>
        <w:ind w:left="284"/>
        <w:jc w:val="both"/>
        <w:rPr>
          <w:rFonts w:asciiTheme="minorHAnsi" w:hAnsiTheme="minorHAnsi" w:cstheme="minorHAnsi"/>
        </w:rPr>
      </w:pPr>
    </w:p>
    <w:p w14:paraId="2E9F902C"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Pogoje v zvezi z izpolnjevanjem tehničnih in strokovnih zahtev lahko ponudniki v skupni ponudbi izpolnjujejo kumulativno. </w:t>
      </w:r>
    </w:p>
    <w:p w14:paraId="3A6AAB58" w14:textId="77777777" w:rsidR="00A47669" w:rsidRPr="002A0D1D" w:rsidRDefault="00A47669" w:rsidP="00A47669">
      <w:pPr>
        <w:widowControl w:val="0"/>
        <w:autoSpaceDE w:val="0"/>
        <w:jc w:val="both"/>
        <w:rPr>
          <w:rFonts w:asciiTheme="minorHAnsi" w:hAnsiTheme="minorHAnsi" w:cstheme="minorHAnsi"/>
        </w:rPr>
      </w:pPr>
    </w:p>
    <w:p w14:paraId="293C3420"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b/>
        </w:rPr>
        <w:t>C) Ponudba s podizvajalci</w:t>
      </w:r>
      <w:r w:rsidRPr="002A0D1D">
        <w:rPr>
          <w:rFonts w:asciiTheme="minorHAnsi" w:hAnsiTheme="minorHAnsi" w:cstheme="minorHAnsi"/>
        </w:rPr>
        <w:t xml:space="preserve"> je ponudba, v kateri skupaj s ponudnikom nastopajo tudi drugi ponudniki, kot podizvajalci. V razmerju do naročnika ponudnik v celoti odgovarja za izvedbo javnega naročila. </w:t>
      </w:r>
    </w:p>
    <w:p w14:paraId="292ADFE5" w14:textId="77777777" w:rsidR="009770B9" w:rsidRDefault="009770B9" w:rsidP="00A47669">
      <w:pPr>
        <w:suppressAutoHyphens/>
        <w:autoSpaceDE w:val="0"/>
        <w:spacing w:after="63"/>
        <w:rPr>
          <w:rFonts w:asciiTheme="minorHAnsi" w:hAnsiTheme="minorHAnsi" w:cstheme="minorHAnsi"/>
        </w:rPr>
      </w:pPr>
    </w:p>
    <w:p w14:paraId="6CDC0E42" w14:textId="77777777" w:rsidR="00A47669" w:rsidRPr="00BB23A9" w:rsidRDefault="00A47669" w:rsidP="00A47669">
      <w:pPr>
        <w:suppressAutoHyphens/>
        <w:autoSpaceDE w:val="0"/>
        <w:spacing w:after="63"/>
        <w:rPr>
          <w:rFonts w:asciiTheme="minorHAnsi" w:hAnsiTheme="minorHAnsi" w:cstheme="minorHAnsi"/>
        </w:rPr>
      </w:pPr>
      <w:r w:rsidRPr="00BB23A9">
        <w:rPr>
          <w:rFonts w:asciiTheme="minorHAnsi" w:hAnsiTheme="minorHAnsi" w:cstheme="minorHAnsi"/>
        </w:rPr>
        <w:t>Če bo ponudnik izvajal javno naročilo s podizvajalci, mora v ponudbi:</w:t>
      </w:r>
    </w:p>
    <w:p w14:paraId="511BF169"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navesti vse podizvajalce ter vsak del javnega naročila, ki ga namerava oddati v podizvajanje (OBR-3),</w:t>
      </w:r>
    </w:p>
    <w:p w14:paraId="380937AA"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kontaktne podatke in zakonite zastopnike predlaganih podizvajalcev (OBR-3),</w:t>
      </w:r>
    </w:p>
    <w:p w14:paraId="54A94B86"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izpolnjene ESPD teh podizvajalcev v skladu z 79. členom ZJN-3,</w:t>
      </w:r>
    </w:p>
    <w:p w14:paraId="7DC33A8E"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priložiti zahtevo podizvajalca za neposredno plačilo, če podizvajalec to zahteva (OBR-3).</w:t>
      </w:r>
    </w:p>
    <w:p w14:paraId="45AA427C" w14:textId="77777777" w:rsidR="00A47669" w:rsidRPr="002A0D1D" w:rsidRDefault="00A47669" w:rsidP="00A47669">
      <w:pPr>
        <w:widowControl w:val="0"/>
        <w:autoSpaceDE w:val="0"/>
        <w:ind w:left="284"/>
        <w:jc w:val="both"/>
        <w:rPr>
          <w:rFonts w:asciiTheme="minorHAnsi" w:hAnsiTheme="minorHAnsi" w:cstheme="minorHAnsi"/>
        </w:rPr>
      </w:pPr>
    </w:p>
    <w:p w14:paraId="2FC57447"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450A8A7B"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navesti firmo/ime in sedež/naslov novega podizvajalca ter del javnega naročila, ki ga namerava oddati v podizvajanje temu subjektu; </w:t>
      </w:r>
    </w:p>
    <w:p w14:paraId="406F5D7C"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kontaktne podatke in zakonite zastopnike predlaganih novo predlaganih podizvajalcev;</w:t>
      </w:r>
    </w:p>
    <w:p w14:paraId="0B623EDC"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izpolnjene ESPD teh podizvajalcev v skladu z 79. členom ZJN-3 ali dokazila o neobstoju razlogov za izključitev ter izpolnjevanju pogojev ter </w:t>
      </w:r>
    </w:p>
    <w:p w14:paraId="5312251C"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priložiti zahtevo podizvajalca za neposredno plačilo, če podizvajalec to zahteva. </w:t>
      </w:r>
    </w:p>
    <w:p w14:paraId="7A267CEF" w14:textId="77777777" w:rsidR="00A47669" w:rsidRPr="002A0D1D" w:rsidRDefault="00A47669" w:rsidP="00A47669">
      <w:pPr>
        <w:suppressAutoHyphens/>
        <w:autoSpaceDE w:val="0"/>
        <w:spacing w:after="56"/>
        <w:ind w:left="720"/>
        <w:jc w:val="both"/>
        <w:rPr>
          <w:rFonts w:asciiTheme="minorHAnsi" w:hAnsiTheme="minorHAnsi" w:cstheme="minorHAnsi"/>
        </w:rPr>
      </w:pPr>
    </w:p>
    <w:p w14:paraId="3193CDE4"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E4E816B"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Le če bo podizvajalec zahteval neposredno plačilo, bo naročnik izvajal neposredna plačila. Če bo torej ponudnik izvajal predmetno javno naročilo s podizvajalcem, in bo ta zahteval neposredno plačilo mora:</w:t>
      </w:r>
    </w:p>
    <w:p w14:paraId="74C79453"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glavni izvajalec v pogodbi pooblastiti naročnika, da na podlagi potrjenega računa oziroma situacije s strani glavnega izvajalca neposredno plačuje podizvajalcu,</w:t>
      </w:r>
    </w:p>
    <w:p w14:paraId="279225AC"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2CBBF228"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4145A4A0"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27C95B87" w14:textId="77777777" w:rsidR="00A47669" w:rsidRPr="002A0D1D" w:rsidRDefault="00A47669" w:rsidP="00A47669">
      <w:pPr>
        <w:widowControl w:val="0"/>
        <w:autoSpaceDE w:val="0"/>
        <w:jc w:val="both"/>
        <w:rPr>
          <w:rFonts w:asciiTheme="minorHAnsi" w:hAnsiTheme="minorHAnsi" w:cstheme="minorHAnsi"/>
        </w:rPr>
      </w:pPr>
    </w:p>
    <w:p w14:paraId="72C915DE" w14:textId="77777777" w:rsidR="00A47669" w:rsidRPr="002A0D1D" w:rsidRDefault="00A47669" w:rsidP="00A47669">
      <w:pPr>
        <w:widowControl w:val="0"/>
        <w:autoSpaceDE w:val="0"/>
        <w:jc w:val="both"/>
        <w:rPr>
          <w:rFonts w:asciiTheme="minorHAnsi" w:hAnsiTheme="minorHAnsi" w:cstheme="minorHAnsi"/>
          <w:b/>
        </w:rPr>
      </w:pPr>
      <w:r w:rsidRPr="002A0D1D">
        <w:rPr>
          <w:rFonts w:asciiTheme="minorHAnsi" w:hAnsiTheme="minorHAnsi" w:cstheme="minorHAnsi"/>
          <w:b/>
        </w:rPr>
        <w:t>D) Sklicevanje na zmogljivosti drugih</w:t>
      </w:r>
    </w:p>
    <w:p w14:paraId="2758DEF6" w14:textId="77777777" w:rsidR="00A47669" w:rsidRPr="002A0D1D" w:rsidRDefault="00A47669" w:rsidP="00A47669">
      <w:pPr>
        <w:widowControl w:val="0"/>
        <w:autoSpaceDE w:val="0"/>
        <w:jc w:val="both"/>
        <w:rPr>
          <w:rFonts w:asciiTheme="minorHAnsi" w:hAnsiTheme="minorHAnsi" w:cstheme="minorHAnsi"/>
          <w:b/>
        </w:rPr>
      </w:pPr>
    </w:p>
    <w:p w14:paraId="176E39D8"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Gospodarski subjekt lahko glede pogojev v zvezi s tehnično in strokovno sposobnostjo po potrebi uporabi zmogljivosti drugih subjektov, če ni pri posameznem pogoju te razpisne dokumentacije določeno drugače. </w:t>
      </w:r>
    </w:p>
    <w:p w14:paraId="7AADC8F7" w14:textId="77777777" w:rsidR="00A47669" w:rsidRPr="002A0D1D" w:rsidRDefault="00A47669" w:rsidP="00A47669">
      <w:pPr>
        <w:widowControl w:val="0"/>
        <w:autoSpaceDE w:val="0"/>
        <w:jc w:val="both"/>
        <w:rPr>
          <w:rFonts w:asciiTheme="minorHAnsi" w:hAnsiTheme="minorHAnsi" w:cstheme="minorHAnsi"/>
        </w:rPr>
      </w:pPr>
    </w:p>
    <w:p w14:paraId="7803A017"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Glede pogojev v zvezi z izobrazbo in strokovno usposobljenostjo izvajalca ter pogojev v zvezi z ustreznimi poklicnimi izkušnjami pa lahko gospodarski subjekt uporabi zmogljivosti drugih subjektov le, če bodo slednji izvajali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je naročnik za njega dolžan preveriti, ali izpolnjuje ustrezne pogoje za sodelovanje in ali zanj obstajajo razlogi za izključitev.</w:t>
      </w:r>
    </w:p>
    <w:p w14:paraId="3E219601" w14:textId="6A33F820" w:rsidR="00A47669" w:rsidRPr="002A0D1D"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7" w:name="_Toc232672098"/>
      <w:r w:rsidRPr="002A0D1D">
        <w:rPr>
          <w:rFonts w:asciiTheme="minorHAnsi" w:hAnsiTheme="minorHAnsi" w:cstheme="minorHAnsi"/>
          <w:sz w:val="24"/>
          <w:szCs w:val="24"/>
        </w:rPr>
        <w:t xml:space="preserve">1.6 Pravilna </w:t>
      </w:r>
      <w:r w:rsidR="00FC0E26">
        <w:rPr>
          <w:rFonts w:asciiTheme="minorHAnsi" w:hAnsiTheme="minorHAnsi" w:cstheme="minorHAnsi"/>
          <w:sz w:val="24"/>
          <w:szCs w:val="24"/>
        </w:rPr>
        <w:t>ponudba</w:t>
      </w:r>
      <w:bookmarkEnd w:id="7"/>
    </w:p>
    <w:p w14:paraId="298483C0" w14:textId="26FBED72" w:rsidR="00A47669" w:rsidRPr="002A0D1D" w:rsidRDefault="00FC0E26" w:rsidP="00A47669">
      <w:pPr>
        <w:widowControl w:val="0"/>
        <w:autoSpaceDE w:val="0"/>
        <w:jc w:val="both"/>
        <w:rPr>
          <w:rFonts w:asciiTheme="minorHAnsi" w:hAnsiTheme="minorHAnsi" w:cstheme="minorHAnsi"/>
        </w:rPr>
      </w:pPr>
      <w:r>
        <w:rPr>
          <w:rFonts w:asciiTheme="minorHAnsi" w:hAnsiTheme="minorHAnsi" w:cstheme="minorHAnsi"/>
        </w:rPr>
        <w:t>Ponudba</w:t>
      </w:r>
      <w:r w:rsidR="00A47669" w:rsidRPr="002A0D1D">
        <w:rPr>
          <w:rFonts w:asciiTheme="minorHAnsi" w:hAnsiTheme="minorHAnsi" w:cstheme="minorHAnsi"/>
        </w:rPr>
        <w:t xml:space="preserve"> mora biti v celoti izpolnjena v skladu z zahtevami iz razpisne dokumentacije. Pogoje za sodelovanje ponudnika bo naročnik presojal na podlagi dokumentov, dokazil in podatkov iz </w:t>
      </w:r>
      <w:r w:rsidR="002E0008">
        <w:rPr>
          <w:rFonts w:asciiTheme="minorHAnsi" w:hAnsiTheme="minorHAnsi" w:cstheme="minorHAnsi"/>
        </w:rPr>
        <w:t>ponudbe</w:t>
      </w:r>
      <w:r w:rsidR="00A47669" w:rsidRPr="002A0D1D">
        <w:rPr>
          <w:rFonts w:asciiTheme="minorHAnsi" w:hAnsiTheme="minorHAnsi" w:cstheme="minorHAnsi"/>
        </w:rPr>
        <w:t>, katero bo udeleženec posredoval naročniku v skladu in na način določen s temi navodili.</w:t>
      </w:r>
    </w:p>
    <w:p w14:paraId="5BBF18FE" w14:textId="77777777" w:rsidR="00A47669" w:rsidRDefault="00A47669" w:rsidP="00A47669">
      <w:pPr>
        <w:widowControl w:val="0"/>
        <w:autoSpaceDE w:val="0"/>
        <w:jc w:val="both"/>
        <w:rPr>
          <w:rStyle w:val="Hiperpovezava"/>
          <w:rFonts w:asciiTheme="minorHAnsi" w:hAnsiTheme="minorHAnsi" w:cstheme="minorHAnsi"/>
          <w:color w:val="auto"/>
        </w:rPr>
      </w:pPr>
      <w:r w:rsidRPr="002A0D1D">
        <w:rPr>
          <w:rFonts w:asciiTheme="minorHAnsi" w:hAnsiTheme="minorHAnsi" w:cstheme="minorHAnsi"/>
        </w:rPr>
        <w:t xml:space="preserve">Ponudniki morajo ponudbe predložiti v informacijski sistem e-JN na spletnem naslovu </w:t>
      </w:r>
      <w:hyperlink r:id="rId10" w:history="1">
        <w:r w:rsidRPr="002A0D1D">
          <w:rPr>
            <w:rStyle w:val="Hiperpovezava"/>
            <w:rFonts w:asciiTheme="minorHAnsi" w:hAnsiTheme="minorHAnsi" w:cstheme="minorHAnsi"/>
            <w:color w:val="auto"/>
          </w:rPr>
          <w:t>https://ejn.gov.si/eJN2</w:t>
        </w:r>
      </w:hyperlink>
    </w:p>
    <w:p w14:paraId="4D2EA39C" w14:textId="77777777" w:rsidR="00A47669" w:rsidRPr="00BB23A9" w:rsidRDefault="00A47669" w:rsidP="00A47669">
      <w:pPr>
        <w:widowControl w:val="0"/>
        <w:autoSpaceDE w:val="0"/>
        <w:jc w:val="both"/>
        <w:rPr>
          <w:rFonts w:asciiTheme="minorHAnsi" w:hAnsiTheme="minorHAnsi" w:cstheme="minorHAnsi"/>
          <w:sz w:val="20"/>
          <w:szCs w:val="20"/>
        </w:rPr>
      </w:pPr>
    </w:p>
    <w:p w14:paraId="114781A0"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Ponudnik se mora pred oddajo ponudbe registrirati na spletnem naslovu </w:t>
      </w:r>
      <w:hyperlink r:id="rId11" w:history="1">
        <w:r w:rsidRPr="002A0D1D">
          <w:rPr>
            <w:rStyle w:val="Hiperpovezava"/>
            <w:rFonts w:asciiTheme="minorHAnsi" w:hAnsiTheme="minorHAnsi" w:cstheme="minorHAnsi"/>
            <w:color w:val="auto"/>
          </w:rPr>
          <w:t>https://ejn.gov.si/eJN2</w:t>
        </w:r>
      </w:hyperlink>
      <w:r w:rsidRPr="002A0D1D">
        <w:rPr>
          <w:rFonts w:asciiTheme="minorHAnsi" w:hAnsiTheme="minorHAnsi" w:cstheme="minorHAnsi"/>
        </w:rPr>
        <w:t xml:space="preserve"> Če je ponudnik že registriran v informacijski sistem e-JN, se v aplikacijo prijavi na istem naslovu. </w:t>
      </w:r>
    </w:p>
    <w:p w14:paraId="7F448474" w14:textId="77777777" w:rsidR="00A47669" w:rsidRPr="00BB23A9" w:rsidRDefault="00A47669" w:rsidP="00A47669">
      <w:pPr>
        <w:widowControl w:val="0"/>
        <w:autoSpaceDE w:val="0"/>
        <w:jc w:val="both"/>
        <w:rPr>
          <w:rFonts w:asciiTheme="minorHAnsi" w:hAnsiTheme="minorHAnsi" w:cstheme="minorHAnsi"/>
          <w:sz w:val="20"/>
          <w:szCs w:val="20"/>
        </w:rPr>
      </w:pPr>
    </w:p>
    <w:p w14:paraId="029A523A"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A0D1D">
        <w:rPr>
          <w:rFonts w:asciiTheme="minorHAnsi" w:hAnsiTheme="minorHAnsi" w:cstheme="minorHAnsi"/>
        </w:rPr>
        <w:footnoteReference w:id="1"/>
      </w:r>
      <w:r w:rsidRPr="002A0D1D">
        <w:rPr>
          <w:rFonts w:asciiTheme="minorHAnsi" w:hAnsiTheme="minorHAnsi" w:cstheme="minorHAnsi"/>
        </w:rPr>
        <w:t>). Z oddajo ponudbe je le-ta zavezujoča za čas, naveden v ponudbi, razen če jo uporabnik ponudnika umakne ali spremeni pred potekom roka za oddajo ponudb.</w:t>
      </w:r>
    </w:p>
    <w:p w14:paraId="755126C0" w14:textId="77777777" w:rsidR="00A47669" w:rsidRPr="00BB23A9" w:rsidRDefault="00A47669" w:rsidP="00A47669">
      <w:pPr>
        <w:widowControl w:val="0"/>
        <w:autoSpaceDE w:val="0"/>
        <w:jc w:val="both"/>
        <w:rPr>
          <w:rFonts w:asciiTheme="minorHAnsi" w:hAnsiTheme="minorHAnsi" w:cstheme="minorHAnsi"/>
          <w:sz w:val="20"/>
          <w:szCs w:val="20"/>
        </w:rPr>
      </w:pPr>
    </w:p>
    <w:p w14:paraId="45488FFC"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Ponudba se šteje za pravočasno oddano, če jo naročnik prejme preko sistema e-JN </w:t>
      </w:r>
      <w:hyperlink r:id="rId12" w:history="1">
        <w:r w:rsidRPr="002A0D1D">
          <w:rPr>
            <w:rStyle w:val="Hiperpovezava"/>
            <w:rFonts w:asciiTheme="minorHAnsi" w:hAnsiTheme="minorHAnsi" w:cstheme="minorHAnsi"/>
            <w:color w:val="auto"/>
          </w:rPr>
          <w:t>https://ejn.gov.si/eJN2</w:t>
        </w:r>
      </w:hyperlink>
      <w:r w:rsidRPr="002A0D1D">
        <w:rPr>
          <w:rFonts w:asciiTheme="minorHAnsi" w:hAnsiTheme="minorHAnsi" w:cstheme="minorHAnsi"/>
        </w:rPr>
        <w:t xml:space="preserve">  najkasneje do roka za oddajo ponudb. </w:t>
      </w:r>
    </w:p>
    <w:p w14:paraId="0BC88740" w14:textId="77777777" w:rsidR="00A47669" w:rsidRPr="00BB23A9" w:rsidRDefault="00A47669" w:rsidP="00A47669">
      <w:pPr>
        <w:widowControl w:val="0"/>
        <w:autoSpaceDE w:val="0"/>
        <w:jc w:val="both"/>
        <w:rPr>
          <w:rFonts w:asciiTheme="minorHAnsi" w:hAnsiTheme="minorHAnsi" w:cstheme="minorHAnsi"/>
          <w:sz w:val="20"/>
          <w:szCs w:val="20"/>
        </w:rPr>
      </w:pPr>
    </w:p>
    <w:p w14:paraId="26F9476B"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Za oddano ponudbo se šteje ponudba, ki je v informacijskem sistemu e-JN označena s statusom »ODDANO«. </w:t>
      </w:r>
    </w:p>
    <w:p w14:paraId="44358AF2" w14:textId="77777777" w:rsidR="00A47669" w:rsidRPr="00BB23A9" w:rsidRDefault="00A47669" w:rsidP="00A47669">
      <w:pPr>
        <w:widowControl w:val="0"/>
        <w:autoSpaceDE w:val="0"/>
        <w:jc w:val="both"/>
        <w:rPr>
          <w:rFonts w:asciiTheme="minorHAnsi" w:hAnsiTheme="minorHAnsi" w:cstheme="minorHAnsi"/>
          <w:sz w:val="20"/>
          <w:szCs w:val="20"/>
        </w:rPr>
      </w:pPr>
    </w:p>
    <w:p w14:paraId="55202CCC"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Po preteku roka za predložitev ponudb, ponudbe ne bo več mogoče oddati.</w:t>
      </w:r>
    </w:p>
    <w:p w14:paraId="4E636181" w14:textId="77777777" w:rsidR="009770B9" w:rsidRDefault="009770B9" w:rsidP="00A47669">
      <w:pPr>
        <w:widowControl w:val="0"/>
        <w:autoSpaceDE w:val="0"/>
        <w:jc w:val="both"/>
        <w:rPr>
          <w:rFonts w:asciiTheme="minorHAnsi" w:hAnsiTheme="minorHAnsi" w:cstheme="minorHAnsi"/>
        </w:rPr>
      </w:pPr>
    </w:p>
    <w:p w14:paraId="55A07212"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Ponudba mora vsebovati izpolnjene najmanj naslednje obrazce in dokumente:</w:t>
      </w:r>
    </w:p>
    <w:p w14:paraId="0744FF13" w14:textId="77777777" w:rsidR="00A47669" w:rsidRPr="002A0D1D" w:rsidRDefault="00A47669" w:rsidP="00A47669">
      <w:pPr>
        <w:widowControl w:val="0"/>
        <w:autoSpaceDE w:val="0"/>
        <w:ind w:left="284"/>
        <w:jc w:val="both"/>
        <w:rPr>
          <w:rFonts w:asciiTheme="minorHAnsi" w:hAnsiTheme="minorHAnsi" w:cstheme="minorHAnsi"/>
        </w:rPr>
      </w:pPr>
    </w:p>
    <w:p w14:paraId="7CFA29E8" w14:textId="3406059F" w:rsidR="00A47669" w:rsidRPr="002A0D1D" w:rsidRDefault="00A47669" w:rsidP="00A47669">
      <w:pPr>
        <w:widowControl w:val="0"/>
        <w:numPr>
          <w:ilvl w:val="0"/>
          <w:numId w:val="28"/>
        </w:numPr>
        <w:suppressAutoHyphens/>
        <w:autoSpaceDE w:val="0"/>
        <w:jc w:val="both"/>
        <w:rPr>
          <w:rFonts w:asciiTheme="minorHAnsi" w:hAnsiTheme="minorHAnsi" w:cstheme="minorHAnsi"/>
          <w:b/>
          <w:bCs/>
        </w:rPr>
      </w:pPr>
      <w:r w:rsidRPr="002A0D1D">
        <w:rPr>
          <w:rFonts w:asciiTheme="minorHAnsi" w:hAnsiTheme="minorHAnsi" w:cstheme="minorHAnsi"/>
          <w:b/>
          <w:bCs/>
        </w:rPr>
        <w:t>Obrazec ponudbeni predračun (OBR-1)</w:t>
      </w:r>
      <w:r w:rsidR="005110C9">
        <w:rPr>
          <w:rFonts w:asciiTheme="minorHAnsi" w:hAnsiTheme="minorHAnsi" w:cstheme="minorHAnsi"/>
          <w:b/>
          <w:bCs/>
        </w:rPr>
        <w:t>;</w:t>
      </w:r>
    </w:p>
    <w:p w14:paraId="2426975A" w14:textId="661262A7" w:rsidR="00A47669" w:rsidRPr="002A0D1D" w:rsidRDefault="00A47669" w:rsidP="00A47669">
      <w:pPr>
        <w:widowControl w:val="0"/>
        <w:numPr>
          <w:ilvl w:val="0"/>
          <w:numId w:val="28"/>
        </w:numPr>
        <w:suppressAutoHyphens/>
        <w:autoSpaceDE w:val="0"/>
        <w:jc w:val="both"/>
        <w:rPr>
          <w:rFonts w:asciiTheme="minorHAnsi" w:hAnsiTheme="minorHAnsi" w:cstheme="minorHAnsi"/>
          <w:b/>
          <w:bCs/>
        </w:rPr>
      </w:pPr>
      <w:r w:rsidRPr="002A0D1D">
        <w:rPr>
          <w:rFonts w:asciiTheme="minorHAnsi" w:hAnsiTheme="minorHAnsi" w:cstheme="minorHAnsi"/>
          <w:b/>
          <w:bCs/>
        </w:rPr>
        <w:t>Obrazec ponudbe</w:t>
      </w:r>
      <w:r>
        <w:rPr>
          <w:rFonts w:asciiTheme="minorHAnsi" w:hAnsiTheme="minorHAnsi" w:cstheme="minorHAnsi"/>
          <w:b/>
          <w:bCs/>
        </w:rPr>
        <w:t xml:space="preserve"> (PONUDBA)</w:t>
      </w:r>
      <w:r w:rsidR="005110C9">
        <w:rPr>
          <w:rFonts w:asciiTheme="minorHAnsi" w:hAnsiTheme="minorHAnsi" w:cstheme="minorHAnsi"/>
          <w:b/>
          <w:bCs/>
        </w:rPr>
        <w:t>;</w:t>
      </w:r>
    </w:p>
    <w:p w14:paraId="77892B16" w14:textId="6A5F7BDA" w:rsidR="00A47669" w:rsidRPr="002A0D1D" w:rsidRDefault="00A47669" w:rsidP="00A47669">
      <w:pPr>
        <w:widowControl w:val="0"/>
        <w:numPr>
          <w:ilvl w:val="0"/>
          <w:numId w:val="28"/>
        </w:numPr>
        <w:suppressAutoHyphens/>
        <w:autoSpaceDE w:val="0"/>
        <w:jc w:val="both"/>
        <w:rPr>
          <w:rFonts w:asciiTheme="minorHAnsi" w:hAnsiTheme="minorHAnsi" w:cstheme="minorHAnsi"/>
          <w:b/>
          <w:bCs/>
        </w:rPr>
      </w:pPr>
      <w:r w:rsidRPr="002A0D1D">
        <w:rPr>
          <w:rFonts w:asciiTheme="minorHAnsi" w:hAnsiTheme="minorHAnsi" w:cstheme="minorHAnsi"/>
          <w:b/>
          <w:bCs/>
        </w:rPr>
        <w:t xml:space="preserve">Obrazec izjave o neobstoju izključitvenih </w:t>
      </w:r>
      <w:r>
        <w:rPr>
          <w:rFonts w:asciiTheme="minorHAnsi" w:hAnsiTheme="minorHAnsi" w:cstheme="minorHAnsi"/>
          <w:b/>
          <w:bCs/>
        </w:rPr>
        <w:t>razlogov in pooblastilo (OBR-2)</w:t>
      </w:r>
      <w:r w:rsidR="005110C9">
        <w:rPr>
          <w:rFonts w:asciiTheme="minorHAnsi" w:hAnsiTheme="minorHAnsi" w:cstheme="minorHAnsi"/>
          <w:b/>
          <w:bCs/>
        </w:rPr>
        <w:t>;</w:t>
      </w:r>
    </w:p>
    <w:p w14:paraId="6446F190" w14:textId="418AF590" w:rsidR="00A47669" w:rsidRDefault="00A47669" w:rsidP="00A47669">
      <w:pPr>
        <w:widowControl w:val="0"/>
        <w:numPr>
          <w:ilvl w:val="0"/>
          <w:numId w:val="28"/>
        </w:numPr>
        <w:suppressAutoHyphens/>
        <w:autoSpaceDE w:val="0"/>
        <w:jc w:val="both"/>
        <w:rPr>
          <w:rFonts w:asciiTheme="minorHAnsi" w:hAnsiTheme="minorHAnsi" w:cstheme="minorHAnsi"/>
          <w:b/>
          <w:bCs/>
        </w:rPr>
      </w:pPr>
      <w:r w:rsidRPr="002A0D1D">
        <w:rPr>
          <w:rFonts w:asciiTheme="minorHAnsi" w:hAnsiTheme="minorHAnsi" w:cstheme="minorHAnsi"/>
          <w:b/>
          <w:bCs/>
        </w:rPr>
        <w:t xml:space="preserve">Obrazec podizvajalcev v ponudbi (OBR-3), če </w:t>
      </w:r>
      <w:r>
        <w:rPr>
          <w:rFonts w:asciiTheme="minorHAnsi" w:hAnsiTheme="minorHAnsi" w:cstheme="minorHAnsi"/>
          <w:b/>
          <w:bCs/>
        </w:rPr>
        <w:t>ponudnik nastopa s podizvajalci</w:t>
      </w:r>
      <w:r w:rsidR="005110C9">
        <w:rPr>
          <w:rFonts w:asciiTheme="minorHAnsi" w:hAnsiTheme="minorHAnsi" w:cstheme="minorHAnsi"/>
          <w:b/>
          <w:bCs/>
        </w:rPr>
        <w:t>;</w:t>
      </w:r>
    </w:p>
    <w:p w14:paraId="2B09C293" w14:textId="2FE0392B" w:rsidR="00DE16EA" w:rsidRPr="00DE16EA" w:rsidRDefault="00DE16EA" w:rsidP="00DE16EA">
      <w:pPr>
        <w:widowControl w:val="0"/>
        <w:numPr>
          <w:ilvl w:val="0"/>
          <w:numId w:val="28"/>
        </w:numPr>
        <w:suppressAutoHyphens/>
        <w:autoSpaceDE w:val="0"/>
        <w:jc w:val="both"/>
        <w:rPr>
          <w:rFonts w:asciiTheme="minorHAnsi" w:hAnsiTheme="minorHAnsi" w:cstheme="minorHAnsi"/>
          <w:b/>
          <w:bCs/>
        </w:rPr>
      </w:pPr>
      <w:r>
        <w:rPr>
          <w:rFonts w:asciiTheme="minorHAnsi" w:hAnsiTheme="minorHAnsi" w:cstheme="minorHAnsi"/>
          <w:b/>
          <w:bCs/>
        </w:rPr>
        <w:t xml:space="preserve">Izpolnjen </w:t>
      </w:r>
      <w:r w:rsidR="000F258B" w:rsidRPr="000F258B">
        <w:rPr>
          <w:rFonts w:asciiTheme="minorHAnsi" w:hAnsiTheme="minorHAnsi" w:cstheme="minorHAnsi"/>
          <w:b/>
          <w:bCs/>
        </w:rPr>
        <w:t xml:space="preserve">obrazec okvirnega sporazuma (OBR-5) z vnesenimi podatki </w:t>
      </w:r>
      <w:r w:rsidR="000F258B">
        <w:rPr>
          <w:rFonts w:asciiTheme="minorHAnsi" w:hAnsiTheme="minorHAnsi" w:cstheme="minorHAnsi"/>
          <w:b/>
          <w:bCs/>
        </w:rPr>
        <w:t>gospodarskega subjekta;</w:t>
      </w:r>
    </w:p>
    <w:p w14:paraId="10AE03D9" w14:textId="6C1F5C91" w:rsidR="00A47669" w:rsidRPr="002A0D1D" w:rsidRDefault="00A47669" w:rsidP="00A47669">
      <w:pPr>
        <w:widowControl w:val="0"/>
        <w:numPr>
          <w:ilvl w:val="0"/>
          <w:numId w:val="28"/>
        </w:numPr>
        <w:suppressAutoHyphens/>
        <w:autoSpaceDE w:val="0"/>
        <w:jc w:val="both"/>
        <w:rPr>
          <w:rFonts w:asciiTheme="minorHAnsi" w:hAnsiTheme="minorHAnsi" w:cstheme="minorHAnsi"/>
          <w:b/>
          <w:bCs/>
        </w:rPr>
      </w:pPr>
      <w:r w:rsidRPr="002A0D1D">
        <w:rPr>
          <w:rFonts w:asciiTheme="minorHAnsi" w:hAnsiTheme="minorHAnsi" w:cstheme="minorHAnsi"/>
          <w:b/>
          <w:bCs/>
        </w:rPr>
        <w:t xml:space="preserve">Obrazec izjave o udeležbi fizičnih in pravnih oseb v lastništvu gospodarskega subjekta </w:t>
      </w:r>
      <w:r>
        <w:rPr>
          <w:rFonts w:asciiTheme="minorHAnsi" w:hAnsiTheme="minorHAnsi" w:cstheme="minorHAnsi"/>
          <w:b/>
          <w:bCs/>
        </w:rPr>
        <w:t>(OBR-11)</w:t>
      </w:r>
      <w:r w:rsidR="005110C9">
        <w:rPr>
          <w:rFonts w:asciiTheme="minorHAnsi" w:hAnsiTheme="minorHAnsi" w:cstheme="minorHAnsi"/>
          <w:b/>
          <w:bCs/>
        </w:rPr>
        <w:t>;</w:t>
      </w:r>
    </w:p>
    <w:p w14:paraId="7ED649D6" w14:textId="0A2F28FB" w:rsidR="00A47669" w:rsidRPr="002A0D1D" w:rsidRDefault="00A47669" w:rsidP="00A47669">
      <w:pPr>
        <w:widowControl w:val="0"/>
        <w:numPr>
          <w:ilvl w:val="0"/>
          <w:numId w:val="28"/>
        </w:numPr>
        <w:suppressAutoHyphens/>
        <w:autoSpaceDE w:val="0"/>
        <w:jc w:val="both"/>
        <w:rPr>
          <w:rFonts w:asciiTheme="minorHAnsi" w:hAnsiTheme="minorHAnsi" w:cstheme="minorHAnsi"/>
          <w:b/>
          <w:bCs/>
        </w:rPr>
      </w:pPr>
      <w:r w:rsidRPr="002A0D1D">
        <w:rPr>
          <w:rFonts w:asciiTheme="minorHAnsi" w:hAnsiTheme="minorHAnsi" w:cstheme="minorHAnsi"/>
          <w:b/>
          <w:bCs/>
        </w:rPr>
        <w:t>Obrazec izjave gospodarskega subjekta (OBR-12)</w:t>
      </w:r>
      <w:r w:rsidR="005110C9">
        <w:rPr>
          <w:rFonts w:asciiTheme="minorHAnsi" w:hAnsiTheme="minorHAnsi" w:cstheme="minorHAnsi"/>
          <w:b/>
          <w:bCs/>
        </w:rPr>
        <w:t>;</w:t>
      </w:r>
    </w:p>
    <w:p w14:paraId="7DDB84CF" w14:textId="0191F0F0" w:rsidR="00A47669" w:rsidRDefault="00A47669" w:rsidP="00A47669">
      <w:pPr>
        <w:widowControl w:val="0"/>
        <w:numPr>
          <w:ilvl w:val="0"/>
          <w:numId w:val="28"/>
        </w:numPr>
        <w:suppressAutoHyphens/>
        <w:autoSpaceDE w:val="0"/>
        <w:jc w:val="both"/>
        <w:rPr>
          <w:rFonts w:asciiTheme="minorHAnsi" w:hAnsiTheme="minorHAnsi" w:cstheme="minorHAnsi"/>
          <w:b/>
          <w:bCs/>
        </w:rPr>
      </w:pPr>
      <w:r w:rsidRPr="002A0D1D">
        <w:rPr>
          <w:rFonts w:asciiTheme="minorHAnsi" w:hAnsiTheme="minorHAnsi" w:cstheme="minorHAnsi"/>
          <w:b/>
          <w:bCs/>
        </w:rPr>
        <w:t>Obrazec soglasja k odpravi računskih napak (OBR-13</w:t>
      </w:r>
      <w:r>
        <w:rPr>
          <w:rFonts w:asciiTheme="minorHAnsi" w:hAnsiTheme="minorHAnsi" w:cstheme="minorHAnsi"/>
          <w:b/>
          <w:bCs/>
        </w:rPr>
        <w:t>)</w:t>
      </w:r>
      <w:r w:rsidR="005B2EE2">
        <w:rPr>
          <w:rFonts w:asciiTheme="minorHAnsi" w:hAnsiTheme="minorHAnsi" w:cstheme="minorHAnsi"/>
          <w:b/>
          <w:bCs/>
        </w:rPr>
        <w:t>.</w:t>
      </w:r>
    </w:p>
    <w:p w14:paraId="3F7C35EE" w14:textId="2A2B9D0B" w:rsidR="005B2EE2" w:rsidRPr="002A0D1D" w:rsidRDefault="005B2EE2" w:rsidP="00A47669">
      <w:pPr>
        <w:widowControl w:val="0"/>
        <w:numPr>
          <w:ilvl w:val="0"/>
          <w:numId w:val="28"/>
        </w:numPr>
        <w:suppressAutoHyphens/>
        <w:autoSpaceDE w:val="0"/>
        <w:jc w:val="both"/>
        <w:rPr>
          <w:rFonts w:asciiTheme="minorHAnsi" w:hAnsiTheme="minorHAnsi" w:cstheme="minorHAnsi"/>
          <w:b/>
          <w:bCs/>
        </w:rPr>
      </w:pPr>
      <w:r>
        <w:rPr>
          <w:rFonts w:asciiTheme="minorHAnsi" w:hAnsiTheme="minorHAnsi" w:cstheme="minorHAnsi"/>
          <w:b/>
          <w:bCs/>
        </w:rPr>
        <w:t>ESPD obrazec</w:t>
      </w:r>
    </w:p>
    <w:p w14:paraId="5FAF8149" w14:textId="77777777" w:rsidR="00A47669" w:rsidRPr="002A0D1D" w:rsidRDefault="00A47669" w:rsidP="00A47669">
      <w:pPr>
        <w:widowControl w:val="0"/>
        <w:suppressAutoHyphens/>
        <w:autoSpaceDE w:val="0"/>
        <w:jc w:val="both"/>
        <w:rPr>
          <w:rFonts w:asciiTheme="minorHAnsi" w:hAnsiTheme="minorHAnsi" w:cstheme="minorHAnsi"/>
          <w:b/>
          <w:bCs/>
        </w:rPr>
      </w:pPr>
    </w:p>
    <w:p w14:paraId="6AFFB704" w14:textId="77777777" w:rsidR="00A47669" w:rsidRPr="002A0D1D" w:rsidRDefault="00A47669" w:rsidP="00A47669">
      <w:pPr>
        <w:widowControl w:val="0"/>
        <w:autoSpaceDE w:val="0"/>
        <w:jc w:val="both"/>
        <w:rPr>
          <w:rFonts w:asciiTheme="minorHAnsi" w:hAnsiTheme="minorHAnsi" w:cstheme="minorHAnsi"/>
          <w:u w:val="single"/>
        </w:rPr>
      </w:pPr>
      <w:r w:rsidRPr="002A0D1D">
        <w:rPr>
          <w:rFonts w:asciiTheme="minorHAnsi" w:hAnsiTheme="minorHAnsi" w:cstheme="minorHAnsi"/>
        </w:rPr>
        <w:t xml:space="preserve">Ponudba mora vsebovati tudi ostala morebitna dokazila navedena v nadaljevanju te razpisne dokumentacije. Obrazci morajo biti v .pdf obliki ali drugem ustreznem formatu. </w:t>
      </w:r>
    </w:p>
    <w:p w14:paraId="6F1D0B10" w14:textId="77777777" w:rsidR="00A47669" w:rsidRPr="002A0D1D" w:rsidRDefault="00A47669" w:rsidP="00A47669">
      <w:pPr>
        <w:widowControl w:val="0"/>
        <w:autoSpaceDE w:val="0"/>
        <w:jc w:val="both"/>
        <w:rPr>
          <w:rFonts w:asciiTheme="minorHAnsi" w:hAnsiTheme="minorHAnsi" w:cstheme="minorHAnsi"/>
          <w:u w:val="single"/>
        </w:rPr>
      </w:pPr>
    </w:p>
    <w:p w14:paraId="483E5355" w14:textId="2D17E2A6"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ESPD obrazec mora biti priložen v </w:t>
      </w:r>
      <w:r w:rsidR="00DE16EA">
        <w:rPr>
          <w:rFonts w:asciiTheme="minorHAnsi" w:hAnsiTheme="minorHAnsi" w:cstheme="minorHAnsi"/>
        </w:rPr>
        <w:t>.</w:t>
      </w:r>
      <w:r w:rsidRPr="002A0D1D">
        <w:rPr>
          <w:rFonts w:asciiTheme="minorHAnsi" w:hAnsiTheme="minorHAnsi" w:cstheme="minorHAnsi"/>
        </w:rPr>
        <w:t>xml obliki</w:t>
      </w:r>
      <w:r w:rsidR="00DE16EA">
        <w:rPr>
          <w:rFonts w:asciiTheme="minorHAnsi" w:hAnsiTheme="minorHAnsi" w:cstheme="minorHAnsi"/>
        </w:rPr>
        <w:t>, obrazec okvirnega sporazuma v .doc obliki.</w:t>
      </w:r>
    </w:p>
    <w:p w14:paraId="5488CEB7" w14:textId="77777777" w:rsidR="00A47669" w:rsidRPr="002A0D1D" w:rsidRDefault="00A47669" w:rsidP="00A47669">
      <w:pPr>
        <w:widowControl w:val="0"/>
        <w:autoSpaceDE w:val="0"/>
        <w:jc w:val="both"/>
        <w:rPr>
          <w:rFonts w:asciiTheme="minorHAnsi" w:hAnsiTheme="minorHAnsi" w:cstheme="minorHAnsi"/>
        </w:rPr>
      </w:pPr>
    </w:p>
    <w:p w14:paraId="1F6F2816" w14:textId="6E6BBC09"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Poleg zgoraj navedenih obrazcev ponudnik priloži še ostala morebitna ostala dokazila, ki so </w:t>
      </w:r>
      <w:r w:rsidR="00B70B09">
        <w:rPr>
          <w:rFonts w:asciiTheme="minorHAnsi" w:hAnsiTheme="minorHAnsi" w:cstheme="minorHAnsi"/>
        </w:rPr>
        <w:t xml:space="preserve">morebiti </w:t>
      </w:r>
      <w:r w:rsidRPr="002A0D1D">
        <w:rPr>
          <w:rFonts w:asciiTheme="minorHAnsi" w:hAnsiTheme="minorHAnsi" w:cstheme="minorHAnsi"/>
        </w:rPr>
        <w:t xml:space="preserve">navedena v </w:t>
      </w:r>
      <w:r w:rsidR="00B70B09">
        <w:rPr>
          <w:rFonts w:asciiTheme="minorHAnsi" w:hAnsiTheme="minorHAnsi" w:cstheme="minorHAnsi"/>
        </w:rPr>
        <w:t xml:space="preserve">nadaljevanju te </w:t>
      </w:r>
      <w:r w:rsidRPr="002A0D1D">
        <w:rPr>
          <w:rFonts w:asciiTheme="minorHAnsi" w:hAnsiTheme="minorHAnsi" w:cstheme="minorHAnsi"/>
        </w:rPr>
        <w:t>razpisne dokumentacije.</w:t>
      </w:r>
    </w:p>
    <w:p w14:paraId="06619329"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8" w:name="_Toc232672099"/>
      <w:r w:rsidRPr="00BB23A9">
        <w:rPr>
          <w:rFonts w:asciiTheme="minorHAnsi" w:hAnsiTheme="minorHAnsi" w:cstheme="minorHAnsi"/>
          <w:sz w:val="24"/>
          <w:szCs w:val="24"/>
        </w:rPr>
        <w:t>1.7 Pogoji za priznanje sposobnosti</w:t>
      </w:r>
      <w:bookmarkEnd w:id="8"/>
      <w:r w:rsidRPr="00BB23A9">
        <w:rPr>
          <w:rFonts w:asciiTheme="minorHAnsi" w:hAnsiTheme="minorHAnsi" w:cstheme="minorHAnsi"/>
          <w:sz w:val="24"/>
          <w:szCs w:val="24"/>
        </w:rPr>
        <w:t xml:space="preserve"> </w:t>
      </w:r>
    </w:p>
    <w:p w14:paraId="68574417" w14:textId="77777777" w:rsidR="00A47669" w:rsidRPr="002A0D1D" w:rsidRDefault="00A47669" w:rsidP="00A47669">
      <w:pPr>
        <w:widowControl w:val="0"/>
        <w:jc w:val="both"/>
        <w:rPr>
          <w:rFonts w:asciiTheme="minorHAnsi" w:hAnsiTheme="minorHAnsi" w:cstheme="minorHAnsi"/>
        </w:rPr>
      </w:pPr>
      <w:r w:rsidRPr="002A0D1D">
        <w:rPr>
          <w:rFonts w:asciiTheme="minorHAnsi" w:hAnsiTheme="minorHAnsi" w:cstheme="minorHAnsi"/>
          <w:b/>
        </w:rPr>
        <w:t>RAZLOGI ZA IZKLJUČITEV</w:t>
      </w:r>
    </w:p>
    <w:p w14:paraId="76DC0908" w14:textId="77777777" w:rsidR="00A47669" w:rsidRPr="002A0D1D" w:rsidRDefault="00A47669" w:rsidP="00A47669">
      <w:pPr>
        <w:widowControl w:val="0"/>
        <w:jc w:val="both"/>
        <w:rPr>
          <w:rFonts w:asciiTheme="minorHAnsi" w:hAnsiTheme="minorHAnsi" w:cstheme="minorHAnsi"/>
        </w:rPr>
      </w:pPr>
    </w:p>
    <w:p w14:paraId="72538093"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Naročnik bo izključil ponudnika iz sodelovanja v postopku oddaje javnega naročila, če obstajajo razlogi za izključitev določeni v prvem, drugem in četrtem odstavku 75. členu ZJN-3.</w:t>
      </w:r>
    </w:p>
    <w:p w14:paraId="08786D3C"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Neobstoj izključitvenih razlogov ponudnik dokazuje z izpolnjenim ESPD obrazcem. </w:t>
      </w:r>
    </w:p>
    <w:p w14:paraId="0F034495" w14:textId="77777777" w:rsidR="00A47669" w:rsidRPr="002A0D1D" w:rsidRDefault="00A47669" w:rsidP="00A47669">
      <w:pPr>
        <w:widowControl w:val="0"/>
        <w:autoSpaceDE w:val="0"/>
        <w:jc w:val="both"/>
        <w:rPr>
          <w:rFonts w:asciiTheme="minorHAnsi" w:hAnsiTheme="minorHAnsi" w:cstheme="minorHAnsi"/>
        </w:rPr>
      </w:pPr>
    </w:p>
    <w:p w14:paraId="0B6ABAEF"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Poleg tega je v ESPD naveden uradni organ ali tretja oseba, odgovorna za izdajo dokazil, vključuje pa tudi uradno izjavo o tem, da bo gospodarski subjekt na zahtevo in brez odlašanja sposoben predložiti ta dokazila. </w:t>
      </w:r>
    </w:p>
    <w:p w14:paraId="18921C26" w14:textId="77777777" w:rsidR="00A47669" w:rsidRPr="002A0D1D" w:rsidRDefault="00A47669" w:rsidP="00A47669">
      <w:pPr>
        <w:autoSpaceDE w:val="0"/>
        <w:rPr>
          <w:rFonts w:asciiTheme="minorHAnsi" w:hAnsiTheme="minorHAnsi" w:cstheme="minorHAnsi"/>
        </w:rPr>
      </w:pPr>
    </w:p>
    <w:p w14:paraId="384E8F8F"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ESPD gospodarski subjekt uvozi od naročnika, ga izpolni na spletni strani </w:t>
      </w:r>
      <w:hyperlink r:id="rId13" w:history="1">
        <w:r w:rsidRPr="002A0D1D">
          <w:rPr>
            <w:rStyle w:val="Hiperpovezava"/>
            <w:rFonts w:asciiTheme="minorHAnsi" w:hAnsiTheme="minorHAnsi" w:cstheme="minorHAnsi"/>
            <w:color w:val="auto"/>
          </w:rPr>
          <w:t>https://ejn.gov.si/espd</w:t>
        </w:r>
      </w:hyperlink>
      <w:r w:rsidRPr="009770B9">
        <w:rPr>
          <w:rStyle w:val="Hiperpovezava"/>
          <w:rFonts w:asciiTheme="minorHAnsi" w:hAnsiTheme="minorHAnsi" w:cstheme="minorHAnsi"/>
          <w:color w:val="auto"/>
          <w:u w:val="none"/>
        </w:rPr>
        <w:t xml:space="preserve">   </w:t>
      </w:r>
      <w:r w:rsidRPr="002A0D1D">
        <w:rPr>
          <w:rFonts w:asciiTheme="minorHAnsi" w:hAnsiTheme="minorHAnsi" w:cstheme="minorHAnsi"/>
        </w:rPr>
        <w:t xml:space="preserve">ter ga v elektronski obliki predloži v ponudbi. </w:t>
      </w:r>
    </w:p>
    <w:p w14:paraId="38E62BCE" w14:textId="77777777" w:rsidR="00A47669" w:rsidRPr="002A0D1D" w:rsidRDefault="00A47669" w:rsidP="00A47669">
      <w:pPr>
        <w:widowControl w:val="0"/>
        <w:autoSpaceDE w:val="0"/>
        <w:jc w:val="both"/>
        <w:rPr>
          <w:rFonts w:asciiTheme="minorHAnsi" w:hAnsiTheme="minorHAnsi" w:cstheme="minorHAnsi"/>
        </w:rPr>
      </w:pPr>
    </w:p>
    <w:p w14:paraId="3B5ADE9E" w14:textId="12BDD81E" w:rsidR="00A47669" w:rsidRDefault="00A47669" w:rsidP="00981072">
      <w:pPr>
        <w:widowControl w:val="0"/>
        <w:autoSpaceDE w:val="0"/>
        <w:jc w:val="both"/>
        <w:rPr>
          <w:rFonts w:asciiTheme="minorHAnsi" w:hAnsiTheme="minorHAnsi" w:cstheme="minorHAnsi"/>
        </w:rPr>
      </w:pPr>
      <w:r w:rsidRPr="002A0D1D">
        <w:rPr>
          <w:rFonts w:asciiTheme="minorHAnsi" w:hAnsiTheme="minorHAnsi" w:cstheme="minorHAnsi"/>
        </w:rPr>
        <w:t xml:space="preserve">Ponudnik, ki v sistemu e-JN oddaja ponudbo, naloži svoj ESPD v razdelek »ESPD – ponudnik«.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231DE02F" w14:textId="77777777" w:rsidR="000E14CE" w:rsidRDefault="000E14CE" w:rsidP="00A47669">
      <w:pPr>
        <w:widowControl w:val="0"/>
        <w:jc w:val="both"/>
        <w:rPr>
          <w:rFonts w:asciiTheme="minorHAnsi" w:hAnsiTheme="minorHAnsi" w:cstheme="minorHAnsi"/>
        </w:rPr>
      </w:pPr>
    </w:p>
    <w:p w14:paraId="281B1749" w14:textId="7E44C4C7" w:rsidR="00A47669" w:rsidRPr="002A0D1D" w:rsidRDefault="00A47669" w:rsidP="00A47669">
      <w:pPr>
        <w:widowControl w:val="0"/>
        <w:numPr>
          <w:ilvl w:val="0"/>
          <w:numId w:val="30"/>
        </w:numPr>
        <w:suppressAutoHyphens/>
        <w:ind w:left="426" w:hanging="425"/>
        <w:jc w:val="both"/>
        <w:rPr>
          <w:rFonts w:asciiTheme="minorHAnsi" w:hAnsiTheme="minorHAnsi" w:cstheme="minorHAnsi"/>
        </w:rPr>
      </w:pPr>
      <w:r w:rsidRPr="002A0D1D">
        <w:rPr>
          <w:rFonts w:asciiTheme="minorHAnsi" w:hAnsiTheme="minorHAnsi" w:cstheme="minorHAnsi"/>
          <w:b/>
        </w:rPr>
        <w:t xml:space="preserve">Gospodarskemu subjektu ali osebi, ki je članica upravnega, vodstvenega ali nadzornega organa tega gospodarskega subjekta ali ki ima pooblastila za njegovo zastopanje ali odločanje ali nadzor v njem, </w:t>
      </w:r>
      <w:r w:rsidR="00D71AF1">
        <w:rPr>
          <w:rFonts w:asciiTheme="minorHAnsi" w:hAnsiTheme="minorHAnsi" w:cstheme="minorHAnsi"/>
          <w:b/>
        </w:rPr>
        <w:t>je</w:t>
      </w:r>
      <w:r w:rsidRPr="002A0D1D">
        <w:rPr>
          <w:rFonts w:asciiTheme="minorHAnsi" w:hAnsiTheme="minorHAnsi" w:cstheme="minorHAnsi"/>
          <w:b/>
        </w:rPr>
        <w:t xml:space="preserve"> bila izrečena pravnomočna sodba, ki ima elemente kaznivih dejanj, ki so opredeljena v prvem odstavku 75. člena ZJN-3.</w:t>
      </w:r>
    </w:p>
    <w:p w14:paraId="325914BA" w14:textId="77777777" w:rsidR="00A47669" w:rsidRPr="00BB23A9" w:rsidRDefault="00A47669" w:rsidP="00A47669">
      <w:pPr>
        <w:widowControl w:val="0"/>
        <w:ind w:left="567"/>
        <w:jc w:val="both"/>
        <w:rPr>
          <w:rFonts w:asciiTheme="minorHAnsi" w:hAnsiTheme="minorHAnsi" w:cstheme="minorHAnsi"/>
          <w:b/>
          <w:sz w:val="20"/>
          <w:szCs w:val="20"/>
        </w:rPr>
      </w:pPr>
    </w:p>
    <w:p w14:paraId="1058B715" w14:textId="77777777" w:rsidR="00C973EB" w:rsidRDefault="00C973EB" w:rsidP="00C973EB">
      <w:pPr>
        <w:widowControl w:val="0"/>
        <w:spacing w:line="266" w:lineRule="exact"/>
        <w:ind w:left="426"/>
        <w:jc w:val="both"/>
        <w:rPr>
          <w:rFonts w:asciiTheme="minorHAnsi" w:hAnsiTheme="minorHAnsi" w:cstheme="minorHAnsi"/>
          <w:i/>
        </w:rPr>
      </w:pPr>
      <w:r w:rsidRPr="00E1206E">
        <w:rPr>
          <w:rFonts w:asciiTheme="minorHAnsi" w:hAnsiTheme="minorHAnsi" w:cstheme="minorHAnsi"/>
          <w:i/>
        </w:rPr>
        <w:t>Gospodarski subjekt potrdi izpolnjevanje tega pogoja s predložitvijo izpolnjenega in podpisanega ESPD in OBR-2 obrazca.</w:t>
      </w:r>
      <w:r>
        <w:rPr>
          <w:rFonts w:asciiTheme="minorHAnsi" w:hAnsiTheme="minorHAnsi" w:cstheme="minorHAnsi"/>
          <w:i/>
        </w:rPr>
        <w:t xml:space="preserve"> </w:t>
      </w:r>
    </w:p>
    <w:p w14:paraId="36746AE2" w14:textId="77777777" w:rsidR="00C973EB" w:rsidRPr="00E1206E" w:rsidRDefault="00C973EB" w:rsidP="00C973EB">
      <w:pPr>
        <w:widowControl w:val="0"/>
        <w:spacing w:line="266" w:lineRule="exact"/>
        <w:ind w:left="426"/>
        <w:jc w:val="both"/>
        <w:rPr>
          <w:rFonts w:asciiTheme="minorHAnsi" w:hAnsiTheme="minorHAnsi" w:cstheme="minorHAnsi"/>
          <w:i/>
        </w:rPr>
      </w:pPr>
      <w:r>
        <w:rPr>
          <w:rFonts w:asciiTheme="minorHAnsi" w:hAnsiTheme="minorHAnsi" w:cstheme="minorHAnsi"/>
          <w:i/>
        </w:rPr>
        <w:t>Gospodarski subjekt lahko obrazec OBR-2</w:t>
      </w:r>
      <w:r w:rsidRPr="00E1206E">
        <w:rPr>
          <w:rFonts w:asciiTheme="minorHAnsi" w:hAnsiTheme="minorHAnsi" w:cstheme="minorHAnsi"/>
          <w:i/>
        </w:rPr>
        <w:t xml:space="preserve"> dopolni z lastno izjavo v primeru, da na predvideni obrazec ni mogoče zapisati vse</w:t>
      </w:r>
      <w:r>
        <w:rPr>
          <w:rFonts w:asciiTheme="minorHAnsi" w:hAnsiTheme="minorHAnsi" w:cstheme="minorHAnsi"/>
          <w:i/>
        </w:rPr>
        <w:t>h</w:t>
      </w:r>
      <w:r w:rsidRPr="00E1206E">
        <w:rPr>
          <w:rFonts w:asciiTheme="minorHAnsi" w:hAnsiTheme="minorHAnsi" w:cstheme="minorHAnsi"/>
          <w:i/>
        </w:rPr>
        <w:t xml:space="preserve"> podatkov</w:t>
      </w:r>
      <w:r>
        <w:rPr>
          <w:rFonts w:asciiTheme="minorHAnsi" w:hAnsiTheme="minorHAnsi" w:cstheme="minorHAnsi"/>
          <w:i/>
        </w:rPr>
        <w:t>.</w:t>
      </w:r>
    </w:p>
    <w:p w14:paraId="2B353A2B" w14:textId="77777777" w:rsidR="00C973EB" w:rsidRPr="00E1206E" w:rsidRDefault="00C973EB" w:rsidP="00C973EB">
      <w:pPr>
        <w:widowControl w:val="0"/>
        <w:spacing w:line="266" w:lineRule="exact"/>
        <w:ind w:left="426"/>
        <w:jc w:val="both"/>
        <w:rPr>
          <w:rFonts w:asciiTheme="minorHAnsi" w:hAnsiTheme="minorHAnsi" w:cstheme="minorHAnsi"/>
          <w:i/>
        </w:rPr>
      </w:pPr>
    </w:p>
    <w:p w14:paraId="340543D6" w14:textId="77777777" w:rsidR="00C973EB" w:rsidRDefault="00C973EB" w:rsidP="00C973EB">
      <w:pPr>
        <w:widowControl w:val="0"/>
        <w:spacing w:line="266" w:lineRule="exact"/>
        <w:ind w:left="426"/>
        <w:jc w:val="both"/>
        <w:rPr>
          <w:rFonts w:asciiTheme="minorHAnsi" w:hAnsiTheme="minorHAnsi" w:cstheme="minorHAnsi"/>
          <w:i/>
        </w:rPr>
      </w:pPr>
      <w:r w:rsidRPr="00E1206E">
        <w:rPr>
          <w:rFonts w:asciiTheme="minorHAnsi" w:hAnsiTheme="minorHAnsi" w:cstheme="minorHAnsi"/>
          <w:i/>
        </w:rPr>
        <w:t>Naročnik bo izpolnjevanje omenjenega pogoja preveril z aplikacijo e-Dosje oz. v uradnih registrih in evidencah.</w:t>
      </w:r>
    </w:p>
    <w:p w14:paraId="490835C5" w14:textId="77777777" w:rsidR="00C973EB" w:rsidRDefault="00C973EB" w:rsidP="00C973EB">
      <w:pPr>
        <w:widowControl w:val="0"/>
        <w:spacing w:line="266" w:lineRule="exact"/>
        <w:ind w:left="426"/>
        <w:jc w:val="both"/>
        <w:rPr>
          <w:rFonts w:asciiTheme="minorHAnsi" w:hAnsiTheme="minorHAnsi" w:cstheme="minorHAnsi"/>
          <w:i/>
        </w:rPr>
      </w:pPr>
    </w:p>
    <w:p w14:paraId="5B0395EA" w14:textId="61B847EA" w:rsidR="00C973EB" w:rsidRDefault="00C973EB" w:rsidP="00C973EB">
      <w:pPr>
        <w:widowControl w:val="0"/>
        <w:spacing w:line="266" w:lineRule="exact"/>
        <w:ind w:left="426"/>
        <w:jc w:val="both"/>
        <w:rPr>
          <w:rFonts w:asciiTheme="minorHAnsi" w:hAnsiTheme="minorHAnsi" w:cstheme="minorHAnsi"/>
          <w:i/>
        </w:rPr>
      </w:pPr>
      <w:r>
        <w:rPr>
          <w:rFonts w:asciiTheme="minorHAnsi" w:hAnsiTheme="minorHAnsi" w:cstheme="minorHAnsi"/>
          <w:i/>
        </w:rPr>
        <w:t xml:space="preserve">Zaželeno je, da gospodarski subjekti v ponudbi predložijo kopije potrdil iz kazenske ali druge ustrezne evidence, ki </w:t>
      </w:r>
      <w:r w:rsidRPr="00815653">
        <w:rPr>
          <w:rFonts w:asciiTheme="minorHAnsi" w:hAnsiTheme="minorHAnsi" w:cstheme="minorHAnsi"/>
          <w:i/>
        </w:rPr>
        <w:t>niso starejša od 4 mesecev, štet</w:t>
      </w:r>
      <w:r>
        <w:rPr>
          <w:rFonts w:asciiTheme="minorHAnsi" w:hAnsiTheme="minorHAnsi" w:cstheme="minorHAnsi"/>
          <w:i/>
        </w:rPr>
        <w:t>ih</w:t>
      </w:r>
      <w:r w:rsidRPr="00815653">
        <w:rPr>
          <w:rFonts w:asciiTheme="minorHAnsi" w:hAnsiTheme="minorHAnsi" w:cstheme="minorHAnsi"/>
          <w:i/>
        </w:rPr>
        <w:t xml:space="preserve"> od roka za oddajo ponudb, ali so pridobljena najpozneje v 90 dneh od roka za oddajo ponudb.</w:t>
      </w:r>
    </w:p>
    <w:p w14:paraId="339B198F" w14:textId="77777777" w:rsidR="00C973EB" w:rsidRDefault="00C973EB" w:rsidP="00C973EB">
      <w:pPr>
        <w:widowControl w:val="0"/>
        <w:spacing w:line="266" w:lineRule="exact"/>
        <w:ind w:left="426"/>
        <w:jc w:val="both"/>
        <w:rPr>
          <w:rFonts w:asciiTheme="minorHAnsi" w:hAnsiTheme="minorHAnsi" w:cstheme="minorHAnsi"/>
          <w:i/>
        </w:rPr>
      </w:pPr>
    </w:p>
    <w:p w14:paraId="60305DD6" w14:textId="77777777" w:rsidR="00C973EB" w:rsidRDefault="00C973EB" w:rsidP="00C973EB">
      <w:pPr>
        <w:widowControl w:val="0"/>
        <w:spacing w:line="266" w:lineRule="exact"/>
        <w:ind w:left="426"/>
        <w:jc w:val="both"/>
        <w:rPr>
          <w:rFonts w:asciiTheme="minorHAnsi" w:hAnsiTheme="minorHAnsi" w:cstheme="minorHAnsi"/>
          <w:i/>
        </w:rPr>
      </w:pPr>
      <w:r w:rsidRPr="00472B7A">
        <w:rPr>
          <w:rFonts w:asciiTheme="minorHAnsi" w:hAnsiTheme="minorHAnsi" w:cstheme="minorHAnsi"/>
          <w:i/>
        </w:rPr>
        <w:t>Če oseba, ki je član upravnega, vodstvenega ali nadzornega organa gospodarskega subjekta oziroma ima pooblastila za njegovo zastopanje, odločanje ali nadzor, ni državljan Republike Slovenije, mora v ponudbeni dokumentaciji predložiti:</w:t>
      </w:r>
    </w:p>
    <w:p w14:paraId="3A8CC13F" w14:textId="77777777" w:rsidR="00C973EB" w:rsidRDefault="00C973EB" w:rsidP="00C973EB">
      <w:pPr>
        <w:pStyle w:val="Odstavekseznama"/>
        <w:widowControl w:val="0"/>
        <w:numPr>
          <w:ilvl w:val="0"/>
          <w:numId w:val="45"/>
        </w:numPr>
        <w:spacing w:line="266" w:lineRule="exact"/>
        <w:ind w:left="426" w:firstLine="0"/>
        <w:jc w:val="both"/>
        <w:rPr>
          <w:rFonts w:asciiTheme="minorHAnsi" w:hAnsiTheme="minorHAnsi" w:cstheme="minorHAnsi"/>
          <w:i/>
        </w:rPr>
      </w:pPr>
      <w:r w:rsidRPr="00472B7A">
        <w:rPr>
          <w:rFonts w:asciiTheme="minorHAnsi" w:hAnsiTheme="minorHAnsi" w:cstheme="minorHAnsi"/>
          <w:i/>
        </w:rPr>
        <w:t xml:space="preserve">potrdilo iz kazenske ali druge ustrezne evidence države svojega državljanstva </w:t>
      </w:r>
      <w:r>
        <w:rPr>
          <w:rFonts w:asciiTheme="minorHAnsi" w:hAnsiTheme="minorHAnsi" w:cstheme="minorHAnsi"/>
          <w:i/>
        </w:rPr>
        <w:t>ali</w:t>
      </w:r>
    </w:p>
    <w:p w14:paraId="44DE53F2" w14:textId="77777777" w:rsidR="00C973EB" w:rsidRDefault="00C973EB" w:rsidP="00C973EB">
      <w:pPr>
        <w:pStyle w:val="Odstavekseznama"/>
        <w:widowControl w:val="0"/>
        <w:numPr>
          <w:ilvl w:val="0"/>
          <w:numId w:val="45"/>
        </w:numPr>
        <w:spacing w:line="266" w:lineRule="exact"/>
        <w:ind w:left="426" w:firstLine="0"/>
        <w:jc w:val="both"/>
        <w:rPr>
          <w:rFonts w:asciiTheme="minorHAnsi" w:hAnsiTheme="minorHAnsi" w:cstheme="minorHAnsi"/>
          <w:i/>
        </w:rPr>
      </w:pPr>
      <w:r w:rsidRPr="00472B7A">
        <w:rPr>
          <w:rFonts w:asciiTheme="minorHAnsi" w:hAnsiTheme="minorHAnsi" w:cstheme="minorHAnsi"/>
          <w:i/>
        </w:rPr>
        <w:t xml:space="preserve">potrdilo iz kazenske evidence Republike Slovenije ali </w:t>
      </w:r>
    </w:p>
    <w:p w14:paraId="20473E63" w14:textId="77777777" w:rsidR="00C973EB" w:rsidRPr="00472B7A" w:rsidRDefault="00C973EB" w:rsidP="00C973EB">
      <w:pPr>
        <w:pStyle w:val="Odstavekseznama"/>
        <w:widowControl w:val="0"/>
        <w:numPr>
          <w:ilvl w:val="0"/>
          <w:numId w:val="45"/>
        </w:numPr>
        <w:spacing w:line="266" w:lineRule="exact"/>
        <w:ind w:left="426" w:firstLine="0"/>
        <w:jc w:val="both"/>
        <w:rPr>
          <w:rFonts w:asciiTheme="minorHAnsi" w:hAnsiTheme="minorHAnsi" w:cstheme="minorHAnsi"/>
          <w:i/>
        </w:rPr>
      </w:pPr>
      <w:r w:rsidRPr="00472B7A">
        <w:rPr>
          <w:rFonts w:asciiTheme="minorHAnsi" w:hAnsiTheme="minorHAnsi" w:cstheme="minorHAnsi"/>
          <w:i/>
        </w:rPr>
        <w:t>pooblastilo za pridobitev potrdila iz kazenske evidence fizičnih oseb (OBR</w:t>
      </w:r>
      <w:r w:rsidRPr="00472B7A">
        <w:rPr>
          <w:rFonts w:asciiTheme="minorHAnsi" w:hAnsiTheme="minorHAnsi" w:cstheme="minorHAnsi"/>
          <w:i/>
        </w:rPr>
        <w:noBreakHyphen/>
        <w:t>2.1).</w:t>
      </w:r>
    </w:p>
    <w:p w14:paraId="68311CC7" w14:textId="77777777" w:rsidR="00C973EB" w:rsidRPr="00472B7A" w:rsidRDefault="00C973EB" w:rsidP="00C973EB">
      <w:pPr>
        <w:widowControl w:val="0"/>
        <w:spacing w:line="266" w:lineRule="exact"/>
        <w:ind w:left="426"/>
        <w:jc w:val="both"/>
        <w:rPr>
          <w:rFonts w:asciiTheme="minorHAnsi" w:hAnsiTheme="minorHAnsi" w:cstheme="minorHAnsi"/>
          <w:i/>
        </w:rPr>
      </w:pPr>
    </w:p>
    <w:p w14:paraId="3F29DCB4" w14:textId="77777777" w:rsidR="00C973EB" w:rsidRPr="00472B7A" w:rsidRDefault="00C973EB" w:rsidP="00C973EB">
      <w:pPr>
        <w:widowControl w:val="0"/>
        <w:spacing w:line="266" w:lineRule="exact"/>
        <w:ind w:left="426"/>
        <w:jc w:val="both"/>
        <w:rPr>
          <w:rFonts w:asciiTheme="minorHAnsi" w:hAnsiTheme="minorHAnsi" w:cstheme="minorHAnsi"/>
          <w:i/>
        </w:rPr>
      </w:pPr>
      <w:r w:rsidRPr="00472B7A">
        <w:rPr>
          <w:rFonts w:asciiTheme="minorHAnsi" w:hAnsiTheme="minorHAnsi" w:cstheme="minorHAnsi"/>
          <w:i/>
        </w:rPr>
        <w:t>Če država državljanstva potrdila tega pogoja ne izdaja ali če potrdila ne zajemajo vseh primerov iz prvega odstavka 75. člena ZJN</w:t>
      </w:r>
      <w:r w:rsidRPr="00472B7A">
        <w:rPr>
          <w:rFonts w:asciiTheme="minorHAnsi" w:hAnsiTheme="minorHAnsi" w:cstheme="minorHAnsi"/>
          <w:i/>
        </w:rPr>
        <w:noBreakHyphen/>
        <w:t xml:space="preserve">3, jih je mogoče nadomestiti z zapriseženo izjavo, če ta v državi državljanstva ni predvidena, pa z izjavo navedene osebe, dano pred pristojnim sodnim ali upravnim organom, notarjem ali pred pristojno poklicno ali trgovinsko organizacijo v državi državljanstva te osebe ali v državi, v kateri ima sedež gospodarski subjekt. </w:t>
      </w:r>
    </w:p>
    <w:p w14:paraId="573B1401" w14:textId="77777777" w:rsidR="00A47669" w:rsidRPr="00BB23A9" w:rsidRDefault="00A47669" w:rsidP="00A47669">
      <w:pPr>
        <w:widowControl w:val="0"/>
        <w:ind w:left="567"/>
        <w:jc w:val="both"/>
        <w:rPr>
          <w:rFonts w:asciiTheme="minorHAnsi" w:hAnsiTheme="minorHAnsi" w:cstheme="minorHAnsi"/>
          <w:i/>
          <w:sz w:val="20"/>
          <w:szCs w:val="20"/>
        </w:rPr>
      </w:pPr>
    </w:p>
    <w:p w14:paraId="107B4B79" w14:textId="77777777" w:rsidR="00A47669" w:rsidRPr="00CB6FFA" w:rsidRDefault="00A47669" w:rsidP="00A47669">
      <w:pPr>
        <w:widowControl w:val="0"/>
        <w:numPr>
          <w:ilvl w:val="0"/>
          <w:numId w:val="30"/>
        </w:numPr>
        <w:suppressAutoHyphens/>
        <w:ind w:left="426" w:hanging="425"/>
        <w:jc w:val="both"/>
        <w:rPr>
          <w:rFonts w:asciiTheme="minorHAnsi" w:hAnsiTheme="minorHAnsi" w:cstheme="minorHAnsi"/>
          <w:b/>
        </w:rPr>
      </w:pPr>
      <w:r w:rsidRPr="00CB6FFA">
        <w:rPr>
          <w:rFonts w:asciiTheme="minorHAnsi" w:hAnsiTheme="minorHAnsi" w:cstheme="minorHAnsi"/>
          <w:b/>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 znaša 50 ali več EUR.  Šteje se, da gospodarski subjekt ne izpolnjuje obveznosti iz te točke tudi, če na dan roka za oddajo ponudbe nima predloženih vseh obračunov davčnih odtegljajev za dohodke iz delovnega razmerja za obdobje zadnjih petih (5) let do dne roka za oddajo ponudbe.</w:t>
      </w:r>
    </w:p>
    <w:p w14:paraId="650B2404" w14:textId="77777777" w:rsidR="00A47669" w:rsidRPr="009770B9" w:rsidRDefault="00A47669" w:rsidP="00A47669">
      <w:pPr>
        <w:widowControl w:val="0"/>
        <w:ind w:left="567"/>
        <w:jc w:val="both"/>
        <w:rPr>
          <w:rFonts w:asciiTheme="minorHAnsi" w:hAnsiTheme="minorHAnsi" w:cstheme="minorHAnsi"/>
          <w:b/>
          <w:sz w:val="20"/>
          <w:szCs w:val="20"/>
        </w:rPr>
      </w:pPr>
    </w:p>
    <w:p w14:paraId="77719D18"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Gospodarski subjekt potrdi izpolnjevanje tega pogoja s predložitvijo izpolnjenega in podpisanega ESPD in OBR-2 obrazca.</w:t>
      </w:r>
    </w:p>
    <w:p w14:paraId="5CA49448" w14:textId="77777777" w:rsidR="00A47669" w:rsidRPr="009770B9" w:rsidRDefault="00A47669" w:rsidP="00A47669">
      <w:pPr>
        <w:widowControl w:val="0"/>
        <w:ind w:left="426"/>
        <w:jc w:val="both"/>
        <w:rPr>
          <w:rFonts w:asciiTheme="minorHAnsi" w:hAnsiTheme="minorHAnsi" w:cstheme="minorHAnsi"/>
          <w:i/>
          <w:sz w:val="20"/>
          <w:szCs w:val="20"/>
        </w:rPr>
      </w:pPr>
    </w:p>
    <w:p w14:paraId="30D98405"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Naročnik bo izpolnjevanje omenjenega pogoja preveril z aplikacijo e-Dosje oz. v uradnih registrih in evidencah.</w:t>
      </w:r>
    </w:p>
    <w:p w14:paraId="23AA82F1" w14:textId="77777777" w:rsidR="00A47669" w:rsidRPr="009770B9" w:rsidRDefault="00A47669" w:rsidP="00A47669">
      <w:pPr>
        <w:widowControl w:val="0"/>
        <w:ind w:left="426"/>
        <w:jc w:val="both"/>
        <w:rPr>
          <w:rFonts w:asciiTheme="minorHAnsi" w:hAnsiTheme="minorHAnsi" w:cstheme="minorHAnsi"/>
          <w:i/>
          <w:sz w:val="20"/>
          <w:szCs w:val="20"/>
        </w:rPr>
      </w:pPr>
    </w:p>
    <w:p w14:paraId="5F6E2A32" w14:textId="77777777" w:rsidR="00A47669"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Naročnik si pridržuje pravico, da izpolnjevanje omenjenega pogoja preveri z aplikacijo e-Dosje oz. v uradnih registrih in evidencah.</w:t>
      </w:r>
    </w:p>
    <w:p w14:paraId="1171556F" w14:textId="77777777" w:rsidR="00FC0E26" w:rsidRPr="002A0D1D" w:rsidRDefault="00FC0E26" w:rsidP="00A47669">
      <w:pPr>
        <w:widowControl w:val="0"/>
        <w:ind w:left="426"/>
        <w:jc w:val="both"/>
        <w:rPr>
          <w:rFonts w:asciiTheme="minorHAnsi" w:hAnsiTheme="minorHAnsi" w:cstheme="minorHAnsi"/>
          <w:i/>
        </w:rPr>
      </w:pPr>
    </w:p>
    <w:p w14:paraId="2055A76B" w14:textId="77777777" w:rsidR="00A47669" w:rsidRPr="00CB6FFA" w:rsidRDefault="00A47669" w:rsidP="00A47669">
      <w:pPr>
        <w:widowControl w:val="0"/>
        <w:numPr>
          <w:ilvl w:val="0"/>
          <w:numId w:val="30"/>
        </w:numPr>
        <w:suppressAutoHyphens/>
        <w:ind w:left="426" w:hanging="425"/>
        <w:jc w:val="both"/>
        <w:rPr>
          <w:rFonts w:asciiTheme="minorHAnsi" w:hAnsiTheme="minorHAnsi" w:cstheme="minorHAnsi"/>
          <w:b/>
        </w:rPr>
      </w:pPr>
      <w:r w:rsidRPr="002A0D1D">
        <w:rPr>
          <w:rFonts w:asciiTheme="minorHAnsi" w:hAnsiTheme="minorHAnsi" w:cstheme="minorHAnsi"/>
          <w:b/>
        </w:rPr>
        <w:t>Če je gospodarski subjekt na dan, ko poteče rok za oddajo ponudb ali prijav, izločen iz postopkov oddaje javnih naročil zaradi uvrstitve v evidenco gospodarskih subjektov z negativnimi referencami iz 110. člena ZJN-3.</w:t>
      </w:r>
    </w:p>
    <w:p w14:paraId="110472E4" w14:textId="77777777" w:rsidR="00A47669" w:rsidRPr="00BB23A9" w:rsidRDefault="00A47669" w:rsidP="00A47669">
      <w:pPr>
        <w:widowControl w:val="0"/>
        <w:ind w:left="426"/>
        <w:jc w:val="both"/>
        <w:rPr>
          <w:rFonts w:asciiTheme="minorHAnsi" w:hAnsiTheme="minorHAnsi" w:cstheme="minorHAnsi"/>
          <w:b/>
          <w:sz w:val="20"/>
          <w:szCs w:val="20"/>
        </w:rPr>
      </w:pPr>
    </w:p>
    <w:p w14:paraId="72B83F16"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Gospodarski subjekt potrdi izpolnjevanje tega pogoja s predložitvijo izpolnjenega in podpisanega ESPD in OBR-2 obrazca.</w:t>
      </w:r>
    </w:p>
    <w:p w14:paraId="215919EB" w14:textId="77777777" w:rsidR="00A47669" w:rsidRPr="00BB23A9" w:rsidRDefault="00A47669" w:rsidP="00A47669">
      <w:pPr>
        <w:widowControl w:val="0"/>
        <w:ind w:left="426"/>
        <w:jc w:val="both"/>
        <w:rPr>
          <w:rFonts w:asciiTheme="minorHAnsi" w:hAnsiTheme="minorHAnsi" w:cstheme="minorHAnsi"/>
          <w:i/>
          <w:sz w:val="20"/>
          <w:szCs w:val="20"/>
        </w:rPr>
      </w:pPr>
    </w:p>
    <w:p w14:paraId="724407A3"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Naročnik bo izpolnjevanje omenjenega pogoja preveril z aplikacijo e-Dosje oz. v uradnih registrih in evidencah.</w:t>
      </w:r>
    </w:p>
    <w:p w14:paraId="36E5EC0E" w14:textId="77777777" w:rsidR="00A47669" w:rsidRPr="00BB23A9" w:rsidRDefault="00A47669" w:rsidP="00A47669">
      <w:pPr>
        <w:widowControl w:val="0"/>
        <w:ind w:left="426"/>
        <w:jc w:val="both"/>
        <w:rPr>
          <w:rFonts w:asciiTheme="minorHAnsi" w:hAnsiTheme="minorHAnsi" w:cstheme="minorHAnsi"/>
          <w:sz w:val="20"/>
          <w:szCs w:val="20"/>
        </w:rPr>
      </w:pPr>
    </w:p>
    <w:p w14:paraId="2D9DA808" w14:textId="77777777" w:rsidR="00A47669" w:rsidRPr="00CB6FFA" w:rsidRDefault="00A47669" w:rsidP="00A47669">
      <w:pPr>
        <w:widowControl w:val="0"/>
        <w:numPr>
          <w:ilvl w:val="0"/>
          <w:numId w:val="30"/>
        </w:numPr>
        <w:suppressAutoHyphens/>
        <w:ind w:left="426" w:hanging="425"/>
        <w:jc w:val="both"/>
        <w:rPr>
          <w:rFonts w:asciiTheme="minorHAnsi" w:hAnsiTheme="minorHAnsi" w:cstheme="minorHAnsi"/>
          <w:b/>
        </w:rPr>
      </w:pPr>
      <w:r w:rsidRPr="002A0D1D">
        <w:rPr>
          <w:rFonts w:asciiTheme="minorHAnsi" w:hAnsiTheme="minorHAnsi" w:cstheme="minorHAnsi"/>
          <w:b/>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144417AC" w14:textId="77777777" w:rsidR="00A47669" w:rsidRPr="00BB23A9" w:rsidRDefault="00A47669" w:rsidP="00A47669">
      <w:pPr>
        <w:widowControl w:val="0"/>
        <w:ind w:left="567"/>
        <w:jc w:val="both"/>
        <w:rPr>
          <w:rFonts w:asciiTheme="minorHAnsi" w:hAnsiTheme="minorHAnsi" w:cstheme="minorHAnsi"/>
          <w:b/>
          <w:sz w:val="20"/>
          <w:szCs w:val="20"/>
        </w:rPr>
      </w:pPr>
    </w:p>
    <w:p w14:paraId="134CD005" w14:textId="77777777" w:rsidR="00A47669" w:rsidRPr="00BB23A9" w:rsidRDefault="00A47669" w:rsidP="00A47669">
      <w:pPr>
        <w:widowControl w:val="0"/>
        <w:ind w:left="426"/>
        <w:jc w:val="both"/>
        <w:rPr>
          <w:rFonts w:asciiTheme="minorHAnsi" w:hAnsiTheme="minorHAnsi" w:cstheme="minorHAnsi"/>
          <w:i/>
        </w:rPr>
      </w:pPr>
      <w:r w:rsidRPr="00BB23A9">
        <w:rPr>
          <w:rFonts w:asciiTheme="minorHAnsi" w:hAnsiTheme="minorHAnsi" w:cstheme="minorHAnsi"/>
          <w:i/>
        </w:rPr>
        <w:t xml:space="preserve">V primeru skupne ponudbe mora pogoj izpolnjevati vsak izmed partnerjev, v primeru, da gospodarski subjekt nastopa s podizvajalci, morajo pogoj izpolniti tudi podizvajalci. </w:t>
      </w:r>
    </w:p>
    <w:p w14:paraId="04D4FB94" w14:textId="77777777" w:rsidR="00A47669" w:rsidRPr="00BB23A9" w:rsidRDefault="00A47669" w:rsidP="00A47669">
      <w:pPr>
        <w:widowControl w:val="0"/>
        <w:ind w:left="426"/>
        <w:jc w:val="both"/>
        <w:rPr>
          <w:rFonts w:asciiTheme="minorHAnsi" w:hAnsiTheme="minorHAnsi" w:cstheme="minorHAnsi"/>
          <w:i/>
          <w:sz w:val="20"/>
          <w:szCs w:val="20"/>
        </w:rPr>
      </w:pPr>
    </w:p>
    <w:p w14:paraId="79C4133C"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Gospodarski subjekt potrdi izpolnjevanje tega pogoja s predložitvijo izpolnjenega in podpisanega ESPD in OBR-2 obrazca.</w:t>
      </w:r>
      <w:r>
        <w:rPr>
          <w:rFonts w:asciiTheme="minorHAnsi" w:hAnsiTheme="minorHAnsi" w:cstheme="minorHAnsi"/>
          <w:i/>
        </w:rPr>
        <w:t xml:space="preserve"> </w:t>
      </w:r>
      <w:r w:rsidRPr="002A0D1D">
        <w:rPr>
          <w:rFonts w:asciiTheme="minorHAnsi" w:hAnsiTheme="minorHAnsi" w:cstheme="minorHAnsi"/>
          <w:i/>
        </w:rPr>
        <w:t>Naročnik bo izpolnjevanje omenjenega pogoja preveril z aplikacijo e-Dosje oz. v uradnih registrih in evidencah.</w:t>
      </w:r>
    </w:p>
    <w:p w14:paraId="7222E705" w14:textId="77777777" w:rsidR="00A47669" w:rsidRPr="00BB23A9" w:rsidRDefault="00A47669" w:rsidP="00A47669">
      <w:pPr>
        <w:widowControl w:val="0"/>
        <w:ind w:left="426"/>
        <w:jc w:val="both"/>
        <w:rPr>
          <w:rFonts w:asciiTheme="minorHAnsi" w:hAnsiTheme="minorHAnsi" w:cstheme="minorHAnsi"/>
          <w:i/>
          <w:sz w:val="20"/>
          <w:szCs w:val="20"/>
        </w:rPr>
      </w:pPr>
    </w:p>
    <w:p w14:paraId="40059F55" w14:textId="77777777" w:rsidR="00A47669" w:rsidRPr="00995F1F" w:rsidRDefault="00A47669" w:rsidP="00995F1F">
      <w:pPr>
        <w:widowControl w:val="0"/>
        <w:autoSpaceDE w:val="0"/>
        <w:jc w:val="both"/>
        <w:rPr>
          <w:rFonts w:asciiTheme="minorHAnsi" w:hAnsiTheme="minorHAnsi" w:cstheme="minorHAnsi"/>
        </w:rPr>
      </w:pPr>
      <w:r w:rsidRPr="00995F1F">
        <w:rPr>
          <w:rFonts w:asciiTheme="minorHAnsi" w:hAnsiTheme="minorHAnsi" w:cstheme="minorHAnsi"/>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32BE44BD" w14:textId="77777777" w:rsidR="00A47669" w:rsidRPr="00BB23A9" w:rsidRDefault="00A47669" w:rsidP="00A47669">
      <w:pPr>
        <w:widowControl w:val="0"/>
        <w:ind w:left="567"/>
        <w:jc w:val="both"/>
        <w:rPr>
          <w:rFonts w:asciiTheme="minorHAnsi" w:hAnsiTheme="minorHAnsi" w:cstheme="minorHAnsi"/>
          <w:sz w:val="20"/>
          <w:szCs w:val="20"/>
        </w:rPr>
      </w:pPr>
    </w:p>
    <w:p w14:paraId="485FDDBA" w14:textId="77777777" w:rsidR="00A47669" w:rsidRPr="002A0D1D" w:rsidRDefault="00A47669" w:rsidP="00A47669">
      <w:pPr>
        <w:widowControl w:val="0"/>
        <w:numPr>
          <w:ilvl w:val="0"/>
          <w:numId w:val="30"/>
        </w:numPr>
        <w:suppressAutoHyphens/>
        <w:ind w:left="426" w:hanging="425"/>
        <w:jc w:val="both"/>
        <w:rPr>
          <w:rFonts w:asciiTheme="minorHAnsi" w:hAnsiTheme="minorHAnsi" w:cstheme="minorHAnsi"/>
          <w:b/>
        </w:rPr>
      </w:pPr>
      <w:r w:rsidRPr="002A0D1D">
        <w:rPr>
          <w:rFonts w:asciiTheme="minorHAnsi" w:hAnsiTheme="minorHAnsi" w:cstheme="minorHAnsi"/>
          <w:b/>
        </w:rPr>
        <w:t>Če je gospodarski subjekt:</w:t>
      </w:r>
    </w:p>
    <w:p w14:paraId="20CA04F6" w14:textId="77777777" w:rsidR="00A47669" w:rsidRPr="002A0D1D" w:rsidRDefault="00A47669" w:rsidP="00A47669">
      <w:pPr>
        <w:autoSpaceDE w:val="0"/>
        <w:autoSpaceDN w:val="0"/>
        <w:adjustRightInd w:val="0"/>
        <w:ind w:left="993" w:hanging="284"/>
        <w:jc w:val="both"/>
        <w:rPr>
          <w:rFonts w:asciiTheme="minorHAnsi" w:eastAsiaTheme="minorHAnsi" w:hAnsiTheme="minorHAnsi" w:cstheme="minorHAnsi"/>
          <w:lang w:eastAsia="en-US"/>
        </w:rPr>
      </w:pPr>
      <w:r w:rsidRPr="002A0D1D">
        <w:rPr>
          <w:rFonts w:asciiTheme="minorHAnsi" w:eastAsiaTheme="minorHAnsi" w:hAnsiTheme="minorHAnsi" w:cstheme="minorHAnsi"/>
          <w:lang w:eastAsia="en-US"/>
        </w:rPr>
        <w:t>-</w:t>
      </w:r>
      <w:r w:rsidRPr="002A0D1D">
        <w:rPr>
          <w:rFonts w:asciiTheme="minorHAnsi" w:eastAsiaTheme="minorHAnsi" w:hAnsiTheme="minorHAnsi" w:cstheme="minorHAnsi"/>
          <w:lang w:eastAsia="en-US"/>
        </w:rPr>
        <w:tab/>
        <w:t>ruski državljan ali fizična ali pravna oseba, subjekt ali organ s sedežem v Rusiji;</w:t>
      </w:r>
    </w:p>
    <w:p w14:paraId="012D036C" w14:textId="77777777" w:rsidR="00A47669" w:rsidRPr="002A0D1D" w:rsidRDefault="00A47669" w:rsidP="00A47669">
      <w:pPr>
        <w:autoSpaceDE w:val="0"/>
        <w:autoSpaceDN w:val="0"/>
        <w:adjustRightInd w:val="0"/>
        <w:ind w:left="993" w:hanging="284"/>
        <w:jc w:val="both"/>
        <w:rPr>
          <w:rFonts w:asciiTheme="minorHAnsi" w:eastAsiaTheme="minorHAnsi" w:hAnsiTheme="minorHAnsi" w:cstheme="minorHAnsi"/>
          <w:lang w:eastAsia="en-US"/>
        </w:rPr>
      </w:pPr>
      <w:r w:rsidRPr="002A0D1D">
        <w:rPr>
          <w:rFonts w:asciiTheme="minorHAnsi" w:eastAsiaTheme="minorHAnsi" w:hAnsiTheme="minorHAnsi" w:cstheme="minorHAnsi"/>
          <w:lang w:eastAsia="en-US"/>
        </w:rPr>
        <w:t>-</w:t>
      </w:r>
      <w:r w:rsidRPr="002A0D1D">
        <w:rPr>
          <w:rFonts w:asciiTheme="minorHAnsi" w:eastAsiaTheme="minorHAnsi" w:hAnsiTheme="minorHAnsi" w:cstheme="minorHAnsi"/>
          <w:lang w:eastAsia="en-US"/>
        </w:rPr>
        <w:tab/>
        <w:t>pravna oseba, subjekt ali organ, katerih več kot 50-odstotni delež je v neposredni ali posredni lasti subjekta iz prejšnje alineje;</w:t>
      </w:r>
    </w:p>
    <w:p w14:paraId="36E90699" w14:textId="77777777" w:rsidR="00A47669" w:rsidRPr="002A0D1D" w:rsidRDefault="00A47669" w:rsidP="00A47669">
      <w:pPr>
        <w:autoSpaceDE w:val="0"/>
        <w:autoSpaceDN w:val="0"/>
        <w:adjustRightInd w:val="0"/>
        <w:ind w:left="993" w:hanging="284"/>
        <w:jc w:val="both"/>
        <w:rPr>
          <w:rFonts w:asciiTheme="minorHAnsi" w:eastAsiaTheme="minorHAnsi" w:hAnsiTheme="minorHAnsi" w:cstheme="minorHAnsi"/>
          <w:lang w:eastAsia="en-US"/>
        </w:rPr>
      </w:pPr>
      <w:r w:rsidRPr="002A0D1D">
        <w:rPr>
          <w:rFonts w:asciiTheme="minorHAnsi" w:eastAsiaTheme="minorHAnsi" w:hAnsiTheme="minorHAnsi" w:cstheme="minorHAnsi"/>
          <w:lang w:eastAsia="en-US"/>
        </w:rPr>
        <w:t>-</w:t>
      </w:r>
      <w:r w:rsidRPr="002A0D1D">
        <w:rPr>
          <w:rFonts w:asciiTheme="minorHAnsi" w:eastAsiaTheme="minorHAnsi" w:hAnsiTheme="minorHAnsi" w:cstheme="minorHAnsi"/>
          <w:lang w:eastAsia="en-US"/>
        </w:rPr>
        <w:tab/>
        <w:t>fizična ali pravna oseba, subjekt ali organ, ki delujejo v imenu ali po navodilih subjekta iz prejšnjih dveh alinej.</w:t>
      </w:r>
    </w:p>
    <w:p w14:paraId="24AEF68C" w14:textId="77777777" w:rsidR="00A47669" w:rsidRPr="00BB23A9" w:rsidRDefault="00A47669" w:rsidP="00A47669">
      <w:pPr>
        <w:autoSpaceDE w:val="0"/>
        <w:autoSpaceDN w:val="0"/>
        <w:adjustRightInd w:val="0"/>
        <w:ind w:left="851" w:hanging="284"/>
        <w:jc w:val="both"/>
        <w:rPr>
          <w:rFonts w:asciiTheme="minorHAnsi" w:eastAsiaTheme="minorHAnsi" w:hAnsiTheme="minorHAnsi" w:cstheme="minorHAnsi"/>
          <w:sz w:val="20"/>
          <w:szCs w:val="20"/>
          <w:lang w:eastAsia="en-US"/>
        </w:rPr>
      </w:pPr>
    </w:p>
    <w:p w14:paraId="67352B6E" w14:textId="77777777" w:rsidR="00A47669" w:rsidRPr="002A0D1D" w:rsidRDefault="00A47669" w:rsidP="00A47669">
      <w:pPr>
        <w:widowControl w:val="0"/>
        <w:ind w:left="426"/>
        <w:jc w:val="both"/>
        <w:rPr>
          <w:rFonts w:asciiTheme="minorHAnsi" w:hAnsiTheme="minorHAnsi" w:cstheme="minorHAnsi"/>
        </w:rPr>
      </w:pPr>
      <w:r w:rsidRPr="002A0D1D">
        <w:rPr>
          <w:rFonts w:asciiTheme="minorHAnsi" w:hAnsiTheme="minorHAnsi" w:cstheme="minorHAnsi"/>
        </w:rPr>
        <w:t>Navedeno velja vključno za podizvajalce, dobavitelje ali subjekte, katerih zmogljivost se uporablja v smislu direktiv 2014/23/EU, 2014/24/EU, 2014/25/EU in 2009/81/ES, če predstavljajo več kot 10 odstotkov vrednosti naročil</w:t>
      </w:r>
      <w:r w:rsidRPr="002A0D1D">
        <w:rPr>
          <w:rFonts w:asciiTheme="minorHAnsi" w:hAnsiTheme="minorHAnsi" w:cstheme="minorHAnsi"/>
          <w:vertAlign w:val="superscript"/>
        </w:rPr>
        <w:footnoteReference w:id="2"/>
      </w:r>
    </w:p>
    <w:p w14:paraId="7DCFFB3E" w14:textId="77777777" w:rsidR="00A47669" w:rsidRPr="00BB23A9" w:rsidRDefault="00A47669" w:rsidP="00A47669">
      <w:pPr>
        <w:widowControl w:val="0"/>
        <w:ind w:left="426"/>
        <w:jc w:val="both"/>
        <w:rPr>
          <w:rFonts w:asciiTheme="minorHAnsi" w:hAnsiTheme="minorHAnsi" w:cstheme="minorHAnsi"/>
          <w:sz w:val="20"/>
          <w:szCs w:val="20"/>
        </w:rPr>
      </w:pPr>
    </w:p>
    <w:p w14:paraId="2EE66306"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Gospodarski subjekt potrdi izpolnjevanje tega pogoja s predložitvijo izjavo gospodarskega subjekta (OBR-12).</w:t>
      </w:r>
    </w:p>
    <w:p w14:paraId="5771AD6D" w14:textId="77777777" w:rsidR="009770B9" w:rsidRDefault="009770B9" w:rsidP="00A47669">
      <w:pPr>
        <w:widowControl w:val="0"/>
        <w:jc w:val="both"/>
        <w:rPr>
          <w:rFonts w:asciiTheme="minorHAnsi" w:hAnsiTheme="minorHAnsi" w:cstheme="minorHAnsi"/>
          <w:b/>
        </w:rPr>
      </w:pPr>
    </w:p>
    <w:p w14:paraId="3F171D0B" w14:textId="77777777" w:rsidR="00A47669" w:rsidRPr="00BB23A9" w:rsidRDefault="00A47669" w:rsidP="00A47669">
      <w:pPr>
        <w:widowControl w:val="0"/>
        <w:jc w:val="both"/>
        <w:rPr>
          <w:rFonts w:asciiTheme="minorHAnsi" w:hAnsiTheme="minorHAnsi" w:cstheme="minorHAnsi"/>
          <w:b/>
        </w:rPr>
      </w:pPr>
      <w:r w:rsidRPr="002A0D1D">
        <w:rPr>
          <w:rFonts w:asciiTheme="minorHAnsi" w:hAnsiTheme="minorHAnsi" w:cstheme="minorHAnsi"/>
          <w:b/>
        </w:rPr>
        <w:t>USTREZNOST ZA OPRAVLJANJE POKLICNE DEJAVNOSTI</w:t>
      </w:r>
    </w:p>
    <w:p w14:paraId="74C1FECB" w14:textId="77777777" w:rsidR="00A47669" w:rsidRPr="002A0D1D" w:rsidRDefault="00A47669" w:rsidP="00A47669">
      <w:pPr>
        <w:widowControl w:val="0"/>
        <w:ind w:left="567"/>
        <w:jc w:val="both"/>
        <w:rPr>
          <w:rFonts w:asciiTheme="minorHAnsi" w:hAnsiTheme="minorHAnsi" w:cstheme="minorHAnsi"/>
          <w:b/>
        </w:rPr>
      </w:pPr>
    </w:p>
    <w:p w14:paraId="51589CBE" w14:textId="77777777" w:rsidR="00A47669" w:rsidRPr="002A0D1D" w:rsidRDefault="00A47669" w:rsidP="00A47669">
      <w:pPr>
        <w:widowControl w:val="0"/>
        <w:numPr>
          <w:ilvl w:val="0"/>
          <w:numId w:val="30"/>
        </w:numPr>
        <w:suppressAutoHyphens/>
        <w:ind w:left="426" w:hanging="425"/>
        <w:jc w:val="both"/>
        <w:rPr>
          <w:rFonts w:asciiTheme="minorHAnsi" w:hAnsiTheme="minorHAnsi" w:cstheme="minorHAnsi"/>
          <w:b/>
        </w:rPr>
      </w:pPr>
      <w:r w:rsidRPr="002A0D1D">
        <w:rPr>
          <w:rFonts w:asciiTheme="minorHAnsi" w:hAnsiTheme="minorHAnsi" w:cstheme="minorHAnsi"/>
          <w:b/>
        </w:rPr>
        <w:t>Gospodarski subjekt je registriran za opravljanje dejavnosti, ki je predmet tega javnega naročila.</w:t>
      </w:r>
    </w:p>
    <w:p w14:paraId="4F820D8C" w14:textId="77777777" w:rsidR="00A47669" w:rsidRPr="002A0D1D" w:rsidRDefault="00A47669" w:rsidP="00A47669">
      <w:pPr>
        <w:widowControl w:val="0"/>
        <w:ind w:left="567"/>
        <w:jc w:val="both"/>
        <w:rPr>
          <w:rFonts w:asciiTheme="minorHAnsi" w:hAnsiTheme="minorHAnsi" w:cstheme="minorHAnsi"/>
          <w:b/>
        </w:rPr>
      </w:pPr>
    </w:p>
    <w:p w14:paraId="4B4E9C9C" w14:textId="77777777" w:rsidR="00A47669" w:rsidRPr="002A0D1D" w:rsidRDefault="00A47669" w:rsidP="00A47669">
      <w:pPr>
        <w:widowControl w:val="0"/>
        <w:ind w:left="426"/>
        <w:jc w:val="both"/>
        <w:rPr>
          <w:rFonts w:asciiTheme="minorHAnsi" w:hAnsiTheme="minorHAnsi" w:cstheme="minorHAnsi"/>
        </w:rPr>
      </w:pPr>
      <w:r w:rsidRPr="002A0D1D">
        <w:rPr>
          <w:rFonts w:asciiTheme="minorHAnsi" w:hAnsiTheme="minorHAnsi" w:cstheme="minorHAnsi"/>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21DAE3F7" w14:textId="77777777" w:rsidR="00A47669" w:rsidRDefault="00A47669" w:rsidP="00A47669">
      <w:pPr>
        <w:widowControl w:val="0"/>
        <w:ind w:left="426"/>
        <w:jc w:val="both"/>
        <w:rPr>
          <w:rFonts w:asciiTheme="minorHAnsi" w:hAnsiTheme="minorHAnsi" w:cstheme="minorHAnsi"/>
        </w:rPr>
      </w:pPr>
      <w:r w:rsidRPr="002A0D1D">
        <w:rPr>
          <w:rFonts w:asciiTheme="minorHAnsi" w:hAnsiTheme="minorHAnsi" w:cstheme="minorHAnsi"/>
        </w:rPr>
        <w:t>Seznam poklicnih ali poslovnih registrov v državah članicah Evropske unije določa Priloga XI Direktive 2014/24/EU.</w:t>
      </w:r>
    </w:p>
    <w:p w14:paraId="656845A8" w14:textId="77777777" w:rsidR="00A47669" w:rsidRPr="002A0D1D" w:rsidRDefault="00A47669" w:rsidP="00A47669">
      <w:pPr>
        <w:widowControl w:val="0"/>
        <w:ind w:left="426"/>
        <w:jc w:val="both"/>
        <w:rPr>
          <w:rFonts w:asciiTheme="minorHAnsi" w:hAnsiTheme="minorHAnsi" w:cstheme="minorHAnsi"/>
        </w:rPr>
      </w:pPr>
    </w:p>
    <w:p w14:paraId="6C453072" w14:textId="77777777" w:rsidR="00A47669" w:rsidRPr="002A0D1D" w:rsidRDefault="00A47669" w:rsidP="00A47669">
      <w:pPr>
        <w:widowControl w:val="0"/>
        <w:ind w:left="426"/>
        <w:jc w:val="both"/>
        <w:rPr>
          <w:rFonts w:asciiTheme="minorHAnsi" w:hAnsiTheme="minorHAnsi" w:cstheme="minorHAnsi"/>
        </w:rPr>
      </w:pPr>
      <w:r w:rsidRPr="002A0D1D">
        <w:rPr>
          <w:rFonts w:asciiTheme="minorHAnsi" w:hAnsiTheme="minorHAnsi" w:cstheme="minorHAnsi"/>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35606D44" w14:textId="77777777" w:rsidR="00A47669" w:rsidRPr="002A0D1D" w:rsidRDefault="00A47669" w:rsidP="00A47669">
      <w:pPr>
        <w:widowControl w:val="0"/>
        <w:ind w:left="426"/>
        <w:jc w:val="both"/>
        <w:rPr>
          <w:rFonts w:asciiTheme="minorHAnsi" w:hAnsiTheme="minorHAnsi" w:cstheme="minorHAnsi"/>
        </w:rPr>
      </w:pPr>
      <w:r w:rsidRPr="002A0D1D">
        <w:rPr>
          <w:rFonts w:asciiTheme="minorHAnsi" w:hAnsiTheme="minorHAnsi" w:cstheme="minorHAnsi"/>
        </w:rPr>
        <w:t>V primeru skupne ponudbe mora pogoj izpolnjevati vsak izmed partnerjev, v primeru, da gospodarski subjekt nastopa s podizvajalci, morajo pogoj izpolniti tudi podizvajalci.</w:t>
      </w:r>
    </w:p>
    <w:p w14:paraId="4F4C9A40" w14:textId="77777777" w:rsidR="00A47669" w:rsidRDefault="00A47669" w:rsidP="00A47669">
      <w:pPr>
        <w:widowControl w:val="0"/>
        <w:ind w:left="426"/>
        <w:jc w:val="both"/>
        <w:rPr>
          <w:rFonts w:asciiTheme="minorHAnsi" w:hAnsiTheme="minorHAnsi" w:cstheme="minorHAnsi"/>
        </w:rPr>
      </w:pPr>
    </w:p>
    <w:p w14:paraId="48C66D34" w14:textId="1DFA6657" w:rsidR="00A47669" w:rsidRPr="002A0D1D" w:rsidRDefault="00A47669" w:rsidP="00A47669">
      <w:pPr>
        <w:widowControl w:val="0"/>
        <w:ind w:left="426"/>
        <w:jc w:val="both"/>
        <w:rPr>
          <w:rFonts w:asciiTheme="minorHAnsi" w:hAnsiTheme="minorHAnsi" w:cstheme="minorHAnsi"/>
          <w:i/>
          <w:u w:val="single"/>
        </w:rPr>
      </w:pPr>
      <w:bookmarkStart w:id="9" w:name="_Hlk132717123"/>
      <w:r w:rsidRPr="002A0D1D">
        <w:rPr>
          <w:rFonts w:asciiTheme="minorHAnsi" w:hAnsiTheme="minorHAnsi" w:cstheme="minorHAnsi"/>
          <w:i/>
        </w:rPr>
        <w:t>Gospodarski subjekt potrdi izpolnjevanje tega pogoja s predložitvijo ESPD obrazca</w:t>
      </w:r>
      <w:r w:rsidR="00EC1F3B">
        <w:rPr>
          <w:rFonts w:asciiTheme="minorHAnsi" w:hAnsiTheme="minorHAnsi" w:cstheme="minorHAnsi"/>
          <w:i/>
        </w:rPr>
        <w:t>.</w:t>
      </w:r>
    </w:p>
    <w:bookmarkEnd w:id="9"/>
    <w:p w14:paraId="7F584991" w14:textId="77777777" w:rsidR="00A47669" w:rsidRPr="002A0D1D" w:rsidRDefault="00A47669" w:rsidP="00A47669">
      <w:pPr>
        <w:widowControl w:val="0"/>
        <w:ind w:left="426"/>
        <w:jc w:val="both"/>
        <w:rPr>
          <w:rFonts w:asciiTheme="minorHAnsi" w:hAnsiTheme="minorHAnsi" w:cstheme="minorHAnsi"/>
          <w:i/>
        </w:rPr>
      </w:pPr>
    </w:p>
    <w:p w14:paraId="790B2C2B"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Naročnik si pridržuje pravico, da naknadno zahteva ustrezna dokazila (izpis iz poklicnega ali poslovnega registra, akt u ustanovitvi, statut, družbeno pogodbo ali drugo ustrezno dokazilo, ki izkazuje vsebino izjave).</w:t>
      </w:r>
    </w:p>
    <w:p w14:paraId="3CAA6E6C" w14:textId="77777777" w:rsidR="00A47669" w:rsidRPr="002A0D1D" w:rsidRDefault="00A47669" w:rsidP="00A47669">
      <w:pPr>
        <w:widowControl w:val="0"/>
        <w:ind w:left="426"/>
        <w:jc w:val="both"/>
        <w:rPr>
          <w:rFonts w:asciiTheme="minorHAnsi" w:hAnsiTheme="minorHAnsi" w:cstheme="minorHAnsi"/>
          <w:i/>
        </w:rPr>
      </w:pPr>
    </w:p>
    <w:p w14:paraId="715B085D" w14:textId="77777777" w:rsidR="00A47669" w:rsidRPr="002A0D1D" w:rsidRDefault="00A47669" w:rsidP="00A47669">
      <w:pPr>
        <w:pStyle w:val="Default"/>
        <w:ind w:left="426"/>
        <w:jc w:val="both"/>
        <w:rPr>
          <w:rFonts w:asciiTheme="minorHAnsi" w:hAnsiTheme="minorHAnsi" w:cstheme="minorHAnsi"/>
          <w:color w:val="auto"/>
        </w:rPr>
      </w:pPr>
      <w:r w:rsidRPr="002A0D1D">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4C5CBD8A" w14:textId="77777777" w:rsidR="00A47669" w:rsidRPr="002A0D1D" w:rsidRDefault="00A47669" w:rsidP="00A47669">
      <w:pPr>
        <w:widowControl w:val="0"/>
        <w:ind w:left="567"/>
        <w:jc w:val="both"/>
        <w:rPr>
          <w:rFonts w:asciiTheme="minorHAnsi" w:hAnsiTheme="minorHAnsi" w:cstheme="minorHAnsi"/>
          <w:i/>
        </w:rPr>
      </w:pPr>
    </w:p>
    <w:p w14:paraId="1CE02463" w14:textId="77777777" w:rsidR="00A47669" w:rsidRPr="002A0D1D" w:rsidRDefault="00A47669" w:rsidP="00A47669">
      <w:pPr>
        <w:widowControl w:val="0"/>
        <w:jc w:val="both"/>
        <w:rPr>
          <w:rFonts w:asciiTheme="minorHAnsi" w:hAnsiTheme="minorHAnsi" w:cstheme="minorHAnsi"/>
          <w:b/>
        </w:rPr>
      </w:pPr>
      <w:r w:rsidRPr="002A0D1D">
        <w:rPr>
          <w:rFonts w:asciiTheme="minorHAnsi" w:hAnsiTheme="minorHAnsi" w:cstheme="minorHAnsi"/>
          <w:b/>
        </w:rPr>
        <w:t>TEHNIČNA IN STROKOVNA SPOSOBNOST</w:t>
      </w:r>
    </w:p>
    <w:p w14:paraId="5DE0A7DB" w14:textId="77777777" w:rsidR="00A47669" w:rsidRPr="002A0D1D" w:rsidRDefault="00A47669" w:rsidP="00A47669">
      <w:pPr>
        <w:widowControl w:val="0"/>
        <w:ind w:left="567"/>
        <w:jc w:val="both"/>
        <w:rPr>
          <w:rFonts w:asciiTheme="minorHAnsi" w:hAnsiTheme="minorHAnsi" w:cstheme="minorHAnsi"/>
        </w:rPr>
      </w:pPr>
    </w:p>
    <w:p w14:paraId="077407C4" w14:textId="0959960F" w:rsidR="00916E06" w:rsidRPr="00916E06" w:rsidRDefault="000E14CE" w:rsidP="00916E06">
      <w:pPr>
        <w:widowControl w:val="0"/>
        <w:numPr>
          <w:ilvl w:val="0"/>
          <w:numId w:val="30"/>
        </w:numPr>
        <w:suppressAutoHyphens/>
        <w:ind w:left="426" w:hanging="425"/>
        <w:jc w:val="both"/>
        <w:rPr>
          <w:rFonts w:asciiTheme="minorHAnsi" w:hAnsiTheme="minorHAnsi" w:cstheme="minorHAnsi"/>
          <w:b/>
        </w:rPr>
      </w:pPr>
      <w:r w:rsidRPr="00E83212">
        <w:rPr>
          <w:rFonts w:asciiTheme="minorHAnsi" w:hAnsiTheme="minorHAnsi" w:cstheme="minorHAnsi"/>
          <w:b/>
        </w:rPr>
        <w:t xml:space="preserve">Gospodarski subjekt je v zadnjih treh (3) letih uspešno izvedel najmanj dva (2) posla za dva (2) različna naročnika, pri čemer je vrednost posameznega posla v obdobju enega (1) leta znašala najmanj </w:t>
      </w:r>
      <w:r w:rsidR="00083DD0">
        <w:rPr>
          <w:rFonts w:asciiTheme="minorHAnsi" w:hAnsiTheme="minorHAnsi" w:cstheme="minorHAnsi"/>
          <w:b/>
        </w:rPr>
        <w:t>6</w:t>
      </w:r>
      <w:r w:rsidRPr="00E83212">
        <w:rPr>
          <w:rFonts w:asciiTheme="minorHAnsi" w:hAnsiTheme="minorHAnsi" w:cstheme="minorHAnsi"/>
          <w:b/>
        </w:rPr>
        <w:t xml:space="preserve">0.000,00 EUR brez DDV. </w:t>
      </w:r>
      <w:r w:rsidR="00916E06" w:rsidRPr="00916E06">
        <w:rPr>
          <w:rFonts w:asciiTheme="minorHAnsi" w:hAnsiTheme="minorHAnsi" w:cstheme="minorHAnsi"/>
          <w:b/>
        </w:rPr>
        <w:t>Posel pomeni izvedbo storitev tiska UPN QR plačilnih nalogov v skladu z veljavnimi tehničnimi specifikacijami in navodili Združenja bank Slovenije (ZBS) za UPN QR ter izvedbo poštnih storitev (odpošiljanje izdanih nalogov končnim prejemnikom).</w:t>
      </w:r>
    </w:p>
    <w:p w14:paraId="588AF367" w14:textId="77777777" w:rsidR="000E14CE" w:rsidRPr="00FC4404" w:rsidRDefault="000E14CE" w:rsidP="000E14CE">
      <w:pPr>
        <w:widowControl w:val="0"/>
        <w:suppressAutoHyphens/>
        <w:spacing w:line="266" w:lineRule="exact"/>
        <w:ind w:left="567"/>
        <w:jc w:val="both"/>
        <w:rPr>
          <w:rFonts w:asciiTheme="minorHAnsi" w:hAnsiTheme="minorHAnsi" w:cstheme="minorHAnsi"/>
          <w:b/>
        </w:rPr>
      </w:pPr>
    </w:p>
    <w:p w14:paraId="65A8913B" w14:textId="3BA9C599" w:rsidR="000E14CE" w:rsidRPr="00E83212" w:rsidRDefault="000E14CE" w:rsidP="000E14CE">
      <w:pPr>
        <w:pStyle w:val="Default"/>
        <w:ind w:left="426"/>
        <w:jc w:val="both"/>
        <w:rPr>
          <w:rFonts w:asciiTheme="minorHAnsi" w:hAnsiTheme="minorHAnsi" w:cstheme="minorHAnsi"/>
          <w:color w:val="auto"/>
        </w:rPr>
      </w:pPr>
      <w:r>
        <w:rPr>
          <w:rFonts w:asciiTheme="minorHAnsi" w:hAnsiTheme="minorHAnsi" w:cstheme="minorHAnsi"/>
          <w:color w:val="auto"/>
        </w:rPr>
        <w:t xml:space="preserve">V </w:t>
      </w:r>
      <w:r w:rsidRPr="00E83212">
        <w:rPr>
          <w:rFonts w:asciiTheme="minorHAnsi" w:hAnsiTheme="minorHAnsi" w:cstheme="minorHAnsi"/>
          <w:color w:val="auto"/>
        </w:rPr>
        <w:t xml:space="preserve">primeru skupne ponudbe mora vsak partner samostojno izpolnjevati predmetni pogoj v celoti, tj. izkazati najmanj dva (2) posla za dva (2) različna naročnika, pri čemer je vrednost posameznega posla v obdobju enega (1) leta znašala najmanj </w:t>
      </w:r>
      <w:r w:rsidR="00083DD0">
        <w:rPr>
          <w:rFonts w:asciiTheme="minorHAnsi" w:hAnsiTheme="minorHAnsi" w:cstheme="minorHAnsi"/>
          <w:color w:val="auto"/>
        </w:rPr>
        <w:t>6</w:t>
      </w:r>
      <w:r w:rsidRPr="00E83212">
        <w:rPr>
          <w:rFonts w:asciiTheme="minorHAnsi" w:hAnsiTheme="minorHAnsi" w:cstheme="minorHAnsi"/>
          <w:color w:val="auto"/>
        </w:rPr>
        <w:t xml:space="preserve">0.000,00 EUR brez DDV. </w:t>
      </w:r>
    </w:p>
    <w:p w14:paraId="0ED863F8" w14:textId="77777777" w:rsidR="000E14CE" w:rsidRPr="00E83212" w:rsidRDefault="000E14CE" w:rsidP="000E14CE">
      <w:pPr>
        <w:pStyle w:val="Default"/>
        <w:ind w:left="426"/>
        <w:jc w:val="both"/>
        <w:rPr>
          <w:rFonts w:asciiTheme="minorHAnsi" w:hAnsiTheme="minorHAnsi" w:cstheme="minorHAnsi"/>
          <w:color w:val="auto"/>
        </w:rPr>
      </w:pPr>
    </w:p>
    <w:p w14:paraId="1E7FEB46" w14:textId="6EFBA912" w:rsidR="000E14CE" w:rsidRPr="00E83212" w:rsidRDefault="000E14CE" w:rsidP="000E14CE">
      <w:pPr>
        <w:pStyle w:val="Default"/>
        <w:ind w:left="426"/>
        <w:jc w:val="both"/>
        <w:rPr>
          <w:rFonts w:asciiTheme="minorHAnsi" w:hAnsiTheme="minorHAnsi" w:cstheme="minorHAnsi"/>
          <w:color w:val="auto"/>
        </w:rPr>
      </w:pPr>
      <w:r w:rsidRPr="00E83212">
        <w:rPr>
          <w:rFonts w:asciiTheme="minorHAnsi" w:hAnsiTheme="minorHAnsi" w:cstheme="minorHAnsi"/>
          <w:color w:val="auto"/>
        </w:rPr>
        <w:t xml:space="preserve">Če ponudnik pri izvedbi naročila sodeluje s podizvajalci, mora vsak podizvajalec samostojno izpolnjevati predmetni pogoj v celoti, tj. izkazati najmanj dva (2) posla za dva (2) različna naročnika, pri čemer je vrednost posameznega posla v obdobju enega (1) leta znašala najmanj </w:t>
      </w:r>
      <w:r w:rsidR="00083DD0">
        <w:rPr>
          <w:rFonts w:asciiTheme="minorHAnsi" w:hAnsiTheme="minorHAnsi" w:cstheme="minorHAnsi"/>
          <w:color w:val="auto"/>
        </w:rPr>
        <w:t>6</w:t>
      </w:r>
      <w:r w:rsidRPr="00E83212">
        <w:rPr>
          <w:rFonts w:asciiTheme="minorHAnsi" w:hAnsiTheme="minorHAnsi" w:cstheme="minorHAnsi"/>
          <w:color w:val="auto"/>
        </w:rPr>
        <w:t>0.000,00 EUR brez DDV.</w:t>
      </w:r>
    </w:p>
    <w:p w14:paraId="2C71AF87" w14:textId="77777777" w:rsidR="000E14CE" w:rsidRDefault="000E14CE" w:rsidP="000E14CE">
      <w:pPr>
        <w:widowControl w:val="0"/>
        <w:jc w:val="both"/>
        <w:rPr>
          <w:rFonts w:asciiTheme="minorHAnsi" w:hAnsiTheme="minorHAnsi" w:cstheme="minorHAnsi"/>
          <w:iCs/>
        </w:rPr>
      </w:pPr>
    </w:p>
    <w:p w14:paraId="20679261" w14:textId="3E931C19" w:rsidR="000E14CE" w:rsidRPr="00470CF0" w:rsidRDefault="000E14CE" w:rsidP="000E14CE">
      <w:pPr>
        <w:widowControl w:val="0"/>
        <w:ind w:left="426"/>
        <w:jc w:val="both"/>
        <w:rPr>
          <w:rFonts w:asciiTheme="minorHAnsi" w:hAnsiTheme="minorHAnsi" w:cstheme="minorHAnsi"/>
          <w:i/>
        </w:rPr>
      </w:pPr>
      <w:r w:rsidRPr="00470CF0">
        <w:rPr>
          <w:rFonts w:asciiTheme="minorHAnsi" w:hAnsiTheme="minorHAnsi" w:cstheme="minorHAnsi"/>
          <w:i/>
        </w:rPr>
        <w:t xml:space="preserve">Ponudnik/partner/podizvajalec potrdi izpolnjevanje tega pogoja s predložitvijo </w:t>
      </w:r>
      <w:r w:rsidRPr="00857E20">
        <w:rPr>
          <w:rFonts w:asciiTheme="minorHAnsi" w:hAnsiTheme="minorHAnsi" w:cstheme="minorHAnsi"/>
          <w:i/>
        </w:rPr>
        <w:t xml:space="preserve">izpolnjene izjave </w:t>
      </w:r>
      <w:r w:rsidR="00C973EB">
        <w:rPr>
          <w:rFonts w:asciiTheme="minorHAnsi" w:hAnsiTheme="minorHAnsi" w:cstheme="minorHAnsi"/>
          <w:i/>
        </w:rPr>
        <w:t>gospodarskega subjekta</w:t>
      </w:r>
      <w:r w:rsidRPr="00857E20">
        <w:rPr>
          <w:rFonts w:asciiTheme="minorHAnsi" w:hAnsiTheme="minorHAnsi" w:cstheme="minorHAnsi"/>
          <w:i/>
        </w:rPr>
        <w:t xml:space="preserve"> (OBR-12)</w:t>
      </w:r>
      <w:r>
        <w:rPr>
          <w:rFonts w:asciiTheme="minorHAnsi" w:hAnsiTheme="minorHAnsi" w:cstheme="minorHAnsi"/>
          <w:i/>
        </w:rPr>
        <w:t>.</w:t>
      </w:r>
    </w:p>
    <w:p w14:paraId="40675FE4" w14:textId="77777777" w:rsidR="000E14CE" w:rsidRDefault="000E14CE" w:rsidP="000E14CE">
      <w:pPr>
        <w:widowControl w:val="0"/>
        <w:ind w:left="426"/>
        <w:jc w:val="both"/>
        <w:rPr>
          <w:rFonts w:asciiTheme="minorHAnsi" w:hAnsiTheme="minorHAnsi" w:cstheme="minorHAnsi"/>
          <w:i/>
        </w:rPr>
      </w:pPr>
    </w:p>
    <w:p w14:paraId="58D680B3" w14:textId="77777777" w:rsidR="000E14CE" w:rsidRDefault="000E14CE" w:rsidP="000E14CE">
      <w:pPr>
        <w:widowControl w:val="0"/>
        <w:ind w:left="426"/>
        <w:jc w:val="both"/>
        <w:rPr>
          <w:rFonts w:asciiTheme="minorHAnsi" w:hAnsiTheme="minorHAnsi" w:cstheme="minorHAnsi"/>
          <w:i/>
        </w:rPr>
      </w:pPr>
      <w:r w:rsidRPr="000759DC">
        <w:rPr>
          <w:rFonts w:asciiTheme="minorHAnsi" w:hAnsiTheme="minorHAnsi" w:cstheme="minorHAnsi"/>
          <w:i/>
        </w:rPr>
        <w:t xml:space="preserve">Naročnik lahko naknadno od gospodarskega subjekta zahteva </w:t>
      </w:r>
      <w:r>
        <w:rPr>
          <w:rFonts w:asciiTheme="minorHAnsi" w:hAnsiTheme="minorHAnsi" w:cstheme="minorHAnsi"/>
          <w:i/>
        </w:rPr>
        <w:t>dokazila o izpolnjevanju omenjenega pogoja (referenčno potrdilo, pogodbo o izvedbi storitve, dokazila o izvedenih plačilih itd.)</w:t>
      </w:r>
    </w:p>
    <w:p w14:paraId="40E1455C" w14:textId="77777777" w:rsidR="00A47669" w:rsidRDefault="00A47669" w:rsidP="00A47669">
      <w:pPr>
        <w:widowControl w:val="0"/>
        <w:jc w:val="both"/>
        <w:rPr>
          <w:rFonts w:asciiTheme="minorHAnsi" w:hAnsiTheme="minorHAnsi" w:cstheme="minorHAnsi"/>
        </w:rPr>
      </w:pPr>
    </w:p>
    <w:p w14:paraId="1D2EA042" w14:textId="77777777" w:rsidR="00A47669" w:rsidRPr="002A0D1D" w:rsidRDefault="00A47669" w:rsidP="00A47669">
      <w:pPr>
        <w:widowControl w:val="0"/>
        <w:jc w:val="both"/>
        <w:rPr>
          <w:rFonts w:asciiTheme="minorHAnsi" w:hAnsiTheme="minorHAnsi" w:cstheme="minorHAnsi"/>
          <w:b/>
        </w:rPr>
      </w:pPr>
      <w:r w:rsidRPr="002A0D1D">
        <w:rPr>
          <w:rFonts w:asciiTheme="minorHAnsi" w:hAnsiTheme="minorHAnsi" w:cstheme="minorHAnsi"/>
          <w:b/>
        </w:rPr>
        <w:t>OSTALO</w:t>
      </w:r>
    </w:p>
    <w:p w14:paraId="2C7DC9DC" w14:textId="77777777" w:rsidR="00A47669" w:rsidRPr="00BB23A9" w:rsidRDefault="00A47669" w:rsidP="005C1879">
      <w:pPr>
        <w:widowControl w:val="0"/>
        <w:suppressAutoHyphens/>
        <w:jc w:val="both"/>
        <w:rPr>
          <w:rFonts w:asciiTheme="minorHAnsi" w:hAnsiTheme="minorHAnsi" w:cstheme="minorHAnsi"/>
          <w:b/>
          <w:sz w:val="20"/>
          <w:szCs w:val="20"/>
        </w:rPr>
      </w:pPr>
    </w:p>
    <w:p w14:paraId="7435A2BB" w14:textId="3FFB4649" w:rsidR="000E14CE" w:rsidRPr="00083DD0" w:rsidRDefault="00083DD0" w:rsidP="000E14CE">
      <w:pPr>
        <w:widowControl w:val="0"/>
        <w:numPr>
          <w:ilvl w:val="0"/>
          <w:numId w:val="30"/>
        </w:numPr>
        <w:suppressAutoHyphens/>
        <w:spacing w:line="266" w:lineRule="exact"/>
        <w:ind w:left="426" w:hanging="425"/>
        <w:jc w:val="both"/>
        <w:rPr>
          <w:rFonts w:asciiTheme="minorHAnsi" w:hAnsiTheme="minorHAnsi" w:cstheme="minorHAnsi"/>
          <w:i/>
        </w:rPr>
      </w:pPr>
      <w:r>
        <w:rPr>
          <w:rFonts w:asciiTheme="minorHAnsi" w:hAnsiTheme="minorHAnsi" w:cstheme="minorHAnsi"/>
          <w:b/>
        </w:rPr>
        <w:t>G</w:t>
      </w:r>
      <w:r w:rsidRPr="00083DD0">
        <w:rPr>
          <w:rFonts w:asciiTheme="minorHAnsi" w:hAnsiTheme="minorHAnsi" w:cstheme="minorHAnsi"/>
          <w:b/>
        </w:rPr>
        <w:t>ospodarski subjekt v zadnjih petih (5) letih pred rokom za oddajo ponudb ni imel ugotovljenih hujših kršitev pogodbenih obveznosti pri naročnikih, ki bi bile posledica ravnanj na njegovi strani.</w:t>
      </w:r>
    </w:p>
    <w:p w14:paraId="71574E40" w14:textId="77777777" w:rsidR="00083DD0" w:rsidRDefault="00083DD0" w:rsidP="00083DD0">
      <w:pPr>
        <w:widowControl w:val="0"/>
        <w:suppressAutoHyphens/>
        <w:spacing w:line="266" w:lineRule="exact"/>
        <w:ind w:left="426"/>
        <w:jc w:val="both"/>
        <w:rPr>
          <w:rFonts w:asciiTheme="minorHAnsi" w:hAnsiTheme="minorHAnsi" w:cstheme="minorHAnsi"/>
          <w:b/>
        </w:rPr>
      </w:pPr>
    </w:p>
    <w:p w14:paraId="1B2FE412" w14:textId="77777777" w:rsidR="00083DD0" w:rsidRPr="00083DD0" w:rsidRDefault="00083DD0" w:rsidP="00083DD0">
      <w:pPr>
        <w:widowControl w:val="0"/>
        <w:suppressAutoHyphens/>
        <w:spacing w:line="266" w:lineRule="exact"/>
        <w:ind w:left="426"/>
        <w:jc w:val="both"/>
        <w:rPr>
          <w:rFonts w:asciiTheme="minorHAnsi" w:hAnsiTheme="minorHAnsi" w:cstheme="minorHAnsi"/>
          <w:i/>
        </w:rPr>
      </w:pPr>
      <w:r w:rsidRPr="00083DD0">
        <w:rPr>
          <w:rFonts w:asciiTheme="minorHAnsi" w:hAnsiTheme="minorHAnsi" w:cstheme="minorHAnsi"/>
          <w:i/>
        </w:rPr>
        <w:t>Za hujšo kršitev se šteje zlasti:</w:t>
      </w:r>
    </w:p>
    <w:p w14:paraId="174D47A8" w14:textId="77777777" w:rsidR="00083DD0" w:rsidRPr="00083DD0" w:rsidRDefault="00083DD0" w:rsidP="00083DD0">
      <w:pPr>
        <w:widowControl w:val="0"/>
        <w:numPr>
          <w:ilvl w:val="0"/>
          <w:numId w:val="46"/>
        </w:numPr>
        <w:tabs>
          <w:tab w:val="clear" w:pos="720"/>
          <w:tab w:val="num" w:pos="1276"/>
        </w:tabs>
        <w:suppressAutoHyphens/>
        <w:spacing w:line="266" w:lineRule="exact"/>
        <w:ind w:left="1276" w:hanging="425"/>
        <w:jc w:val="both"/>
        <w:rPr>
          <w:rFonts w:asciiTheme="minorHAnsi" w:hAnsiTheme="minorHAnsi" w:cstheme="minorHAnsi"/>
          <w:i/>
        </w:rPr>
      </w:pPr>
      <w:r w:rsidRPr="00083DD0">
        <w:rPr>
          <w:rFonts w:asciiTheme="minorHAnsi" w:hAnsiTheme="minorHAnsi" w:cstheme="minorHAnsi"/>
          <w:i/>
        </w:rPr>
        <w:t>zamuda pri izvedbi ali dobavi iz razlogov na strani izvajalca, ki je povzročila uveljavljanje pogodbenih sankcij,</w:t>
      </w:r>
    </w:p>
    <w:p w14:paraId="0AC2A597" w14:textId="77777777" w:rsidR="00083DD0" w:rsidRPr="00083DD0" w:rsidRDefault="00083DD0" w:rsidP="00083DD0">
      <w:pPr>
        <w:widowControl w:val="0"/>
        <w:numPr>
          <w:ilvl w:val="0"/>
          <w:numId w:val="46"/>
        </w:numPr>
        <w:tabs>
          <w:tab w:val="clear" w:pos="720"/>
          <w:tab w:val="num" w:pos="1276"/>
        </w:tabs>
        <w:suppressAutoHyphens/>
        <w:spacing w:line="266" w:lineRule="exact"/>
        <w:ind w:left="1276" w:hanging="425"/>
        <w:jc w:val="both"/>
        <w:rPr>
          <w:rFonts w:asciiTheme="minorHAnsi" w:hAnsiTheme="minorHAnsi" w:cstheme="minorHAnsi"/>
          <w:i/>
        </w:rPr>
      </w:pPr>
      <w:r w:rsidRPr="00083DD0">
        <w:rPr>
          <w:rFonts w:asciiTheme="minorHAnsi" w:hAnsiTheme="minorHAnsi" w:cstheme="minorHAnsi"/>
          <w:i/>
        </w:rPr>
        <w:t>neodprava napak v pogodbeno določenem roku ali v garancijski dobi kljub pozivu naročnika,</w:t>
      </w:r>
    </w:p>
    <w:p w14:paraId="6857561D" w14:textId="77777777" w:rsidR="00083DD0" w:rsidRPr="00083DD0" w:rsidRDefault="00083DD0" w:rsidP="00083DD0">
      <w:pPr>
        <w:widowControl w:val="0"/>
        <w:numPr>
          <w:ilvl w:val="0"/>
          <w:numId w:val="46"/>
        </w:numPr>
        <w:tabs>
          <w:tab w:val="clear" w:pos="720"/>
          <w:tab w:val="num" w:pos="1276"/>
        </w:tabs>
        <w:suppressAutoHyphens/>
        <w:spacing w:line="266" w:lineRule="exact"/>
        <w:ind w:left="1276" w:hanging="425"/>
        <w:jc w:val="both"/>
        <w:rPr>
          <w:rFonts w:asciiTheme="minorHAnsi" w:hAnsiTheme="minorHAnsi" w:cstheme="minorHAnsi"/>
          <w:i/>
        </w:rPr>
      </w:pPr>
      <w:r w:rsidRPr="00083DD0">
        <w:rPr>
          <w:rFonts w:asciiTheme="minorHAnsi" w:hAnsiTheme="minorHAnsi" w:cstheme="minorHAnsi"/>
          <w:i/>
        </w:rPr>
        <w:t>bistvena odstopanja od pogodbeno dogovorjene kakovosti, ki so bila pisno ugotovljena s strani naročnika,</w:t>
      </w:r>
    </w:p>
    <w:p w14:paraId="798F8294" w14:textId="77777777" w:rsidR="00083DD0" w:rsidRPr="00083DD0" w:rsidRDefault="00083DD0" w:rsidP="00083DD0">
      <w:pPr>
        <w:widowControl w:val="0"/>
        <w:numPr>
          <w:ilvl w:val="0"/>
          <w:numId w:val="46"/>
        </w:numPr>
        <w:tabs>
          <w:tab w:val="clear" w:pos="720"/>
          <w:tab w:val="num" w:pos="1276"/>
        </w:tabs>
        <w:suppressAutoHyphens/>
        <w:spacing w:line="266" w:lineRule="exact"/>
        <w:ind w:left="1276" w:hanging="425"/>
        <w:jc w:val="both"/>
        <w:rPr>
          <w:rFonts w:asciiTheme="minorHAnsi" w:hAnsiTheme="minorHAnsi" w:cstheme="minorHAnsi"/>
          <w:i/>
        </w:rPr>
      </w:pPr>
      <w:r w:rsidRPr="00083DD0">
        <w:rPr>
          <w:rFonts w:asciiTheme="minorHAnsi" w:hAnsiTheme="minorHAnsi" w:cstheme="minorHAnsi"/>
          <w:i/>
        </w:rPr>
        <w:t>neupravičeno zaračunavanje storitev ali dobav v nasprotju s pogodbo,</w:t>
      </w:r>
    </w:p>
    <w:p w14:paraId="11916520" w14:textId="77777777" w:rsidR="00083DD0" w:rsidRPr="00083DD0" w:rsidRDefault="00083DD0" w:rsidP="00083DD0">
      <w:pPr>
        <w:widowControl w:val="0"/>
        <w:numPr>
          <w:ilvl w:val="0"/>
          <w:numId w:val="46"/>
        </w:numPr>
        <w:tabs>
          <w:tab w:val="clear" w:pos="720"/>
          <w:tab w:val="num" w:pos="1276"/>
        </w:tabs>
        <w:suppressAutoHyphens/>
        <w:spacing w:line="266" w:lineRule="exact"/>
        <w:ind w:left="1276" w:hanging="425"/>
        <w:jc w:val="both"/>
        <w:rPr>
          <w:rFonts w:asciiTheme="minorHAnsi" w:hAnsiTheme="minorHAnsi" w:cstheme="minorHAnsi"/>
          <w:i/>
        </w:rPr>
      </w:pPr>
      <w:r w:rsidRPr="00083DD0">
        <w:rPr>
          <w:rFonts w:asciiTheme="minorHAnsi" w:hAnsiTheme="minorHAnsi" w:cstheme="minorHAnsi"/>
          <w:i/>
        </w:rPr>
        <w:t>odstop naročnika od pogodbe ali odpoved pogodbe iz razlogov na strani izvajalca,</w:t>
      </w:r>
    </w:p>
    <w:p w14:paraId="11E12BC2" w14:textId="77777777" w:rsidR="00083DD0" w:rsidRPr="00083DD0" w:rsidRDefault="00083DD0" w:rsidP="00083DD0">
      <w:pPr>
        <w:widowControl w:val="0"/>
        <w:numPr>
          <w:ilvl w:val="0"/>
          <w:numId w:val="46"/>
        </w:numPr>
        <w:tabs>
          <w:tab w:val="clear" w:pos="720"/>
          <w:tab w:val="num" w:pos="1276"/>
        </w:tabs>
        <w:suppressAutoHyphens/>
        <w:spacing w:line="266" w:lineRule="exact"/>
        <w:ind w:left="1276" w:hanging="425"/>
        <w:jc w:val="both"/>
        <w:rPr>
          <w:rFonts w:asciiTheme="minorHAnsi" w:hAnsiTheme="minorHAnsi" w:cstheme="minorHAnsi"/>
          <w:i/>
        </w:rPr>
      </w:pPr>
      <w:r w:rsidRPr="00083DD0">
        <w:rPr>
          <w:rFonts w:asciiTheme="minorHAnsi" w:hAnsiTheme="minorHAnsi" w:cstheme="minorHAnsi"/>
          <w:i/>
        </w:rPr>
        <w:t>unovčenje finančnega zavarovanja za dobro izvedbo pogodbenih obveznosti ali uveljavljanje pogodbene kazni zaradi kršitev na strani izvajalca.</w:t>
      </w:r>
    </w:p>
    <w:p w14:paraId="6E446AE3" w14:textId="77777777" w:rsidR="00083DD0" w:rsidRPr="00083DD0" w:rsidRDefault="00083DD0" w:rsidP="00083DD0">
      <w:pPr>
        <w:widowControl w:val="0"/>
        <w:suppressAutoHyphens/>
        <w:spacing w:line="266" w:lineRule="exact"/>
        <w:ind w:left="426"/>
        <w:jc w:val="both"/>
        <w:rPr>
          <w:rFonts w:asciiTheme="minorHAnsi" w:hAnsiTheme="minorHAnsi" w:cstheme="minorHAnsi"/>
          <w:i/>
        </w:rPr>
      </w:pPr>
    </w:p>
    <w:p w14:paraId="58204ACD" w14:textId="77777777" w:rsidR="00083DD0" w:rsidRPr="00083DD0" w:rsidRDefault="00083DD0" w:rsidP="00083DD0">
      <w:pPr>
        <w:pStyle w:val="Default"/>
        <w:ind w:left="426"/>
        <w:jc w:val="both"/>
        <w:rPr>
          <w:rFonts w:asciiTheme="minorHAnsi" w:hAnsiTheme="minorHAnsi" w:cstheme="minorHAnsi"/>
          <w:color w:val="auto"/>
        </w:rPr>
      </w:pPr>
      <w:r w:rsidRPr="00083DD0">
        <w:rPr>
          <w:rFonts w:asciiTheme="minorHAnsi" w:hAnsiTheme="minorHAnsi" w:cstheme="minorHAnsi"/>
          <w:color w:val="auto"/>
        </w:rPr>
        <w:t>Naročnik lahko gospodarski subjekt izključi iz postopka, če na podlagi preverljivih in dokumentiranih dokazil ugotovi obstoj navedenih kršitev.</w:t>
      </w:r>
    </w:p>
    <w:p w14:paraId="69E28ACA" w14:textId="77777777" w:rsidR="00083DD0" w:rsidRPr="00083DD0" w:rsidRDefault="00083DD0" w:rsidP="00083DD0">
      <w:pPr>
        <w:pStyle w:val="Default"/>
        <w:ind w:left="426"/>
        <w:jc w:val="both"/>
        <w:rPr>
          <w:rFonts w:asciiTheme="minorHAnsi" w:hAnsiTheme="minorHAnsi" w:cstheme="minorHAnsi"/>
          <w:color w:val="auto"/>
        </w:rPr>
      </w:pPr>
      <w:r w:rsidRPr="00083DD0">
        <w:rPr>
          <w:rFonts w:asciiTheme="minorHAnsi" w:hAnsiTheme="minorHAnsi" w:cstheme="minorHAnsi"/>
          <w:color w:val="auto"/>
        </w:rPr>
        <w:t>Šteje se, da pogoj ni izpolnjen, kadar naročnik razpolaga z lastnimi evidencami ali drugimi verodostojnimi dokazili (npr. pisne reklamacije, zapisniki, odločbe, unovčitve zavarovanj, pravnomočne odločitve), ki izkazujejo obstoj takšnih kršitev.</w:t>
      </w:r>
    </w:p>
    <w:p w14:paraId="0B1C6718" w14:textId="77777777" w:rsidR="00A47669" w:rsidRPr="00BB23A9" w:rsidRDefault="00A47669" w:rsidP="00A47669">
      <w:pPr>
        <w:widowControl w:val="0"/>
        <w:ind w:left="567"/>
        <w:jc w:val="both"/>
        <w:rPr>
          <w:rFonts w:asciiTheme="minorHAnsi" w:hAnsiTheme="minorHAnsi" w:cstheme="minorHAnsi"/>
          <w:sz w:val="20"/>
          <w:szCs w:val="20"/>
        </w:rPr>
      </w:pPr>
    </w:p>
    <w:p w14:paraId="5BABAFDA" w14:textId="526870BF"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Gospodarski subjekt potrdi izpolnjevanje tega pogoja z izpolnjeno izjavo gospodarskega subjekta (OBR-12)</w:t>
      </w:r>
      <w:r w:rsidR="00083DD0">
        <w:rPr>
          <w:rFonts w:asciiTheme="minorHAnsi" w:hAnsiTheme="minorHAnsi" w:cstheme="minorHAnsi"/>
          <w:i/>
        </w:rPr>
        <w:t xml:space="preserve">, </w:t>
      </w:r>
      <w:r w:rsidR="00083DD0" w:rsidRPr="00083DD0">
        <w:rPr>
          <w:rFonts w:asciiTheme="minorHAnsi" w:hAnsiTheme="minorHAnsi" w:cstheme="minorHAnsi"/>
          <w:i/>
        </w:rPr>
        <w:t>naročnik pa si pridržuje pravico do preveritve navedb pri prejšnjih naročnikih.</w:t>
      </w:r>
    </w:p>
    <w:p w14:paraId="64861782" w14:textId="77777777" w:rsidR="00A47669" w:rsidRPr="00BB23A9" w:rsidRDefault="00A47669" w:rsidP="00A47669">
      <w:pPr>
        <w:widowControl w:val="0"/>
        <w:ind w:left="567"/>
        <w:jc w:val="both"/>
        <w:rPr>
          <w:rFonts w:asciiTheme="minorHAnsi" w:hAnsiTheme="minorHAnsi" w:cstheme="minorHAnsi"/>
          <w:i/>
          <w:sz w:val="20"/>
          <w:szCs w:val="20"/>
        </w:rPr>
      </w:pPr>
    </w:p>
    <w:p w14:paraId="0740C3DA" w14:textId="65782996" w:rsidR="00A47669" w:rsidRPr="00CB6FFA" w:rsidRDefault="00A47669" w:rsidP="00A47669">
      <w:pPr>
        <w:widowControl w:val="0"/>
        <w:numPr>
          <w:ilvl w:val="0"/>
          <w:numId w:val="30"/>
        </w:numPr>
        <w:suppressAutoHyphens/>
        <w:ind w:left="426" w:hanging="425"/>
        <w:jc w:val="both"/>
        <w:rPr>
          <w:rFonts w:asciiTheme="minorHAnsi" w:hAnsiTheme="minorHAnsi" w:cstheme="minorHAnsi"/>
          <w:b/>
        </w:rPr>
      </w:pPr>
      <w:r w:rsidRPr="00CB6FFA">
        <w:rPr>
          <w:rFonts w:asciiTheme="minorHAnsi" w:hAnsiTheme="minorHAnsi" w:cstheme="minorHAnsi"/>
          <w:b/>
        </w:rPr>
        <w:t xml:space="preserve">Gospodarski subjekt v celoti sprejema pogoje javnega razpisa, pogoje predmetne razpisne dokumentacije in njenih sestavnih delov, pod katerimi daje svojo ponudbo, ter soglaša, da bodo ti pogoji v celoti sestavni del </w:t>
      </w:r>
      <w:r w:rsidR="005165F7">
        <w:rPr>
          <w:rFonts w:asciiTheme="minorHAnsi" w:hAnsiTheme="minorHAnsi" w:cstheme="minorHAnsi"/>
          <w:b/>
        </w:rPr>
        <w:t>okvirnega sporazuma</w:t>
      </w:r>
      <w:r w:rsidRPr="00CB6FFA">
        <w:rPr>
          <w:rFonts w:asciiTheme="minorHAnsi" w:hAnsiTheme="minorHAnsi" w:cstheme="minorHAnsi"/>
          <w:b/>
        </w:rPr>
        <w:t xml:space="preserve">. Gospodarski subjekt prav tako v </w:t>
      </w:r>
      <w:bookmarkStart w:id="10" w:name="_Hlk53656694"/>
      <w:r w:rsidRPr="00CB6FFA">
        <w:rPr>
          <w:rFonts w:asciiTheme="minorHAnsi" w:hAnsiTheme="minorHAnsi" w:cstheme="minorHAnsi"/>
          <w:b/>
        </w:rPr>
        <w:t xml:space="preserve">celoti soglaša z vzorcem </w:t>
      </w:r>
      <w:r w:rsidR="00FC0E26">
        <w:rPr>
          <w:rFonts w:asciiTheme="minorHAnsi" w:hAnsiTheme="minorHAnsi" w:cstheme="minorHAnsi"/>
          <w:b/>
        </w:rPr>
        <w:t>okvirnega sporazuma</w:t>
      </w:r>
      <w:r w:rsidRPr="00CB6FFA">
        <w:rPr>
          <w:rFonts w:asciiTheme="minorHAnsi" w:hAnsiTheme="minorHAnsi" w:cstheme="minorHAnsi"/>
          <w:b/>
        </w:rPr>
        <w:t xml:space="preserve"> (OBR-5).</w:t>
      </w:r>
    </w:p>
    <w:bookmarkEnd w:id="10"/>
    <w:p w14:paraId="5AA62BB4" w14:textId="77777777" w:rsidR="00A47669" w:rsidRPr="00BB23A9" w:rsidRDefault="00A47669" w:rsidP="00A47669">
      <w:pPr>
        <w:widowControl w:val="0"/>
        <w:suppressAutoHyphens/>
        <w:ind w:left="567"/>
        <w:jc w:val="both"/>
        <w:rPr>
          <w:rFonts w:asciiTheme="minorHAnsi" w:hAnsiTheme="minorHAnsi" w:cstheme="minorHAnsi"/>
          <w:b/>
          <w:sz w:val="20"/>
          <w:szCs w:val="20"/>
        </w:rPr>
      </w:pPr>
    </w:p>
    <w:p w14:paraId="33E78A5C"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Gospodarski subjekt potrdi izpolnjevanje tega pogoja z izpolnjeno izjavo gospodarskega subjekta (OBR-12).</w:t>
      </w:r>
    </w:p>
    <w:p w14:paraId="54B3A976" w14:textId="77777777" w:rsidR="00A47669" w:rsidRPr="00BB23A9" w:rsidRDefault="00A47669" w:rsidP="00A47669">
      <w:pPr>
        <w:widowControl w:val="0"/>
        <w:jc w:val="both"/>
        <w:rPr>
          <w:rFonts w:asciiTheme="minorHAnsi" w:hAnsiTheme="minorHAnsi" w:cstheme="minorHAnsi"/>
          <w:b/>
          <w:i/>
          <w:sz w:val="20"/>
          <w:szCs w:val="20"/>
        </w:rPr>
      </w:pPr>
    </w:p>
    <w:p w14:paraId="0B78FCFF" w14:textId="77777777" w:rsidR="00A47669" w:rsidRPr="002A0D1D" w:rsidRDefault="00A47669" w:rsidP="00A47669">
      <w:pPr>
        <w:widowControl w:val="0"/>
        <w:numPr>
          <w:ilvl w:val="0"/>
          <w:numId w:val="30"/>
        </w:numPr>
        <w:suppressAutoHyphens/>
        <w:ind w:left="426" w:hanging="425"/>
        <w:jc w:val="both"/>
        <w:rPr>
          <w:rFonts w:asciiTheme="minorHAnsi" w:hAnsiTheme="minorHAnsi" w:cstheme="minorHAnsi"/>
          <w:b/>
        </w:rPr>
      </w:pPr>
      <w:r w:rsidRPr="002A0D1D">
        <w:rPr>
          <w:rFonts w:asciiTheme="minorHAnsi" w:hAnsiTheme="minorHAnsi" w:cstheme="minorHAnsi"/>
          <w:b/>
        </w:rPr>
        <w:t xml:space="preserve">Gospodarski subjekt bo predložil izjavo o udeležbi fizičnih in pravnih oseb v lastništvu ponudnika ter izjavo v skladu s 14. in 35. členom Zakona o integriteti in preprečevanju korupcije (Uradni list RS, št. </w:t>
      </w:r>
      <w:hyperlink r:id="rId14" w:tgtFrame="_blank" w:tooltip="Zakon o integriteti in preprečevanju korupcije (uradno prečiščeno besedilo) (ZIntPK-UPB2)" w:history="1">
        <w:r w:rsidRPr="002A0D1D">
          <w:rPr>
            <w:rFonts w:asciiTheme="minorHAnsi" w:hAnsiTheme="minorHAnsi" w:cstheme="minorHAnsi"/>
            <w:b/>
          </w:rPr>
          <w:t>69/11</w:t>
        </w:r>
      </w:hyperlink>
      <w:r w:rsidRPr="002A0D1D">
        <w:rPr>
          <w:rFonts w:asciiTheme="minorHAnsi" w:hAnsiTheme="minorHAnsi" w:cstheme="minorHAnsi"/>
          <w:b/>
        </w:rPr>
        <w:t xml:space="preserve"> – uradno prečiščeno besedilo, </w:t>
      </w:r>
      <w:hyperlink r:id="rId15" w:tgtFrame="_blank" w:tooltip="Zakon o spremembah in dopolnitvah Zakona o integriteti in preprečevanju korupcije (ZIntPK-C)" w:history="1">
        <w:r w:rsidRPr="002A0D1D">
          <w:rPr>
            <w:rFonts w:asciiTheme="minorHAnsi" w:hAnsiTheme="minorHAnsi" w:cstheme="minorHAnsi"/>
            <w:b/>
          </w:rPr>
          <w:t>158/20</w:t>
        </w:r>
      </w:hyperlink>
      <w:r w:rsidRPr="002A0D1D">
        <w:rPr>
          <w:rFonts w:asciiTheme="minorHAnsi" w:hAnsiTheme="minorHAnsi" w:cstheme="minorHAnsi"/>
          <w:b/>
        </w:rPr>
        <w:t xml:space="preserve">, </w:t>
      </w:r>
      <w:hyperlink r:id="rId16" w:tgtFrame="_blank" w:tooltip="Zakon o debirokratizaciji (ZDeb)" w:history="1">
        <w:r w:rsidRPr="002A0D1D">
          <w:rPr>
            <w:rFonts w:asciiTheme="minorHAnsi" w:hAnsiTheme="minorHAnsi" w:cstheme="minorHAnsi"/>
            <w:b/>
          </w:rPr>
          <w:t>3/22</w:t>
        </w:r>
      </w:hyperlink>
      <w:r w:rsidRPr="002A0D1D">
        <w:rPr>
          <w:rFonts w:asciiTheme="minorHAnsi" w:hAnsiTheme="minorHAnsi" w:cstheme="minorHAnsi"/>
          <w:b/>
        </w:rPr>
        <w:t xml:space="preserve"> – ZDeb in </w:t>
      </w:r>
      <w:hyperlink r:id="rId17" w:tgtFrame="_blank" w:tooltip="Zakon o zaščiti prijaviteljev (ZZPri)" w:history="1">
        <w:r w:rsidRPr="002A0D1D">
          <w:rPr>
            <w:rFonts w:asciiTheme="minorHAnsi" w:hAnsiTheme="minorHAnsi" w:cstheme="minorHAnsi"/>
            <w:b/>
          </w:rPr>
          <w:t>16/23</w:t>
        </w:r>
      </w:hyperlink>
      <w:r w:rsidRPr="002A0D1D">
        <w:rPr>
          <w:rFonts w:asciiTheme="minorHAnsi" w:hAnsiTheme="minorHAnsi" w:cstheme="minorHAnsi"/>
          <w:b/>
        </w:rPr>
        <w:t xml:space="preserve"> – ZZPri.)</w:t>
      </w:r>
    </w:p>
    <w:p w14:paraId="3B8E700B" w14:textId="77777777" w:rsidR="00A47669" w:rsidRPr="00BB23A9" w:rsidRDefault="00A47669" w:rsidP="00A47669">
      <w:pPr>
        <w:widowControl w:val="0"/>
        <w:ind w:left="567"/>
        <w:jc w:val="both"/>
        <w:rPr>
          <w:rFonts w:asciiTheme="minorHAnsi" w:hAnsiTheme="minorHAnsi" w:cstheme="minorHAnsi"/>
          <w:b/>
          <w:sz w:val="20"/>
          <w:szCs w:val="20"/>
        </w:rPr>
      </w:pPr>
    </w:p>
    <w:p w14:paraId="626D32AE" w14:textId="77777777" w:rsidR="00A47669"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Gospodarski subjekt predloži izpolnjeno izjavo o udeležbi fizičnih in pravnih oseb v lastništvu ponudnika na predloženem obrazcu (OBR-11). Vzorec izjave lahko gospodarski subjekt predloži v več izvodih ali ga dopolni z lastno izjavo v primeru, da na predvideni obrazec ni mogoče zapisati vseh podatkov.</w:t>
      </w:r>
    </w:p>
    <w:p w14:paraId="315DD4B6" w14:textId="77777777" w:rsidR="00303B7F" w:rsidRPr="002A0D1D" w:rsidRDefault="00303B7F" w:rsidP="00A47669">
      <w:pPr>
        <w:widowControl w:val="0"/>
        <w:ind w:left="426"/>
        <w:jc w:val="both"/>
        <w:rPr>
          <w:rFonts w:asciiTheme="minorHAnsi" w:hAnsiTheme="minorHAnsi" w:cstheme="minorHAnsi"/>
          <w:i/>
        </w:rPr>
      </w:pPr>
    </w:p>
    <w:p w14:paraId="123E3181" w14:textId="77777777" w:rsidR="00A47669" w:rsidRPr="002A0D1D" w:rsidRDefault="00A47669" w:rsidP="00A47669">
      <w:pPr>
        <w:widowControl w:val="0"/>
        <w:numPr>
          <w:ilvl w:val="0"/>
          <w:numId w:val="30"/>
        </w:numPr>
        <w:suppressAutoHyphens/>
        <w:ind w:left="426" w:hanging="425"/>
        <w:jc w:val="both"/>
        <w:rPr>
          <w:rFonts w:asciiTheme="minorHAnsi" w:hAnsiTheme="minorHAnsi" w:cstheme="minorHAnsi"/>
          <w:b/>
        </w:rPr>
      </w:pPr>
      <w:r w:rsidRPr="00CB6FFA">
        <w:rPr>
          <w:rFonts w:asciiTheme="minorHAnsi" w:hAnsiTheme="minorHAnsi" w:cstheme="minorHAnsi"/>
          <w:b/>
        </w:rPr>
        <w:t>Ponudnik z oddajo ponudbe soglaša, da lahko naročnik v skladu s 7. odstavkom 89. člena</w:t>
      </w:r>
      <w:r w:rsidRPr="002A0D1D">
        <w:rPr>
          <w:rFonts w:asciiTheme="minorHAnsi" w:hAnsiTheme="minorHAnsi" w:cstheme="minorHAnsi"/>
          <w:b/>
        </w:rPr>
        <w:t xml:space="preserve"> ZJN-3:</w:t>
      </w:r>
    </w:p>
    <w:p w14:paraId="76FDD1BD" w14:textId="77777777" w:rsidR="00A47669" w:rsidRPr="002A0D1D" w:rsidRDefault="00A47669" w:rsidP="00A47669">
      <w:pPr>
        <w:pStyle w:val="Odstavekseznama"/>
        <w:widowControl w:val="0"/>
        <w:numPr>
          <w:ilvl w:val="0"/>
          <w:numId w:val="27"/>
        </w:numPr>
        <w:suppressAutoHyphens/>
        <w:jc w:val="both"/>
        <w:rPr>
          <w:rFonts w:asciiTheme="minorHAnsi" w:hAnsiTheme="minorHAnsi" w:cstheme="minorHAnsi"/>
          <w:b/>
        </w:rPr>
      </w:pPr>
      <w:r w:rsidRPr="002A0D1D">
        <w:rPr>
          <w:rFonts w:asciiTheme="minorHAnsi" w:hAnsiTheme="minorHAnsi" w:cstheme="minorHAnsi"/>
          <w:b/>
        </w:rPr>
        <w:t>popravi računske napake, ki jih odkrije pri pregledu in ocenjevanju ponudb, pri tem se količina in cena na enoto brez DDV ne smeta spreminjati;</w:t>
      </w:r>
    </w:p>
    <w:p w14:paraId="0264427D" w14:textId="77777777" w:rsidR="00A47669" w:rsidRPr="002A0D1D" w:rsidRDefault="00A47669" w:rsidP="00A47669">
      <w:pPr>
        <w:pStyle w:val="Odstavekseznama"/>
        <w:widowControl w:val="0"/>
        <w:numPr>
          <w:ilvl w:val="0"/>
          <w:numId w:val="27"/>
        </w:numPr>
        <w:suppressAutoHyphens/>
        <w:jc w:val="both"/>
        <w:rPr>
          <w:rFonts w:asciiTheme="minorHAnsi" w:hAnsiTheme="minorHAnsi" w:cstheme="minorHAnsi"/>
          <w:b/>
        </w:rPr>
      </w:pPr>
      <w:r w:rsidRPr="002A0D1D">
        <w:rPr>
          <w:rFonts w:asciiTheme="minorHAnsi" w:hAnsiTheme="minorHAnsi" w:cstheme="minorHAnsi"/>
          <w:b/>
        </w:rPr>
        <w:t>lahko popravi računske napake zaradi nepravilne vnaprej določene matematične operacije s strani naročnika</w:t>
      </w:r>
      <w:r>
        <w:rPr>
          <w:rFonts w:asciiTheme="minorHAnsi" w:hAnsiTheme="minorHAnsi" w:cstheme="minorHAnsi"/>
          <w:b/>
        </w:rPr>
        <w:t xml:space="preserve"> </w:t>
      </w:r>
      <w:r w:rsidRPr="002A0D1D">
        <w:rPr>
          <w:rFonts w:asciiTheme="minorHAnsi" w:hAnsiTheme="minorHAnsi" w:cstheme="minorHAnsi"/>
          <w:b/>
        </w:rPr>
        <w:t>in sicer tako, da ob upoštevanju cen na enoto brez DDV in količin, ki jih ponudi ponudnik, izračuna vrednost ponudbe z upoštevanjem pravilne matematične operacije;</w:t>
      </w:r>
    </w:p>
    <w:p w14:paraId="5B576E94" w14:textId="77777777" w:rsidR="00A47669" w:rsidRPr="002A0D1D" w:rsidRDefault="00A47669" w:rsidP="00A47669">
      <w:pPr>
        <w:pStyle w:val="Odstavekseznama"/>
        <w:widowControl w:val="0"/>
        <w:numPr>
          <w:ilvl w:val="0"/>
          <w:numId w:val="27"/>
        </w:numPr>
        <w:suppressAutoHyphens/>
        <w:jc w:val="both"/>
        <w:rPr>
          <w:rFonts w:asciiTheme="minorHAnsi" w:hAnsiTheme="minorHAnsi" w:cstheme="minorHAnsi"/>
          <w:b/>
        </w:rPr>
      </w:pPr>
      <w:r w:rsidRPr="002A0D1D">
        <w:rPr>
          <w:rFonts w:asciiTheme="minorHAnsi" w:hAnsiTheme="minorHAnsi" w:cstheme="minorHAnsi"/>
          <w:b/>
        </w:rPr>
        <w:t>popravi napačno zapisano stopnjo DDV v pravilno.</w:t>
      </w:r>
    </w:p>
    <w:p w14:paraId="443A144F" w14:textId="77777777" w:rsidR="00A47669" w:rsidRPr="002A0D1D" w:rsidRDefault="00A47669" w:rsidP="00A47669">
      <w:pPr>
        <w:widowControl w:val="0"/>
        <w:suppressAutoHyphens/>
        <w:jc w:val="both"/>
        <w:rPr>
          <w:rFonts w:asciiTheme="minorHAnsi" w:hAnsiTheme="minorHAnsi" w:cstheme="minorHAnsi"/>
          <w:b/>
        </w:rPr>
      </w:pPr>
    </w:p>
    <w:p w14:paraId="032A04CD"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Ponudnik potrdi izpolnjevanje tega pogoja z izpolnjenim soglasjem k odpravi računskih napak (OBR-13).</w:t>
      </w:r>
    </w:p>
    <w:p w14:paraId="7E06E7BD" w14:textId="77777777" w:rsidR="00A47669" w:rsidRPr="00BB23A9" w:rsidRDefault="00A47669" w:rsidP="00A47669">
      <w:pPr>
        <w:widowControl w:val="0"/>
        <w:ind w:left="426"/>
        <w:jc w:val="both"/>
        <w:rPr>
          <w:rFonts w:asciiTheme="minorHAnsi" w:hAnsiTheme="minorHAnsi" w:cstheme="minorHAnsi"/>
          <w:sz w:val="20"/>
          <w:szCs w:val="20"/>
        </w:rPr>
      </w:pPr>
    </w:p>
    <w:p w14:paraId="69F53180" w14:textId="77777777" w:rsidR="00A47669" w:rsidRPr="002A0D1D" w:rsidRDefault="00A47669" w:rsidP="0035129B">
      <w:pPr>
        <w:widowControl w:val="0"/>
        <w:jc w:val="both"/>
        <w:rPr>
          <w:rFonts w:asciiTheme="minorHAnsi" w:hAnsiTheme="minorHAnsi" w:cstheme="minorHAnsi"/>
        </w:rPr>
      </w:pPr>
      <w:r w:rsidRPr="002A0D1D">
        <w:rPr>
          <w:rFonts w:asciiTheme="minorHAnsi" w:hAnsiTheme="minorHAnsi" w:cstheme="minorHAnsi"/>
        </w:rPr>
        <w:t>Naročnik bo priznal sposobnost vsem gospodarskim subjektom, ki bodo izpolnili vse zahtevane pogoje iz tega člena in predložili ustrezna dokazila.</w:t>
      </w:r>
    </w:p>
    <w:p w14:paraId="7E78E55F" w14:textId="77777777" w:rsidR="00A47669" w:rsidRPr="00BB23A9" w:rsidRDefault="00A47669" w:rsidP="00A47669">
      <w:pPr>
        <w:widowControl w:val="0"/>
        <w:autoSpaceDE w:val="0"/>
        <w:autoSpaceDN w:val="0"/>
        <w:adjustRightInd w:val="0"/>
        <w:ind w:left="426"/>
        <w:jc w:val="both"/>
        <w:rPr>
          <w:rFonts w:asciiTheme="minorHAnsi" w:hAnsiTheme="minorHAnsi" w:cstheme="minorHAnsi"/>
          <w:sz w:val="20"/>
          <w:szCs w:val="20"/>
        </w:rPr>
      </w:pPr>
    </w:p>
    <w:p w14:paraId="7F046099" w14:textId="77777777" w:rsidR="00A47669" w:rsidRPr="002A0D1D" w:rsidRDefault="00A47669" w:rsidP="0035129B">
      <w:pPr>
        <w:widowControl w:val="0"/>
        <w:jc w:val="both"/>
        <w:rPr>
          <w:rFonts w:asciiTheme="minorHAnsi" w:hAnsiTheme="minorHAnsi" w:cstheme="minorHAnsi"/>
        </w:rPr>
      </w:pPr>
      <w:r w:rsidRPr="002A0D1D">
        <w:rPr>
          <w:rFonts w:asciiTheme="minorHAnsi" w:hAnsiTheme="minorHAnsi" w:cstheme="minorHAnsi"/>
        </w:rPr>
        <w:t>Naročnik lahko pred oddajo javnega naročila od ponudnika, kateremu se je odločil oddati javno naročilo, zahteval, da skladno s 77. členom ZJN-3 predloži najnovejša dokazila.</w:t>
      </w:r>
    </w:p>
    <w:p w14:paraId="65FACDC8" w14:textId="77777777" w:rsidR="00A47669" w:rsidRDefault="00A47669" w:rsidP="0035129B">
      <w:pPr>
        <w:widowControl w:val="0"/>
        <w:jc w:val="both"/>
        <w:rPr>
          <w:rFonts w:asciiTheme="minorHAnsi" w:hAnsiTheme="minorHAnsi" w:cstheme="minorHAnsi"/>
        </w:rPr>
      </w:pPr>
      <w:r w:rsidRPr="002A0D1D">
        <w:rPr>
          <w:rFonts w:asciiTheme="minorHAnsi" w:hAnsiTheme="minorHAnsi" w:cstheme="minorHAnsi"/>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61B569C4" w14:textId="77777777" w:rsidR="00A47669" w:rsidRPr="0035129B" w:rsidRDefault="00A47669" w:rsidP="0035129B">
      <w:pPr>
        <w:widowControl w:val="0"/>
        <w:jc w:val="both"/>
        <w:rPr>
          <w:rFonts w:asciiTheme="minorHAnsi" w:hAnsiTheme="minorHAnsi" w:cstheme="minorHAnsi"/>
        </w:rPr>
      </w:pPr>
    </w:p>
    <w:p w14:paraId="07A76491" w14:textId="77777777" w:rsidR="00A47669" w:rsidRPr="002A0D1D" w:rsidRDefault="00A47669" w:rsidP="0035129B">
      <w:pPr>
        <w:widowControl w:val="0"/>
        <w:jc w:val="both"/>
        <w:rPr>
          <w:rFonts w:asciiTheme="minorHAnsi" w:hAnsiTheme="minorHAnsi" w:cstheme="minorHAnsi"/>
        </w:rPr>
      </w:pPr>
      <w:r w:rsidRPr="002A0D1D">
        <w:rPr>
          <w:rFonts w:asciiTheme="minorHAnsi" w:hAnsiTheme="minorHAnsi" w:cstheme="minorHAn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3BC9B26B" w14:textId="77777777" w:rsidR="00A47669" w:rsidRPr="00BB23A9" w:rsidRDefault="00A47669" w:rsidP="00A47669">
      <w:pPr>
        <w:widowControl w:val="0"/>
        <w:ind w:left="426"/>
        <w:jc w:val="both"/>
        <w:rPr>
          <w:rFonts w:asciiTheme="minorHAnsi" w:hAnsiTheme="minorHAnsi" w:cstheme="minorHAnsi"/>
          <w:sz w:val="20"/>
          <w:szCs w:val="20"/>
        </w:rPr>
      </w:pPr>
    </w:p>
    <w:p w14:paraId="43CE7F00" w14:textId="77777777" w:rsidR="00A47669" w:rsidRPr="002A0D1D" w:rsidRDefault="00A47669" w:rsidP="0035129B">
      <w:pPr>
        <w:widowControl w:val="0"/>
        <w:jc w:val="both"/>
        <w:rPr>
          <w:rFonts w:asciiTheme="minorHAnsi" w:hAnsiTheme="minorHAnsi" w:cstheme="minorHAnsi"/>
        </w:rPr>
      </w:pPr>
      <w:r w:rsidRPr="002A0D1D">
        <w:rPr>
          <w:rFonts w:asciiTheme="minorHAnsi" w:hAnsiTheme="minorHAnsi" w:cstheme="minorHAnsi"/>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(četrti odstavek 77. člena ZJN-3).</w:t>
      </w:r>
    </w:p>
    <w:p w14:paraId="63EAEB74" w14:textId="77777777" w:rsidR="00A47669" w:rsidRPr="00BB23A9" w:rsidRDefault="00A47669" w:rsidP="00A47669">
      <w:pPr>
        <w:widowControl w:val="0"/>
        <w:ind w:left="426"/>
        <w:jc w:val="both"/>
        <w:rPr>
          <w:rFonts w:asciiTheme="minorHAnsi" w:hAnsiTheme="minorHAnsi" w:cstheme="minorHAnsi"/>
          <w:sz w:val="20"/>
          <w:szCs w:val="20"/>
        </w:rPr>
      </w:pPr>
    </w:p>
    <w:p w14:paraId="4657B3C8" w14:textId="77777777" w:rsidR="00A47669" w:rsidRDefault="00A47669" w:rsidP="0035129B">
      <w:pPr>
        <w:widowControl w:val="0"/>
        <w:jc w:val="both"/>
        <w:rPr>
          <w:rFonts w:asciiTheme="minorHAnsi" w:hAnsiTheme="minorHAnsi" w:cstheme="minorHAnsi"/>
        </w:rPr>
      </w:pPr>
      <w:r w:rsidRPr="002A0D1D">
        <w:rPr>
          <w:rFonts w:asciiTheme="minorHAnsi" w:hAnsiTheme="minorHAnsi" w:cstheme="minorHAnsi"/>
        </w:rPr>
        <w:t>Po</w:t>
      </w:r>
      <w:r>
        <w:rPr>
          <w:rFonts w:asciiTheme="minorHAnsi" w:hAnsiTheme="minorHAnsi" w:cstheme="minorHAnsi"/>
        </w:rPr>
        <w:t>n</w:t>
      </w:r>
      <w:r w:rsidRPr="002A0D1D">
        <w:rPr>
          <w:rFonts w:asciiTheme="minorHAnsi" w:hAnsiTheme="minorHAnsi" w:cstheme="minorHAnsi"/>
        </w:rPr>
        <w:t xml:space="preserve">udnik oziroma gospodarski subjekt s sadežem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 </w:t>
      </w:r>
    </w:p>
    <w:p w14:paraId="2D98D60D" w14:textId="77777777" w:rsidR="009770B9" w:rsidRPr="002A0D1D" w:rsidRDefault="009770B9" w:rsidP="00A47669">
      <w:pPr>
        <w:widowControl w:val="0"/>
        <w:ind w:left="426"/>
        <w:jc w:val="both"/>
        <w:rPr>
          <w:rFonts w:asciiTheme="minorHAnsi" w:hAnsiTheme="minorHAnsi" w:cstheme="minorHAnsi"/>
        </w:rPr>
      </w:pPr>
    </w:p>
    <w:p w14:paraId="5B5874C2" w14:textId="77777777" w:rsidR="00A47669" w:rsidRPr="002A0D1D" w:rsidRDefault="00A47669" w:rsidP="0035129B">
      <w:pPr>
        <w:widowControl w:val="0"/>
        <w:jc w:val="both"/>
        <w:rPr>
          <w:rFonts w:asciiTheme="minorHAnsi" w:hAnsiTheme="minorHAnsi" w:cstheme="minorHAnsi"/>
        </w:rPr>
      </w:pPr>
      <w:r w:rsidRPr="002A0D1D">
        <w:rPr>
          <w:rFonts w:asciiTheme="minorHAnsi" w:hAnsiTheme="minorHAnsi" w:cstheme="minorHAnsi"/>
        </w:rPr>
        <w:t xml:space="preserve">Kadar ima ponudnik sedež v drugi državi, mora v obrazcu ponudbe navesti svojega pooblaščenca(-ko) za vročitve, v skladu z določbami Zakona o splošnem upravnem postopku (Uradni list RS, št. </w:t>
      </w:r>
      <w:hyperlink r:id="rId18" w:tgtFrame="_blank" w:tooltip="Zakon o splošnem upravnem postopku (uradno prečiščeno besedilo) (ZUP-UPB2)" w:history="1">
        <w:r w:rsidRPr="0035129B">
          <w:rPr>
            <w:rFonts w:asciiTheme="minorHAnsi" w:hAnsiTheme="minorHAnsi" w:cstheme="minorHAnsi"/>
          </w:rPr>
          <w:t>24/06</w:t>
        </w:r>
      </w:hyperlink>
      <w:r w:rsidRPr="002A0D1D">
        <w:rPr>
          <w:rFonts w:asciiTheme="minorHAnsi" w:hAnsiTheme="minorHAnsi" w:cstheme="minorHAnsi"/>
        </w:rPr>
        <w:t xml:space="preserve"> – uradno prečiščeno besedilo, </w:t>
      </w:r>
      <w:hyperlink r:id="rId19" w:tgtFrame="_blank" w:tooltip="Zakon o upravnem sporu (ZUS-1)" w:history="1">
        <w:r w:rsidRPr="0035129B">
          <w:rPr>
            <w:rFonts w:asciiTheme="minorHAnsi" w:hAnsiTheme="minorHAnsi" w:cstheme="minorHAnsi"/>
          </w:rPr>
          <w:t>105/06</w:t>
        </w:r>
      </w:hyperlink>
      <w:r w:rsidRPr="002A0D1D">
        <w:rPr>
          <w:rFonts w:asciiTheme="minorHAnsi" w:hAnsiTheme="minorHAnsi" w:cstheme="minorHAnsi"/>
        </w:rPr>
        <w:t xml:space="preserve"> – ZUS-1, </w:t>
      </w:r>
      <w:hyperlink r:id="rId20" w:tgtFrame="_blank" w:tooltip="Zakon o spremembah in dopolnitvah Zakona o splošnem upravnem postopku (ZUP-E)" w:history="1">
        <w:r w:rsidRPr="0035129B">
          <w:rPr>
            <w:rFonts w:asciiTheme="minorHAnsi" w:hAnsiTheme="minorHAnsi" w:cstheme="minorHAnsi"/>
          </w:rPr>
          <w:t>126/07</w:t>
        </w:r>
      </w:hyperlink>
      <w:r w:rsidRPr="002A0D1D">
        <w:rPr>
          <w:rFonts w:asciiTheme="minorHAnsi" w:hAnsiTheme="minorHAnsi" w:cstheme="minorHAnsi"/>
        </w:rPr>
        <w:t xml:space="preserve">, </w:t>
      </w:r>
      <w:hyperlink r:id="rId21" w:tgtFrame="_blank" w:tooltip="Zakon o spremembi in dopolnitvah Zakona o splošnem upravnem postopku (ZUP-F)" w:history="1">
        <w:r w:rsidRPr="0035129B">
          <w:rPr>
            <w:rFonts w:asciiTheme="minorHAnsi" w:hAnsiTheme="minorHAnsi" w:cstheme="minorHAnsi"/>
          </w:rPr>
          <w:t>65/08</w:t>
        </w:r>
      </w:hyperlink>
      <w:r w:rsidRPr="002A0D1D">
        <w:rPr>
          <w:rFonts w:asciiTheme="minorHAnsi" w:hAnsiTheme="minorHAnsi" w:cstheme="minorHAnsi"/>
        </w:rPr>
        <w:t xml:space="preserve">, </w:t>
      </w:r>
      <w:hyperlink r:id="rId22" w:tgtFrame="_blank" w:tooltip="Zakon o spremembah in dopolnitvah Zakona o splošnem upravnem postopku (ZUP-G)" w:history="1">
        <w:r w:rsidRPr="0035129B">
          <w:rPr>
            <w:rFonts w:asciiTheme="minorHAnsi" w:hAnsiTheme="minorHAnsi" w:cstheme="minorHAnsi"/>
          </w:rPr>
          <w:t>8/10</w:t>
        </w:r>
      </w:hyperlink>
      <w:r w:rsidRPr="002A0D1D">
        <w:rPr>
          <w:rFonts w:asciiTheme="minorHAnsi" w:hAnsiTheme="minorHAnsi" w:cstheme="minorHAnsi"/>
        </w:rPr>
        <w:t xml:space="preserve">, </w:t>
      </w:r>
      <w:hyperlink r:id="rId23" w:tgtFrame="_blank" w:tooltip="Zakon o spremembah in dopolnitvi Zakona o splošnem upravnem postopku (ZUP-H)" w:history="1">
        <w:r w:rsidRPr="0035129B">
          <w:rPr>
            <w:rFonts w:asciiTheme="minorHAnsi" w:hAnsiTheme="minorHAnsi" w:cstheme="minorHAnsi"/>
          </w:rPr>
          <w:t>82/13</w:t>
        </w:r>
      </w:hyperlink>
      <w:r w:rsidRPr="002A0D1D">
        <w:rPr>
          <w:rFonts w:asciiTheme="minorHAnsi" w:hAnsiTheme="minorHAnsi" w:cstheme="minorHAnsi"/>
        </w:rPr>
        <w:t xml:space="preserve">, </w:t>
      </w:r>
      <w:hyperlink r:id="rId24" w:tgtFrame="_blank" w:tooltip="Zakon o interventnih ukrepih za omilitev posledic drugega vala epidemije COVID-19 (ZIUOPDVE)" w:history="1">
        <w:r w:rsidRPr="0035129B">
          <w:rPr>
            <w:rFonts w:asciiTheme="minorHAnsi" w:hAnsiTheme="minorHAnsi" w:cstheme="minorHAnsi"/>
          </w:rPr>
          <w:t>175/20</w:t>
        </w:r>
      </w:hyperlink>
      <w:r w:rsidRPr="002A0D1D">
        <w:rPr>
          <w:rFonts w:asciiTheme="minorHAnsi" w:hAnsiTheme="minorHAnsi" w:cstheme="minorHAnsi"/>
        </w:rPr>
        <w:t xml:space="preserve"> – ZIUOPDVE in </w:t>
      </w:r>
      <w:hyperlink r:id="rId25" w:tgtFrame="_blank" w:tooltip="Zakon o debirokratizaciji (ZDeb)" w:history="1">
        <w:r w:rsidRPr="0035129B">
          <w:rPr>
            <w:rFonts w:asciiTheme="minorHAnsi" w:hAnsiTheme="minorHAnsi" w:cstheme="minorHAnsi"/>
          </w:rPr>
          <w:t>3/22</w:t>
        </w:r>
      </w:hyperlink>
      <w:r w:rsidRPr="002A0D1D">
        <w:rPr>
          <w:rFonts w:asciiTheme="minorHAnsi" w:hAnsiTheme="minorHAnsi" w:cstheme="minorHAnsi"/>
        </w:rPr>
        <w:t xml:space="preserve"> – ZDeb; v nadaljevanju: ZUP). V kolikor to ne bo storil, mu bo, v skladu z ZUP, po uradni dolžnosti postavljen pooblaščenec za vročitve.</w:t>
      </w:r>
    </w:p>
    <w:p w14:paraId="6B840D9E"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11" w:name="_Toc232672100"/>
      <w:r w:rsidRPr="002A0D1D">
        <w:rPr>
          <w:rFonts w:asciiTheme="minorHAnsi" w:hAnsiTheme="minorHAnsi" w:cstheme="minorHAnsi"/>
          <w:sz w:val="24"/>
          <w:szCs w:val="24"/>
        </w:rPr>
        <w:t>1.8 Zaupnost</w:t>
      </w:r>
      <w:bookmarkEnd w:id="11"/>
    </w:p>
    <w:p w14:paraId="440B49C1" w14:textId="77777777" w:rsidR="00A47669" w:rsidRDefault="00A47669" w:rsidP="00A47669">
      <w:pPr>
        <w:widowControl w:val="0"/>
        <w:jc w:val="both"/>
        <w:rPr>
          <w:rFonts w:asciiTheme="minorHAnsi" w:hAnsiTheme="minorHAnsi" w:cstheme="minorHAnsi"/>
        </w:rPr>
      </w:pPr>
      <w:r w:rsidRPr="002A0D1D">
        <w:rPr>
          <w:rFonts w:asciiTheme="minorHAnsi" w:hAnsiTheme="minorHAnsi" w:cstheme="minorHAnsi"/>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00194590" w14:textId="77777777" w:rsidR="009770B9" w:rsidRPr="002A0D1D" w:rsidRDefault="009770B9" w:rsidP="00A47669">
      <w:pPr>
        <w:widowControl w:val="0"/>
        <w:jc w:val="both"/>
        <w:rPr>
          <w:rFonts w:asciiTheme="minorHAnsi" w:hAnsiTheme="minorHAnsi" w:cstheme="minorHAnsi"/>
        </w:rPr>
      </w:pPr>
    </w:p>
    <w:p w14:paraId="648E4D9F" w14:textId="77777777" w:rsidR="00A47669" w:rsidRPr="002A0D1D" w:rsidRDefault="00A47669" w:rsidP="00A47669">
      <w:pPr>
        <w:widowControl w:val="0"/>
        <w:jc w:val="both"/>
        <w:rPr>
          <w:rFonts w:asciiTheme="minorHAnsi" w:hAnsiTheme="minorHAnsi" w:cstheme="minorHAnsi"/>
        </w:rPr>
      </w:pPr>
      <w:r w:rsidRPr="002A0D1D">
        <w:rPr>
          <w:rFonts w:asciiTheme="minorHAnsi" w:hAnsiTheme="minorHAnsi" w:cstheme="minorHAnsi"/>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4244C253"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12" w:name="_Toc232672101"/>
      <w:r w:rsidRPr="002A0D1D">
        <w:rPr>
          <w:rFonts w:asciiTheme="minorHAnsi" w:hAnsiTheme="minorHAnsi" w:cstheme="minorHAnsi"/>
          <w:sz w:val="24"/>
          <w:szCs w:val="24"/>
        </w:rPr>
        <w:t>1.9 Jezik</w:t>
      </w:r>
      <w:bookmarkEnd w:id="12"/>
      <w:r w:rsidRPr="002A0D1D">
        <w:rPr>
          <w:rFonts w:asciiTheme="minorHAnsi" w:hAnsiTheme="minorHAnsi" w:cstheme="minorHAnsi"/>
          <w:sz w:val="24"/>
          <w:szCs w:val="24"/>
        </w:rPr>
        <w:t xml:space="preserve"> </w:t>
      </w:r>
    </w:p>
    <w:p w14:paraId="62DFD167" w14:textId="190E3411" w:rsidR="00A47669" w:rsidRPr="002A0D1D" w:rsidRDefault="00A47669" w:rsidP="00A47669">
      <w:pPr>
        <w:widowControl w:val="0"/>
        <w:jc w:val="both"/>
        <w:rPr>
          <w:rFonts w:asciiTheme="minorHAnsi" w:hAnsiTheme="minorHAnsi" w:cstheme="minorHAnsi"/>
        </w:rPr>
      </w:pPr>
      <w:r w:rsidRPr="002A0D1D">
        <w:rPr>
          <w:rFonts w:asciiTheme="minorHAnsi" w:hAnsiTheme="minorHAnsi" w:cstheme="minorHAnsi"/>
        </w:rPr>
        <w:t xml:space="preserve">Vsi dokumenti, dokazila in podatki v </w:t>
      </w:r>
      <w:r w:rsidR="002E0008">
        <w:rPr>
          <w:rFonts w:asciiTheme="minorHAnsi" w:hAnsiTheme="minorHAnsi" w:cstheme="minorHAnsi"/>
        </w:rPr>
        <w:t>ponudbi</w:t>
      </w:r>
      <w:r w:rsidRPr="002A0D1D">
        <w:rPr>
          <w:rFonts w:asciiTheme="minorHAnsi" w:hAnsiTheme="minorHAnsi" w:cstheme="minorHAnsi"/>
        </w:rPr>
        <w:t xml:space="preserve"> morajo biti napisani v slovenskem jeziku. </w:t>
      </w:r>
    </w:p>
    <w:p w14:paraId="3F7141CC" w14:textId="77777777" w:rsidR="00A47669" w:rsidRPr="002A0D1D" w:rsidRDefault="00A47669" w:rsidP="00A47669">
      <w:pPr>
        <w:widowControl w:val="0"/>
        <w:jc w:val="both"/>
        <w:rPr>
          <w:rFonts w:asciiTheme="minorHAnsi" w:hAnsiTheme="minorHAnsi" w:cstheme="minorHAnsi"/>
        </w:rPr>
      </w:pPr>
      <w:r w:rsidRPr="002A0D1D">
        <w:rPr>
          <w:rFonts w:asciiTheme="minorHAnsi" w:hAnsiTheme="minorHAnsi" w:cstheme="minorHAnsi"/>
        </w:rPr>
        <w:t>V primeru dokazil, ki so vezani na tehnične podatke, naročnik dopušča uporabo angleškega ali nemškega jezika. Za presojo spornih vprašanj se vedno uporablja ponudba v slovenskem jeziku.</w:t>
      </w:r>
    </w:p>
    <w:p w14:paraId="76F5FFBB" w14:textId="44AD15A5"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13" w:name="_Toc232672102"/>
      <w:r w:rsidRPr="002A0D1D">
        <w:rPr>
          <w:rFonts w:asciiTheme="minorHAnsi" w:hAnsiTheme="minorHAnsi" w:cstheme="minorHAnsi"/>
          <w:sz w:val="24"/>
          <w:szCs w:val="24"/>
        </w:rPr>
        <w:t xml:space="preserve">1.10 Rok za predložitev </w:t>
      </w:r>
      <w:r w:rsidR="00E05CFB">
        <w:rPr>
          <w:rFonts w:asciiTheme="minorHAnsi" w:hAnsiTheme="minorHAnsi" w:cstheme="minorHAnsi"/>
          <w:sz w:val="24"/>
          <w:szCs w:val="24"/>
        </w:rPr>
        <w:t>ponudb</w:t>
      </w:r>
      <w:bookmarkEnd w:id="13"/>
    </w:p>
    <w:p w14:paraId="566093DB" w14:textId="77777777" w:rsidR="00A47669" w:rsidRPr="0035129B" w:rsidRDefault="00A47669" w:rsidP="00A47669">
      <w:pPr>
        <w:widowControl w:val="0"/>
        <w:jc w:val="both"/>
        <w:rPr>
          <w:rFonts w:asciiTheme="minorHAnsi" w:hAnsiTheme="minorHAnsi" w:cstheme="minorHAnsi"/>
        </w:rPr>
      </w:pPr>
      <w:r w:rsidRPr="0035129B">
        <w:rPr>
          <w:rFonts w:asciiTheme="minorHAnsi" w:hAnsiTheme="minorHAnsi" w:cstheme="minorHAnsi"/>
        </w:rPr>
        <w:t xml:space="preserve">Ponudniki morajo ponudbe predložiti v informacijski sistem e-JN na spletnem naslovu </w:t>
      </w:r>
      <w:hyperlink r:id="rId26" w:history="1">
        <w:r w:rsidRPr="0035129B">
          <w:rPr>
            <w:rFonts w:asciiTheme="minorHAnsi" w:hAnsiTheme="minorHAnsi" w:cstheme="minorHAnsi"/>
          </w:rPr>
          <w:t>https://ejn.gov.si/eJN2</w:t>
        </w:r>
      </w:hyperlink>
      <w:r w:rsidRPr="0035129B">
        <w:rPr>
          <w:rFonts w:asciiTheme="minorHAnsi" w:hAnsiTheme="minorHAnsi" w:cstheme="minorHAnsi"/>
        </w:rPr>
        <w:t xml:space="preserve"> najkasneje do roka, ki je naveden v objavi predmetnega javnega naročila na portalu javnih naročil.</w:t>
      </w:r>
    </w:p>
    <w:p w14:paraId="52151A30" w14:textId="5243E1B8"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14" w:name="_Toc232672103"/>
      <w:r w:rsidRPr="002A0D1D">
        <w:rPr>
          <w:rFonts w:asciiTheme="minorHAnsi" w:hAnsiTheme="minorHAnsi" w:cstheme="minorHAnsi"/>
          <w:sz w:val="24"/>
          <w:szCs w:val="24"/>
        </w:rPr>
        <w:t xml:space="preserve">1.11 Stroški priprave </w:t>
      </w:r>
      <w:r w:rsidR="00501C24">
        <w:rPr>
          <w:rFonts w:asciiTheme="minorHAnsi" w:hAnsiTheme="minorHAnsi" w:cstheme="minorHAnsi"/>
          <w:sz w:val="24"/>
          <w:szCs w:val="24"/>
        </w:rPr>
        <w:t>ponudbe</w:t>
      </w:r>
      <w:bookmarkEnd w:id="14"/>
    </w:p>
    <w:p w14:paraId="0E9A9748" w14:textId="5B5DC841" w:rsidR="00A47669" w:rsidRPr="00BB23A9" w:rsidRDefault="00A47669" w:rsidP="00A47669">
      <w:pPr>
        <w:widowControl w:val="0"/>
        <w:jc w:val="both"/>
        <w:rPr>
          <w:rFonts w:asciiTheme="minorHAnsi" w:hAnsiTheme="minorHAnsi" w:cstheme="minorHAnsi"/>
        </w:rPr>
      </w:pPr>
      <w:r w:rsidRPr="002A0D1D">
        <w:rPr>
          <w:rFonts w:asciiTheme="minorHAnsi" w:hAnsiTheme="minorHAnsi" w:cstheme="minorHAnsi"/>
        </w:rPr>
        <w:t xml:space="preserve">Udeleženec nosi vse stroške povezane s pripravo in predložitvijo </w:t>
      </w:r>
      <w:r w:rsidR="002E0008">
        <w:rPr>
          <w:rFonts w:asciiTheme="minorHAnsi" w:hAnsiTheme="minorHAnsi" w:cstheme="minorHAnsi"/>
        </w:rPr>
        <w:t>ponudbe</w:t>
      </w:r>
      <w:r w:rsidRPr="002A0D1D">
        <w:rPr>
          <w:rFonts w:asciiTheme="minorHAnsi" w:hAnsiTheme="minorHAnsi" w:cstheme="minorHAnsi"/>
        </w:rPr>
        <w:t>.</w:t>
      </w:r>
    </w:p>
    <w:p w14:paraId="5BAA5196" w14:textId="1C068493"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15" w:name="_Toc232672104"/>
      <w:r w:rsidRPr="002A0D1D">
        <w:rPr>
          <w:rFonts w:asciiTheme="minorHAnsi" w:hAnsiTheme="minorHAnsi" w:cstheme="minorHAnsi"/>
          <w:sz w:val="24"/>
          <w:szCs w:val="24"/>
        </w:rPr>
        <w:t xml:space="preserve">1.12  Izločitev </w:t>
      </w:r>
      <w:r w:rsidR="005C1879">
        <w:rPr>
          <w:rFonts w:asciiTheme="minorHAnsi" w:hAnsiTheme="minorHAnsi" w:cstheme="minorHAnsi"/>
          <w:sz w:val="24"/>
          <w:szCs w:val="24"/>
        </w:rPr>
        <w:t>ponudb</w:t>
      </w:r>
      <w:bookmarkEnd w:id="15"/>
    </w:p>
    <w:p w14:paraId="5F06DC58" w14:textId="77C2C01D" w:rsidR="009770B9" w:rsidRPr="002A0D1D" w:rsidRDefault="00A47669" w:rsidP="00A47669">
      <w:pPr>
        <w:widowControl w:val="0"/>
        <w:jc w:val="both"/>
        <w:rPr>
          <w:rFonts w:asciiTheme="minorHAnsi" w:hAnsiTheme="minorHAnsi" w:cstheme="minorHAnsi"/>
        </w:rPr>
      </w:pPr>
      <w:r w:rsidRPr="002A0D1D">
        <w:rPr>
          <w:rFonts w:asciiTheme="minorHAnsi" w:hAnsiTheme="minorHAnsi" w:cstheme="minorHAnsi"/>
        </w:rPr>
        <w:t xml:space="preserve">Naročnik bo izločil vse </w:t>
      </w:r>
      <w:r w:rsidR="002E0008">
        <w:rPr>
          <w:rFonts w:asciiTheme="minorHAnsi" w:hAnsiTheme="minorHAnsi" w:cstheme="minorHAnsi"/>
        </w:rPr>
        <w:t>ponudbe</w:t>
      </w:r>
      <w:r w:rsidRPr="002A0D1D">
        <w:rPr>
          <w:rFonts w:asciiTheme="minorHAnsi" w:hAnsiTheme="minorHAnsi" w:cstheme="minorHAnsi"/>
        </w:rPr>
        <w:t xml:space="preserve">, ki ne bodo skladne z zahtevami in pogoji iz te razpisne dokumentacije ter </w:t>
      </w:r>
      <w:r w:rsidR="002E0008">
        <w:rPr>
          <w:rFonts w:asciiTheme="minorHAnsi" w:hAnsiTheme="minorHAnsi" w:cstheme="minorHAnsi"/>
        </w:rPr>
        <w:t>ponudbe</w:t>
      </w:r>
      <w:r w:rsidRPr="002A0D1D">
        <w:rPr>
          <w:rFonts w:asciiTheme="minorHAnsi" w:hAnsiTheme="minorHAnsi" w:cstheme="minorHAnsi"/>
        </w:rPr>
        <w:t xml:space="preserve"> ponudnikov pri katerih bodo obstajali razlogi za izključitev iz 75. člena ZJN-3.</w:t>
      </w:r>
    </w:p>
    <w:p w14:paraId="254013B5"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16" w:name="_Toc232672105"/>
      <w:r w:rsidRPr="002A0D1D">
        <w:rPr>
          <w:rFonts w:asciiTheme="minorHAnsi" w:hAnsiTheme="minorHAnsi" w:cstheme="minorHAnsi"/>
          <w:sz w:val="24"/>
          <w:szCs w:val="24"/>
        </w:rPr>
        <w:t>1.13 Zavarovanja</w:t>
      </w:r>
      <w:bookmarkEnd w:id="16"/>
      <w:r w:rsidRPr="002A0D1D">
        <w:rPr>
          <w:rFonts w:asciiTheme="minorHAnsi" w:hAnsiTheme="minorHAnsi" w:cstheme="minorHAnsi"/>
          <w:sz w:val="24"/>
          <w:szCs w:val="24"/>
        </w:rPr>
        <w:t xml:space="preserve"> </w:t>
      </w:r>
    </w:p>
    <w:p w14:paraId="1DB669C7" w14:textId="4E614762" w:rsidR="00A47669" w:rsidRPr="002A0D1D" w:rsidRDefault="0016252A" w:rsidP="00A47669">
      <w:pPr>
        <w:widowControl w:val="0"/>
        <w:autoSpaceDE w:val="0"/>
        <w:jc w:val="both"/>
        <w:rPr>
          <w:rFonts w:asciiTheme="minorHAnsi" w:hAnsiTheme="minorHAnsi" w:cstheme="minorHAnsi"/>
        </w:rPr>
      </w:pPr>
      <w:r>
        <w:rPr>
          <w:rFonts w:asciiTheme="minorHAnsi" w:hAnsiTheme="minorHAnsi" w:cstheme="minorHAnsi"/>
        </w:rPr>
        <w:t>Zavarovanja niso predvidena.</w:t>
      </w:r>
    </w:p>
    <w:p w14:paraId="7A04C18B"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17" w:name="_Toc232672106"/>
      <w:r w:rsidRPr="002A0D1D">
        <w:rPr>
          <w:rFonts w:asciiTheme="minorHAnsi" w:hAnsiTheme="minorHAnsi" w:cstheme="minorHAnsi"/>
          <w:sz w:val="24"/>
          <w:szCs w:val="24"/>
        </w:rPr>
        <w:t>1.14 Merilo za izbiro</w:t>
      </w:r>
      <w:bookmarkEnd w:id="17"/>
      <w:r w:rsidRPr="002A0D1D">
        <w:rPr>
          <w:rFonts w:asciiTheme="minorHAnsi" w:hAnsiTheme="minorHAnsi" w:cstheme="minorHAnsi"/>
          <w:sz w:val="24"/>
          <w:szCs w:val="24"/>
        </w:rPr>
        <w:t xml:space="preserve"> </w:t>
      </w:r>
    </w:p>
    <w:p w14:paraId="7746CEF5" w14:textId="77777777" w:rsidR="005C3FBB" w:rsidRDefault="005C3FBB" w:rsidP="005C3FBB">
      <w:pPr>
        <w:widowControl w:val="0"/>
        <w:autoSpaceDE w:val="0"/>
        <w:spacing w:line="266" w:lineRule="exact"/>
        <w:jc w:val="both"/>
        <w:rPr>
          <w:rFonts w:asciiTheme="minorHAnsi" w:hAnsiTheme="minorHAnsi" w:cstheme="minorHAnsi"/>
        </w:rPr>
      </w:pPr>
      <w:r w:rsidRPr="003B6046">
        <w:rPr>
          <w:rFonts w:asciiTheme="minorHAnsi" w:hAnsiTheme="minorHAnsi" w:cstheme="minorHAnsi"/>
        </w:rPr>
        <w:t xml:space="preserve">Merilo za izbor najugodnejšega ponudnika je ekonomsko najugodnejša ponudba na podlagi </w:t>
      </w:r>
      <w:r>
        <w:rPr>
          <w:rFonts w:asciiTheme="minorHAnsi" w:hAnsiTheme="minorHAnsi" w:cstheme="minorHAnsi"/>
        </w:rPr>
        <w:t>najvišjega števila prejetih točk na podlagi naslednjih meril:</w:t>
      </w:r>
    </w:p>
    <w:p w14:paraId="727E8BA1" w14:textId="77777777" w:rsidR="005C3FBB" w:rsidRDefault="005C3FBB" w:rsidP="005C3FBB">
      <w:pPr>
        <w:widowControl w:val="0"/>
        <w:autoSpaceDE w:val="0"/>
        <w:spacing w:line="266" w:lineRule="exact"/>
        <w:ind w:left="284"/>
        <w:jc w:val="both"/>
        <w:rPr>
          <w:rFonts w:asciiTheme="minorHAnsi" w:hAnsiTheme="minorHAnsi" w:cstheme="minorHAnsi"/>
          <w:b/>
          <w:bCs/>
        </w:rPr>
      </w:pPr>
    </w:p>
    <w:p w14:paraId="7BBF9ECA" w14:textId="77777777" w:rsidR="005C3FBB" w:rsidRPr="00855849" w:rsidRDefault="005C3FBB" w:rsidP="005C3FBB">
      <w:pPr>
        <w:widowControl w:val="0"/>
        <w:autoSpaceDE w:val="0"/>
        <w:spacing w:line="266" w:lineRule="exact"/>
        <w:ind w:left="284"/>
        <w:jc w:val="both"/>
        <w:rPr>
          <w:rFonts w:asciiTheme="minorHAnsi" w:hAnsiTheme="minorHAnsi" w:cstheme="minorHAnsi"/>
          <w:b/>
          <w:bCs/>
        </w:rPr>
      </w:pPr>
      <w:r w:rsidRPr="00855849">
        <w:rPr>
          <w:rFonts w:asciiTheme="minorHAnsi" w:hAnsiTheme="minorHAnsi" w:cstheme="minorHAnsi"/>
          <w:b/>
          <w:bCs/>
        </w:rPr>
        <w:t>Merilo 1: Ponudbena vrednost (95 točk)</w:t>
      </w:r>
    </w:p>
    <w:p w14:paraId="013B9C9B" w14:textId="77777777" w:rsidR="005C3FBB" w:rsidRPr="006F7A9D" w:rsidRDefault="005C3FBB" w:rsidP="005C3FBB">
      <w:pPr>
        <w:widowControl w:val="0"/>
        <w:autoSpaceDE w:val="0"/>
        <w:spacing w:line="266" w:lineRule="exact"/>
        <w:ind w:left="284"/>
        <w:jc w:val="both"/>
        <w:rPr>
          <w:rFonts w:asciiTheme="minorHAnsi" w:hAnsiTheme="minorHAnsi" w:cstheme="minorHAnsi"/>
          <w:sz w:val="20"/>
          <w:szCs w:val="20"/>
        </w:rPr>
      </w:pPr>
      <w:r w:rsidRPr="006F7A9D">
        <w:rPr>
          <w:rFonts w:asciiTheme="minorHAnsi" w:hAnsiTheme="minorHAnsi" w:cstheme="minorHAnsi"/>
          <w:b/>
          <w:bCs/>
          <w:sz w:val="20"/>
          <w:szCs w:val="20"/>
        </w:rPr>
        <w:t>Oznaka merila:</w:t>
      </w:r>
      <w:r w:rsidRPr="006F7A9D">
        <w:rPr>
          <w:rFonts w:asciiTheme="minorHAnsi" w:hAnsiTheme="minorHAnsi" w:cstheme="minorHAnsi"/>
          <w:sz w:val="20"/>
          <w:szCs w:val="20"/>
        </w:rPr>
        <w:t> M1 – Ponudbena vrednost (v EUR brez DDV)</w:t>
      </w:r>
    </w:p>
    <w:p w14:paraId="66F3851A" w14:textId="77777777" w:rsidR="005C3FBB" w:rsidRPr="006F7A9D" w:rsidRDefault="005C3FBB" w:rsidP="005C3FBB">
      <w:pPr>
        <w:widowControl w:val="0"/>
        <w:autoSpaceDE w:val="0"/>
        <w:spacing w:line="266" w:lineRule="exact"/>
        <w:ind w:left="284"/>
        <w:jc w:val="both"/>
        <w:rPr>
          <w:rFonts w:asciiTheme="minorHAnsi" w:hAnsiTheme="minorHAnsi" w:cstheme="minorHAnsi"/>
          <w:sz w:val="20"/>
          <w:szCs w:val="20"/>
        </w:rPr>
      </w:pPr>
      <w:r w:rsidRPr="006F7A9D">
        <w:rPr>
          <w:rFonts w:asciiTheme="minorHAnsi" w:hAnsiTheme="minorHAnsi" w:cstheme="minorHAnsi"/>
          <w:b/>
          <w:bCs/>
          <w:sz w:val="20"/>
          <w:szCs w:val="20"/>
        </w:rPr>
        <w:t>Utež:</w:t>
      </w:r>
      <w:r w:rsidRPr="006F7A9D">
        <w:rPr>
          <w:rFonts w:asciiTheme="minorHAnsi" w:hAnsiTheme="minorHAnsi" w:cstheme="minorHAnsi"/>
          <w:sz w:val="20"/>
          <w:szCs w:val="20"/>
        </w:rPr>
        <w:t> 95 točk</w:t>
      </w:r>
    </w:p>
    <w:p w14:paraId="27462963" w14:textId="77777777" w:rsidR="005C3FBB" w:rsidRDefault="005C3FBB" w:rsidP="005C3FBB">
      <w:pPr>
        <w:widowControl w:val="0"/>
        <w:autoSpaceDE w:val="0"/>
        <w:spacing w:line="266" w:lineRule="exact"/>
        <w:ind w:left="284"/>
        <w:jc w:val="both"/>
        <w:rPr>
          <w:rFonts w:asciiTheme="minorHAnsi" w:hAnsiTheme="minorHAnsi" w:cstheme="minorHAnsi"/>
          <w:b/>
          <w:bCs/>
        </w:rPr>
      </w:pPr>
      <w:r w:rsidRPr="00855849">
        <w:rPr>
          <w:rFonts w:asciiTheme="minorHAnsi" w:hAnsiTheme="minorHAnsi" w:cstheme="minorHAnsi"/>
        </w:rPr>
        <w:br/>
      </w:r>
      <w:r w:rsidRPr="00855849">
        <w:rPr>
          <w:rFonts w:asciiTheme="minorHAnsi" w:hAnsiTheme="minorHAnsi" w:cstheme="minorHAnsi"/>
          <w:b/>
          <w:bCs/>
        </w:rPr>
        <w:t>Način točkovanja</w:t>
      </w:r>
      <w:r>
        <w:rPr>
          <w:rFonts w:asciiTheme="minorHAnsi" w:hAnsiTheme="minorHAnsi" w:cstheme="minorHAnsi"/>
          <w:b/>
          <w:bCs/>
        </w:rPr>
        <w:t>:</w:t>
      </w:r>
    </w:p>
    <w:p w14:paraId="49AE9255" w14:textId="77777777" w:rsidR="005C3FBB" w:rsidRPr="00855849" w:rsidRDefault="005C3FBB" w:rsidP="005C3FBB">
      <w:pPr>
        <w:widowControl w:val="0"/>
        <w:autoSpaceDE w:val="0"/>
        <w:spacing w:line="266" w:lineRule="exact"/>
        <w:ind w:left="284"/>
        <w:jc w:val="both"/>
        <w:rPr>
          <w:rFonts w:asciiTheme="minorHAnsi" w:hAnsiTheme="minorHAnsi" w:cstheme="minorHAnsi"/>
        </w:rPr>
      </w:pPr>
      <w:r w:rsidRPr="00855849">
        <w:rPr>
          <w:rFonts w:asciiTheme="minorHAnsi" w:hAnsiTheme="minorHAnsi" w:cstheme="minorHAnsi"/>
        </w:rPr>
        <w:br/>
        <w:t>Najnižja ponudbena vrednost prejme 95 točk, ostale sorazmerno manj:</w:t>
      </w:r>
    </w:p>
    <w:p w14:paraId="493098C6" w14:textId="77777777" w:rsidR="005C3FBB" w:rsidRDefault="005C3FBB" w:rsidP="005C3FBB">
      <w:pPr>
        <w:widowControl w:val="0"/>
        <w:autoSpaceDE w:val="0"/>
        <w:spacing w:line="266" w:lineRule="exact"/>
        <w:ind w:left="284"/>
        <w:jc w:val="both"/>
        <w:rPr>
          <w:rFonts w:asciiTheme="minorHAnsi" w:hAnsiTheme="minorHAnsi" w:cstheme="minorHAnsi"/>
        </w:rPr>
      </w:pPr>
    </w:p>
    <w:p w14:paraId="6861D239" w14:textId="77777777" w:rsidR="005C3FBB" w:rsidRPr="00855849" w:rsidRDefault="005C3FBB" w:rsidP="005C3FBB">
      <w:pPr>
        <w:widowControl w:val="0"/>
        <w:autoSpaceDE w:val="0"/>
        <w:spacing w:line="266" w:lineRule="exact"/>
        <w:ind w:left="284"/>
        <w:jc w:val="both"/>
        <w:rPr>
          <w:rFonts w:asciiTheme="minorHAnsi" w:hAnsiTheme="minorHAnsi" w:cstheme="minorHAnsi"/>
          <w:b/>
          <w:bCs/>
        </w:rPr>
      </w:pPr>
      <w:r w:rsidRPr="00855849">
        <w:rPr>
          <w:rFonts w:asciiTheme="minorHAnsi" w:hAnsiTheme="minorHAnsi" w:cstheme="minorHAnsi"/>
          <w:b/>
          <w:bCs/>
        </w:rPr>
        <w:t>TM1=95×</w:t>
      </w:r>
      <w:r w:rsidRPr="00B31C6C">
        <w:rPr>
          <w:rFonts w:asciiTheme="minorHAnsi" w:hAnsiTheme="minorHAnsi" w:cstheme="minorHAnsi"/>
          <w:b/>
          <w:bCs/>
        </w:rPr>
        <w:t>(</w:t>
      </w:r>
      <w:r w:rsidRPr="00855849">
        <w:rPr>
          <w:rFonts w:asciiTheme="minorHAnsi" w:hAnsiTheme="minorHAnsi" w:cstheme="minorHAnsi"/>
          <w:b/>
          <w:bCs/>
        </w:rPr>
        <w:t>Cmi</w:t>
      </w:r>
      <w:r w:rsidRPr="00B31C6C">
        <w:rPr>
          <w:rFonts w:asciiTheme="minorHAnsi" w:hAnsiTheme="minorHAnsi" w:cstheme="minorHAnsi"/>
          <w:b/>
          <w:bCs/>
        </w:rPr>
        <w:t>n/Ci)</w:t>
      </w:r>
    </w:p>
    <w:p w14:paraId="0BCABCF0" w14:textId="77777777" w:rsidR="005C3FBB" w:rsidRDefault="005C3FBB" w:rsidP="005C3FBB">
      <w:pPr>
        <w:widowControl w:val="0"/>
        <w:autoSpaceDE w:val="0"/>
        <w:spacing w:line="266" w:lineRule="exact"/>
        <w:ind w:left="284"/>
        <w:jc w:val="both"/>
        <w:rPr>
          <w:rFonts w:asciiTheme="minorHAnsi" w:hAnsiTheme="minorHAnsi" w:cstheme="minorHAnsi"/>
        </w:rPr>
      </w:pPr>
    </w:p>
    <w:p w14:paraId="7BBEE9B3" w14:textId="77777777" w:rsidR="005C3FBB" w:rsidRPr="00FC0E26" w:rsidRDefault="005C3FBB" w:rsidP="005C3FBB">
      <w:pPr>
        <w:widowControl w:val="0"/>
        <w:autoSpaceDE w:val="0"/>
        <w:spacing w:line="266" w:lineRule="exact"/>
        <w:ind w:left="284"/>
        <w:jc w:val="both"/>
        <w:rPr>
          <w:rFonts w:asciiTheme="minorHAnsi" w:hAnsiTheme="minorHAnsi" w:cstheme="minorHAnsi"/>
          <w:sz w:val="20"/>
          <w:szCs w:val="20"/>
        </w:rPr>
      </w:pPr>
      <w:r w:rsidRPr="00FC0E26">
        <w:rPr>
          <w:rFonts w:asciiTheme="minorHAnsi" w:hAnsiTheme="minorHAnsi" w:cstheme="minorHAnsi"/>
          <w:sz w:val="20"/>
          <w:szCs w:val="20"/>
        </w:rPr>
        <w:t>kjer je:</w:t>
      </w:r>
    </w:p>
    <w:p w14:paraId="66185FCD" w14:textId="77777777" w:rsidR="005C3FBB" w:rsidRPr="00FC0E26" w:rsidRDefault="005C3FBB" w:rsidP="005C3FBB">
      <w:pPr>
        <w:widowControl w:val="0"/>
        <w:numPr>
          <w:ilvl w:val="0"/>
          <w:numId w:val="40"/>
        </w:numPr>
        <w:autoSpaceDE w:val="0"/>
        <w:spacing w:line="266" w:lineRule="exact"/>
        <w:jc w:val="both"/>
        <w:rPr>
          <w:rFonts w:asciiTheme="minorHAnsi" w:hAnsiTheme="minorHAnsi" w:cstheme="minorHAnsi"/>
          <w:sz w:val="20"/>
          <w:szCs w:val="20"/>
        </w:rPr>
      </w:pPr>
      <w:r w:rsidRPr="00FC0E26">
        <w:rPr>
          <w:rFonts w:asciiTheme="minorHAnsi" w:hAnsiTheme="minorHAnsi" w:cstheme="minorHAnsi"/>
          <w:sz w:val="20"/>
          <w:szCs w:val="20"/>
        </w:rPr>
        <w:t>Cmin= najnižja dopustna ponudbena vrednost,</w:t>
      </w:r>
    </w:p>
    <w:p w14:paraId="50202B57" w14:textId="77777777" w:rsidR="005C3FBB" w:rsidRPr="00FC0E26" w:rsidRDefault="005C3FBB" w:rsidP="005C3FBB">
      <w:pPr>
        <w:widowControl w:val="0"/>
        <w:numPr>
          <w:ilvl w:val="0"/>
          <w:numId w:val="40"/>
        </w:numPr>
        <w:autoSpaceDE w:val="0"/>
        <w:spacing w:line="266" w:lineRule="exact"/>
        <w:jc w:val="both"/>
        <w:rPr>
          <w:rFonts w:asciiTheme="minorHAnsi" w:hAnsiTheme="minorHAnsi" w:cstheme="minorHAnsi"/>
          <w:sz w:val="20"/>
          <w:szCs w:val="20"/>
        </w:rPr>
      </w:pPr>
      <w:r w:rsidRPr="00FC0E26">
        <w:rPr>
          <w:rFonts w:asciiTheme="minorHAnsi" w:hAnsiTheme="minorHAnsi" w:cstheme="minorHAnsi"/>
          <w:sz w:val="20"/>
          <w:szCs w:val="20"/>
        </w:rPr>
        <w:t>Ci = ponudbena vrednost ocenjevane ponudbe,</w:t>
      </w:r>
    </w:p>
    <w:p w14:paraId="7D2B89B6" w14:textId="77777777" w:rsidR="005C3FBB" w:rsidRPr="00FC0E26" w:rsidRDefault="005C3FBB" w:rsidP="005C3FBB">
      <w:pPr>
        <w:widowControl w:val="0"/>
        <w:numPr>
          <w:ilvl w:val="0"/>
          <w:numId w:val="40"/>
        </w:numPr>
        <w:autoSpaceDE w:val="0"/>
        <w:spacing w:line="266" w:lineRule="exact"/>
        <w:jc w:val="both"/>
        <w:rPr>
          <w:rFonts w:asciiTheme="minorHAnsi" w:hAnsiTheme="minorHAnsi" w:cstheme="minorHAnsi"/>
          <w:sz w:val="20"/>
          <w:szCs w:val="20"/>
        </w:rPr>
      </w:pPr>
      <w:r w:rsidRPr="00FC0E26">
        <w:rPr>
          <w:rFonts w:asciiTheme="minorHAnsi" w:hAnsiTheme="minorHAnsi" w:cstheme="minorHAnsi"/>
          <w:sz w:val="20"/>
          <w:szCs w:val="20"/>
        </w:rPr>
        <w:t>TM1 = število točk po merilu M1.</w:t>
      </w:r>
    </w:p>
    <w:p w14:paraId="0A4EF48B" w14:textId="77777777" w:rsidR="005C3FBB" w:rsidRPr="00FC0E26" w:rsidRDefault="005C3FBB" w:rsidP="005C3FBB">
      <w:pPr>
        <w:widowControl w:val="0"/>
        <w:autoSpaceDE w:val="0"/>
        <w:spacing w:line="266" w:lineRule="exact"/>
        <w:ind w:left="284"/>
        <w:jc w:val="both"/>
        <w:rPr>
          <w:rFonts w:asciiTheme="minorHAnsi" w:hAnsiTheme="minorHAnsi" w:cstheme="minorHAnsi"/>
          <w:sz w:val="20"/>
          <w:szCs w:val="20"/>
        </w:rPr>
      </w:pPr>
      <w:r w:rsidRPr="00FC0E26">
        <w:rPr>
          <w:rFonts w:asciiTheme="minorHAnsi" w:hAnsiTheme="minorHAnsi" w:cstheme="minorHAnsi"/>
          <w:sz w:val="20"/>
          <w:szCs w:val="20"/>
        </w:rPr>
        <w:t>(Rezultat se lahko zaokroži na npr. dve decimalki.)</w:t>
      </w:r>
    </w:p>
    <w:p w14:paraId="120841DB" w14:textId="77777777" w:rsidR="005C3FBB" w:rsidRPr="00855849" w:rsidRDefault="005C3FBB" w:rsidP="005C3FBB">
      <w:pPr>
        <w:widowControl w:val="0"/>
        <w:autoSpaceDE w:val="0"/>
        <w:spacing w:line="266" w:lineRule="exact"/>
        <w:ind w:left="284"/>
        <w:jc w:val="both"/>
        <w:rPr>
          <w:rFonts w:asciiTheme="minorHAnsi" w:hAnsiTheme="minorHAnsi" w:cstheme="minorHAnsi"/>
        </w:rPr>
      </w:pPr>
    </w:p>
    <w:p w14:paraId="61D31B5D" w14:textId="77777777" w:rsidR="005C3FBB" w:rsidRPr="00855849" w:rsidRDefault="005C3FBB" w:rsidP="005C3FBB">
      <w:pPr>
        <w:widowControl w:val="0"/>
        <w:autoSpaceDE w:val="0"/>
        <w:spacing w:line="266" w:lineRule="exact"/>
        <w:ind w:left="284"/>
        <w:jc w:val="both"/>
        <w:rPr>
          <w:rFonts w:asciiTheme="minorHAnsi" w:hAnsiTheme="minorHAnsi" w:cstheme="minorHAnsi"/>
          <w:b/>
          <w:bCs/>
        </w:rPr>
      </w:pPr>
      <w:r w:rsidRPr="00855849">
        <w:rPr>
          <w:rFonts w:asciiTheme="minorHAnsi" w:hAnsiTheme="minorHAnsi" w:cstheme="minorHAnsi"/>
          <w:b/>
          <w:bCs/>
        </w:rPr>
        <w:t>Merilo 2: Popust na veljavni cenik univerzalne storitve – standardno pismo v NP (5 točk)</w:t>
      </w:r>
    </w:p>
    <w:p w14:paraId="7ACDB073" w14:textId="77777777" w:rsidR="005C3FBB" w:rsidRPr="006F7A9D" w:rsidRDefault="005C3FBB" w:rsidP="005C3FBB">
      <w:pPr>
        <w:widowControl w:val="0"/>
        <w:autoSpaceDE w:val="0"/>
        <w:spacing w:line="266" w:lineRule="exact"/>
        <w:ind w:left="284"/>
        <w:jc w:val="both"/>
        <w:rPr>
          <w:rFonts w:asciiTheme="minorHAnsi" w:hAnsiTheme="minorHAnsi" w:cstheme="minorHAnsi"/>
          <w:b/>
          <w:bCs/>
          <w:sz w:val="20"/>
          <w:szCs w:val="20"/>
        </w:rPr>
      </w:pPr>
      <w:r w:rsidRPr="006F7A9D">
        <w:rPr>
          <w:rFonts w:asciiTheme="minorHAnsi" w:hAnsiTheme="minorHAnsi" w:cstheme="minorHAnsi"/>
          <w:b/>
          <w:bCs/>
          <w:sz w:val="20"/>
          <w:szCs w:val="20"/>
        </w:rPr>
        <w:t>Oznaka merila: </w:t>
      </w:r>
      <w:r w:rsidRPr="006F7A9D">
        <w:rPr>
          <w:rFonts w:asciiTheme="minorHAnsi" w:hAnsiTheme="minorHAnsi" w:cstheme="minorHAnsi"/>
          <w:sz w:val="20"/>
          <w:szCs w:val="20"/>
        </w:rPr>
        <w:t>M2 – Popust na veljavni cenik izvajalca univerzalne storitve za standardno pismo v NP (v %)</w:t>
      </w:r>
    </w:p>
    <w:p w14:paraId="3FF71AAC" w14:textId="77777777" w:rsidR="005C3FBB" w:rsidRPr="006F7A9D" w:rsidRDefault="005C3FBB" w:rsidP="005C3FBB">
      <w:pPr>
        <w:widowControl w:val="0"/>
        <w:autoSpaceDE w:val="0"/>
        <w:spacing w:line="266" w:lineRule="exact"/>
        <w:ind w:left="284"/>
        <w:jc w:val="both"/>
        <w:rPr>
          <w:rFonts w:asciiTheme="minorHAnsi" w:hAnsiTheme="minorHAnsi" w:cstheme="minorHAnsi"/>
          <w:b/>
          <w:bCs/>
          <w:sz w:val="20"/>
          <w:szCs w:val="20"/>
        </w:rPr>
      </w:pPr>
      <w:r w:rsidRPr="006F7A9D">
        <w:rPr>
          <w:rFonts w:asciiTheme="minorHAnsi" w:hAnsiTheme="minorHAnsi" w:cstheme="minorHAnsi"/>
          <w:b/>
          <w:bCs/>
          <w:sz w:val="20"/>
          <w:szCs w:val="20"/>
        </w:rPr>
        <w:t>Utež: 5 točk</w:t>
      </w:r>
    </w:p>
    <w:p w14:paraId="05C70BBC" w14:textId="77777777" w:rsidR="005C3FBB" w:rsidRDefault="005C3FBB" w:rsidP="005C3FBB">
      <w:pPr>
        <w:widowControl w:val="0"/>
        <w:autoSpaceDE w:val="0"/>
        <w:spacing w:line="266" w:lineRule="exact"/>
        <w:ind w:left="284"/>
        <w:jc w:val="both"/>
        <w:rPr>
          <w:rFonts w:asciiTheme="minorHAnsi" w:hAnsiTheme="minorHAnsi" w:cstheme="minorHAnsi"/>
        </w:rPr>
      </w:pPr>
    </w:p>
    <w:p w14:paraId="4019D735" w14:textId="77777777" w:rsidR="005C3FBB" w:rsidRDefault="005C3FBB" w:rsidP="005C3FBB">
      <w:pPr>
        <w:widowControl w:val="0"/>
        <w:autoSpaceDE w:val="0"/>
        <w:spacing w:line="266" w:lineRule="exact"/>
        <w:ind w:left="284"/>
        <w:jc w:val="both"/>
        <w:rPr>
          <w:rFonts w:asciiTheme="minorHAnsi" w:hAnsiTheme="minorHAnsi" w:cstheme="minorHAnsi"/>
        </w:rPr>
      </w:pPr>
      <w:r w:rsidRPr="00855849">
        <w:rPr>
          <w:rFonts w:asciiTheme="minorHAnsi" w:hAnsiTheme="minorHAnsi" w:cstheme="minorHAnsi"/>
        </w:rPr>
        <w:t>Najvišji ponujeni popust prejme 5 točk, ostali sorazmerno manj:</w:t>
      </w:r>
    </w:p>
    <w:p w14:paraId="3A61D0AA" w14:textId="77777777" w:rsidR="005C3FBB" w:rsidRDefault="005C3FBB" w:rsidP="005C3FBB">
      <w:pPr>
        <w:widowControl w:val="0"/>
        <w:autoSpaceDE w:val="0"/>
        <w:spacing w:line="266" w:lineRule="exact"/>
        <w:ind w:left="284"/>
        <w:jc w:val="both"/>
        <w:rPr>
          <w:rFonts w:asciiTheme="minorHAnsi" w:hAnsiTheme="minorHAnsi" w:cstheme="minorHAnsi"/>
        </w:rPr>
      </w:pPr>
    </w:p>
    <w:p w14:paraId="558EDD60" w14:textId="77777777" w:rsidR="005C3FBB" w:rsidRPr="00B31C6C" w:rsidRDefault="005C3FBB" w:rsidP="005C3FBB">
      <w:pPr>
        <w:widowControl w:val="0"/>
        <w:autoSpaceDE w:val="0"/>
        <w:spacing w:line="266" w:lineRule="exact"/>
        <w:ind w:left="284"/>
        <w:jc w:val="both"/>
        <w:rPr>
          <w:rFonts w:asciiTheme="minorHAnsi" w:hAnsiTheme="minorHAnsi" w:cstheme="minorHAnsi"/>
          <w:b/>
          <w:bCs/>
        </w:rPr>
      </w:pPr>
      <w:r w:rsidRPr="00B31C6C">
        <w:rPr>
          <w:rFonts w:asciiTheme="minorHAnsi" w:hAnsiTheme="minorHAnsi" w:cstheme="minorHAnsi"/>
          <w:b/>
          <w:bCs/>
        </w:rPr>
        <w:t>TM2=5</w:t>
      </w:r>
      <w:r w:rsidRPr="00855849">
        <w:rPr>
          <w:rFonts w:asciiTheme="minorHAnsi" w:hAnsiTheme="minorHAnsi" w:cstheme="minorHAnsi"/>
          <w:b/>
          <w:bCs/>
        </w:rPr>
        <w:t>×</w:t>
      </w:r>
      <w:r w:rsidRPr="00B31C6C">
        <w:rPr>
          <w:rFonts w:asciiTheme="minorHAnsi" w:hAnsiTheme="minorHAnsi" w:cstheme="minorHAnsi"/>
          <w:b/>
          <w:bCs/>
        </w:rPr>
        <w:t>(Di/Dmax)</w:t>
      </w:r>
    </w:p>
    <w:p w14:paraId="64CFA0FC" w14:textId="77777777" w:rsidR="005C3FBB" w:rsidRDefault="005C3FBB" w:rsidP="005C3FBB">
      <w:pPr>
        <w:widowControl w:val="0"/>
        <w:autoSpaceDE w:val="0"/>
        <w:spacing w:line="266" w:lineRule="exact"/>
        <w:ind w:left="284"/>
        <w:jc w:val="both"/>
        <w:rPr>
          <w:rFonts w:asciiTheme="minorHAnsi" w:hAnsiTheme="minorHAnsi" w:cstheme="minorHAnsi"/>
        </w:rPr>
      </w:pPr>
    </w:p>
    <w:p w14:paraId="7BFCD91A" w14:textId="5D92549B" w:rsidR="00FC0E26" w:rsidRPr="00FC0E26" w:rsidRDefault="00FC0E26" w:rsidP="00FC0E26">
      <w:pPr>
        <w:widowControl w:val="0"/>
        <w:autoSpaceDE w:val="0"/>
        <w:spacing w:line="266" w:lineRule="exact"/>
        <w:ind w:left="284"/>
        <w:jc w:val="both"/>
        <w:rPr>
          <w:rFonts w:asciiTheme="minorHAnsi" w:hAnsiTheme="minorHAnsi" w:cstheme="minorHAnsi"/>
          <w:sz w:val="20"/>
          <w:szCs w:val="20"/>
        </w:rPr>
      </w:pPr>
      <w:r w:rsidRPr="00FC0E26">
        <w:rPr>
          <w:rFonts w:asciiTheme="minorHAnsi" w:hAnsiTheme="minorHAnsi" w:cstheme="minorHAnsi"/>
          <w:sz w:val="20"/>
          <w:szCs w:val="20"/>
        </w:rPr>
        <w:t>kjer je:</w:t>
      </w:r>
    </w:p>
    <w:p w14:paraId="0C5FE015" w14:textId="77777777" w:rsidR="005C3FBB" w:rsidRPr="00FC0E26" w:rsidRDefault="005C3FBB" w:rsidP="00FC0E26">
      <w:pPr>
        <w:widowControl w:val="0"/>
        <w:numPr>
          <w:ilvl w:val="0"/>
          <w:numId w:val="40"/>
        </w:numPr>
        <w:autoSpaceDE w:val="0"/>
        <w:spacing w:line="266" w:lineRule="exact"/>
        <w:jc w:val="both"/>
        <w:rPr>
          <w:rFonts w:asciiTheme="minorHAnsi" w:hAnsiTheme="minorHAnsi" w:cstheme="minorHAnsi"/>
          <w:sz w:val="20"/>
          <w:szCs w:val="20"/>
        </w:rPr>
      </w:pPr>
      <w:r w:rsidRPr="00FC0E26">
        <w:rPr>
          <w:rFonts w:asciiTheme="minorHAnsi" w:hAnsiTheme="minorHAnsi" w:cstheme="minorHAnsi"/>
          <w:sz w:val="20"/>
          <w:szCs w:val="20"/>
        </w:rPr>
        <w:t>Dmax = najvišji ponujeni popust (v %),</w:t>
      </w:r>
    </w:p>
    <w:p w14:paraId="552434C2" w14:textId="77777777" w:rsidR="005C3FBB" w:rsidRPr="00FC0E26" w:rsidRDefault="005C3FBB" w:rsidP="00FC0E26">
      <w:pPr>
        <w:widowControl w:val="0"/>
        <w:numPr>
          <w:ilvl w:val="0"/>
          <w:numId w:val="40"/>
        </w:numPr>
        <w:autoSpaceDE w:val="0"/>
        <w:spacing w:line="266" w:lineRule="exact"/>
        <w:jc w:val="both"/>
        <w:rPr>
          <w:rFonts w:asciiTheme="minorHAnsi" w:hAnsiTheme="minorHAnsi" w:cstheme="minorHAnsi"/>
          <w:sz w:val="20"/>
          <w:szCs w:val="20"/>
        </w:rPr>
      </w:pPr>
      <w:r w:rsidRPr="00FC0E26">
        <w:rPr>
          <w:rFonts w:asciiTheme="minorHAnsi" w:hAnsiTheme="minorHAnsi" w:cstheme="minorHAnsi"/>
          <w:sz w:val="20"/>
          <w:szCs w:val="20"/>
        </w:rPr>
        <w:t>Di= ponujeni popust ocenjevane ponudbe (v %),</w:t>
      </w:r>
    </w:p>
    <w:p w14:paraId="6908D9FB" w14:textId="4DDDA341" w:rsidR="005C3FBB" w:rsidRPr="00FC0E26" w:rsidRDefault="005C3FBB" w:rsidP="00FC0E26">
      <w:pPr>
        <w:widowControl w:val="0"/>
        <w:numPr>
          <w:ilvl w:val="0"/>
          <w:numId w:val="40"/>
        </w:numPr>
        <w:autoSpaceDE w:val="0"/>
        <w:spacing w:line="266" w:lineRule="exact"/>
        <w:jc w:val="both"/>
        <w:rPr>
          <w:rFonts w:asciiTheme="minorHAnsi" w:hAnsiTheme="minorHAnsi" w:cstheme="minorHAnsi"/>
          <w:sz w:val="20"/>
          <w:szCs w:val="20"/>
        </w:rPr>
      </w:pPr>
      <w:r w:rsidRPr="00FC0E26">
        <w:rPr>
          <w:rFonts w:asciiTheme="minorHAnsi" w:hAnsiTheme="minorHAnsi" w:cstheme="minorHAnsi"/>
          <w:sz w:val="20"/>
          <w:szCs w:val="20"/>
        </w:rPr>
        <w:t>TM</w:t>
      </w:r>
      <w:r w:rsidR="006F7A9D">
        <w:rPr>
          <w:rFonts w:asciiTheme="minorHAnsi" w:hAnsiTheme="minorHAnsi" w:cstheme="minorHAnsi"/>
          <w:sz w:val="20"/>
          <w:szCs w:val="20"/>
        </w:rPr>
        <w:t>2</w:t>
      </w:r>
      <w:r w:rsidRPr="00FC0E26">
        <w:rPr>
          <w:rFonts w:asciiTheme="minorHAnsi" w:hAnsiTheme="minorHAnsi" w:cstheme="minorHAnsi"/>
          <w:sz w:val="20"/>
          <w:szCs w:val="20"/>
        </w:rPr>
        <w:t>= število točk po merilu M2.</w:t>
      </w:r>
    </w:p>
    <w:p w14:paraId="139F546B" w14:textId="77777777" w:rsidR="005C3FBB" w:rsidRPr="003B6046" w:rsidRDefault="005C3FBB" w:rsidP="005C3FBB">
      <w:pPr>
        <w:widowControl w:val="0"/>
        <w:autoSpaceDE w:val="0"/>
        <w:spacing w:line="266" w:lineRule="exact"/>
        <w:ind w:left="284"/>
        <w:jc w:val="both"/>
        <w:rPr>
          <w:rFonts w:asciiTheme="minorHAnsi" w:hAnsiTheme="minorHAnsi" w:cstheme="minorHAnsi"/>
        </w:rPr>
      </w:pPr>
    </w:p>
    <w:p w14:paraId="6276455E" w14:textId="3410EC4B" w:rsidR="005C3FBB" w:rsidRPr="008C69CD" w:rsidRDefault="005C3FBB" w:rsidP="008C69CD">
      <w:pPr>
        <w:widowControl w:val="0"/>
        <w:autoSpaceDE w:val="0"/>
        <w:spacing w:line="266" w:lineRule="exact"/>
        <w:jc w:val="both"/>
        <w:rPr>
          <w:rFonts w:asciiTheme="minorHAnsi" w:hAnsiTheme="minorHAnsi" w:cstheme="minorHAnsi"/>
        </w:rPr>
      </w:pPr>
      <w:r w:rsidRPr="008C69CD">
        <w:rPr>
          <w:rFonts w:asciiTheme="minorHAnsi" w:hAnsiTheme="minorHAnsi" w:cstheme="minorHAnsi"/>
        </w:rPr>
        <w:t xml:space="preserve">Ponudnik v ponudbenem predračunu navede odstotek popusta (v %), ki se stalno uporablja za celotno obdobje trajanja </w:t>
      </w:r>
      <w:r w:rsidR="005165F7">
        <w:rPr>
          <w:rFonts w:asciiTheme="minorHAnsi" w:hAnsiTheme="minorHAnsi" w:cstheme="minorHAnsi"/>
        </w:rPr>
        <w:t>okvirnega sporazuma</w:t>
      </w:r>
      <w:r w:rsidRPr="008C69CD">
        <w:rPr>
          <w:rFonts w:asciiTheme="minorHAnsi" w:hAnsiTheme="minorHAnsi" w:cstheme="minorHAnsi"/>
        </w:rPr>
        <w:t xml:space="preserve"> za obračun storitve </w:t>
      </w:r>
      <w:r w:rsidR="008C69CD">
        <w:rPr>
          <w:rFonts w:asciiTheme="minorHAnsi" w:hAnsiTheme="minorHAnsi" w:cstheme="minorHAnsi"/>
        </w:rPr>
        <w:t>»</w:t>
      </w:r>
      <w:r w:rsidRPr="008C69CD">
        <w:rPr>
          <w:rFonts w:asciiTheme="minorHAnsi" w:hAnsiTheme="minorHAnsi" w:cstheme="minorHAnsi"/>
        </w:rPr>
        <w:t>standardno pismo v NP</w:t>
      </w:r>
      <w:r w:rsidR="008C69CD">
        <w:rPr>
          <w:rFonts w:asciiTheme="minorHAnsi" w:hAnsiTheme="minorHAnsi" w:cstheme="minorHAnsi"/>
        </w:rPr>
        <w:t>«</w:t>
      </w:r>
      <w:r w:rsidRPr="008C69CD">
        <w:rPr>
          <w:rFonts w:asciiTheme="minorHAnsi" w:hAnsiTheme="minorHAnsi" w:cstheme="minorHAnsi"/>
        </w:rPr>
        <w:t xml:space="preserve"> glede na veljavni cenik izvajalca univerzalne storitve na dan posameznega naročila. Ponujeni popust je fiksni pogodbeni popust in se ne sme zmanjšati.</w:t>
      </w:r>
    </w:p>
    <w:p w14:paraId="4B2AD176" w14:textId="77777777" w:rsidR="00A47669" w:rsidRPr="002A0D1D"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18" w:name="_Toc232672107"/>
      <w:r w:rsidRPr="002A0D1D">
        <w:rPr>
          <w:rFonts w:asciiTheme="minorHAnsi" w:hAnsiTheme="minorHAnsi" w:cstheme="minorHAnsi"/>
          <w:sz w:val="24"/>
          <w:szCs w:val="24"/>
        </w:rPr>
        <w:t>1.15 Izbira v primeru enakih najugodnejših ponudb</w:t>
      </w:r>
      <w:bookmarkEnd w:id="18"/>
      <w:r w:rsidRPr="002A0D1D">
        <w:rPr>
          <w:rFonts w:asciiTheme="minorHAnsi" w:hAnsiTheme="minorHAnsi" w:cstheme="minorHAnsi"/>
          <w:sz w:val="24"/>
          <w:szCs w:val="24"/>
        </w:rPr>
        <w:t xml:space="preserve"> </w:t>
      </w:r>
    </w:p>
    <w:p w14:paraId="4D739C2B" w14:textId="2FC0C998" w:rsidR="0074681D" w:rsidRPr="0074681D" w:rsidRDefault="0074681D" w:rsidP="0074681D">
      <w:pPr>
        <w:pStyle w:val="Odstavekseznama"/>
        <w:widowControl w:val="0"/>
        <w:numPr>
          <w:ilvl w:val="0"/>
          <w:numId w:val="4"/>
        </w:numPr>
        <w:autoSpaceDE w:val="0"/>
        <w:autoSpaceDN w:val="0"/>
        <w:adjustRightInd w:val="0"/>
        <w:jc w:val="both"/>
        <w:rPr>
          <w:rFonts w:asciiTheme="minorHAnsi" w:hAnsiTheme="minorHAnsi"/>
        </w:rPr>
      </w:pPr>
      <w:r w:rsidRPr="0074681D">
        <w:rPr>
          <w:rFonts w:asciiTheme="minorHAnsi" w:hAnsiTheme="minorHAnsi"/>
        </w:rPr>
        <w:t>V primeru, da najmanj dva ponudnika ponudita prejmeta isto število točk, se kot naslednje merilo za izbiro upošteva najnižja ponudbena vrednost brez DDV.</w:t>
      </w:r>
    </w:p>
    <w:p w14:paraId="0D85907D" w14:textId="77777777" w:rsidR="00A47669" w:rsidRPr="002A0D1D"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19" w:name="_Toc232672108"/>
      <w:r w:rsidRPr="002A0D1D">
        <w:rPr>
          <w:rFonts w:asciiTheme="minorHAnsi" w:hAnsiTheme="minorHAnsi" w:cstheme="minorHAnsi"/>
          <w:sz w:val="24"/>
          <w:szCs w:val="24"/>
        </w:rPr>
        <w:t>1.16 Javno odpiranje ponudb</w:t>
      </w:r>
      <w:bookmarkEnd w:id="19"/>
      <w:r w:rsidRPr="002A0D1D">
        <w:rPr>
          <w:rFonts w:asciiTheme="minorHAnsi" w:hAnsiTheme="minorHAnsi" w:cstheme="minorHAnsi"/>
          <w:sz w:val="24"/>
          <w:szCs w:val="24"/>
        </w:rPr>
        <w:t xml:space="preserve"> </w:t>
      </w:r>
    </w:p>
    <w:p w14:paraId="5804CD59"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Odpiranje ponudb je javno. </w:t>
      </w:r>
    </w:p>
    <w:p w14:paraId="4B46A32D"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6FEED900"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20" w:name="_Toc232672109"/>
      <w:r w:rsidRPr="002A0D1D">
        <w:rPr>
          <w:rFonts w:asciiTheme="minorHAnsi" w:hAnsiTheme="minorHAnsi" w:cstheme="minorHAnsi"/>
          <w:sz w:val="24"/>
          <w:szCs w:val="24"/>
        </w:rPr>
        <w:t>1.17 Variante</w:t>
      </w:r>
      <w:bookmarkEnd w:id="20"/>
      <w:r w:rsidRPr="002A0D1D">
        <w:rPr>
          <w:rFonts w:asciiTheme="minorHAnsi" w:hAnsiTheme="minorHAnsi" w:cstheme="minorHAnsi"/>
          <w:sz w:val="24"/>
          <w:szCs w:val="24"/>
        </w:rPr>
        <w:t xml:space="preserve"> </w:t>
      </w:r>
    </w:p>
    <w:p w14:paraId="3907C52B"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Variantne prijave in ponudbe niso dopustne in ne bodo upoštevane. </w:t>
      </w:r>
    </w:p>
    <w:p w14:paraId="7A23D94F" w14:textId="0486F9E7" w:rsidR="00A47669" w:rsidRPr="002A0D1D"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21" w:name="_Toc232672110"/>
      <w:r w:rsidRPr="002A0D1D">
        <w:rPr>
          <w:rFonts w:asciiTheme="minorHAnsi" w:hAnsiTheme="minorHAnsi" w:cstheme="minorHAnsi"/>
          <w:sz w:val="24"/>
          <w:szCs w:val="24"/>
        </w:rPr>
        <w:t xml:space="preserve">1.18 </w:t>
      </w:r>
      <w:r w:rsidR="00F71177">
        <w:rPr>
          <w:rFonts w:asciiTheme="minorHAnsi" w:hAnsiTheme="minorHAnsi" w:cstheme="minorHAnsi"/>
          <w:sz w:val="24"/>
          <w:szCs w:val="24"/>
        </w:rPr>
        <w:t>Okvirni sporazum</w:t>
      </w:r>
      <w:bookmarkEnd w:id="21"/>
    </w:p>
    <w:p w14:paraId="4C54B1F8" w14:textId="1B4AEEC1"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Izbran ponudnik je dolžan podpisati </w:t>
      </w:r>
      <w:r w:rsidR="00F71177">
        <w:rPr>
          <w:rFonts w:asciiTheme="minorHAnsi" w:hAnsiTheme="minorHAnsi" w:cstheme="minorHAnsi"/>
        </w:rPr>
        <w:t>okvirni sporazum</w:t>
      </w:r>
      <w:r w:rsidRPr="002A0D1D">
        <w:rPr>
          <w:rFonts w:asciiTheme="minorHAnsi" w:hAnsiTheme="minorHAnsi" w:cstheme="minorHAnsi"/>
        </w:rPr>
        <w:t xml:space="preserve"> v roku 8 dni po prejemu le-te</w:t>
      </w:r>
      <w:r w:rsidR="00F71177">
        <w:rPr>
          <w:rFonts w:asciiTheme="minorHAnsi" w:hAnsiTheme="minorHAnsi" w:cstheme="minorHAnsi"/>
        </w:rPr>
        <w:t>ga</w:t>
      </w:r>
      <w:r w:rsidRPr="002A0D1D">
        <w:rPr>
          <w:rFonts w:asciiTheme="minorHAnsi" w:hAnsiTheme="minorHAnsi" w:cstheme="minorHAnsi"/>
        </w:rPr>
        <w:t xml:space="preserve">, sicer bo naročnik menil, da z naročnikom posla ne želi skleniti. </w:t>
      </w:r>
    </w:p>
    <w:p w14:paraId="683C641D"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22" w:name="_Toc232672111"/>
      <w:r w:rsidRPr="002A0D1D">
        <w:rPr>
          <w:rFonts w:asciiTheme="minorHAnsi" w:hAnsiTheme="minorHAnsi" w:cstheme="minorHAnsi"/>
          <w:sz w:val="24"/>
          <w:szCs w:val="24"/>
        </w:rPr>
        <w:t>1.19 Ustavitev postopka, zavrnitev ponudb in odstop od izvedbe oddaje naročila</w:t>
      </w:r>
      <w:bookmarkEnd w:id="22"/>
    </w:p>
    <w:p w14:paraId="6FD99163"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Naročnik lahko v skladu s 1. odstavkom 90. člena ZJN-3 do roka za oddajo ponudb kadar koli ustavi postopek oddaje javnega naročila. </w:t>
      </w:r>
    </w:p>
    <w:p w14:paraId="08AB6F8A" w14:textId="77777777" w:rsidR="00A47669" w:rsidRPr="002A0D1D" w:rsidRDefault="00A47669" w:rsidP="00A47669">
      <w:pPr>
        <w:widowControl w:val="0"/>
        <w:autoSpaceDE w:val="0"/>
        <w:jc w:val="both"/>
        <w:rPr>
          <w:rFonts w:asciiTheme="minorHAnsi" w:hAnsiTheme="minorHAnsi" w:cstheme="minorHAnsi"/>
        </w:rPr>
      </w:pPr>
    </w:p>
    <w:p w14:paraId="33E2BC41"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1C5CC928"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2E9DB835"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23" w:name="_Toc232672112"/>
      <w:r w:rsidRPr="002A0D1D">
        <w:rPr>
          <w:rFonts w:asciiTheme="minorHAnsi" w:hAnsiTheme="minorHAnsi" w:cstheme="minorHAnsi"/>
          <w:sz w:val="24"/>
          <w:szCs w:val="24"/>
        </w:rPr>
        <w:t>1.20 Protikorupcijsko obvestilo</w:t>
      </w:r>
      <w:bookmarkEnd w:id="23"/>
    </w:p>
    <w:p w14:paraId="73B09754"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58AA55B2" w14:textId="77777777" w:rsidR="00A47669" w:rsidRPr="002A0D1D" w:rsidRDefault="00A47669" w:rsidP="00A47669">
      <w:pPr>
        <w:widowControl w:val="0"/>
        <w:autoSpaceDE w:val="0"/>
        <w:jc w:val="both"/>
        <w:rPr>
          <w:rFonts w:asciiTheme="minorHAnsi" w:hAnsiTheme="minorHAnsi" w:cstheme="minorHAnsi"/>
        </w:rPr>
      </w:pPr>
    </w:p>
    <w:p w14:paraId="19A661F6" w14:textId="610AA1D4"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V času od izbire ponudbe do pričetka veljavnosti pogodbe</w:t>
      </w:r>
      <w:r w:rsidR="005165F7">
        <w:rPr>
          <w:rFonts w:asciiTheme="minorHAnsi" w:hAnsiTheme="minorHAnsi" w:cstheme="minorHAnsi"/>
        </w:rPr>
        <w:t>/okvirnega sporazuma</w:t>
      </w:r>
      <w:r w:rsidRPr="002A0D1D">
        <w:rPr>
          <w:rFonts w:asciiTheme="minorHAnsi" w:hAnsiTheme="minorHAnsi" w:cstheme="minorHAnsi"/>
        </w:rPr>
        <w:t>, ponudnik ne sme pričenjati dejanj, ki bi lahko povzročila, da pogodba</w:t>
      </w:r>
      <w:r w:rsidR="005165F7">
        <w:rPr>
          <w:rFonts w:asciiTheme="minorHAnsi" w:hAnsiTheme="minorHAnsi" w:cstheme="minorHAnsi"/>
        </w:rPr>
        <w:t>/okvirni sporazum</w:t>
      </w:r>
      <w:r w:rsidRPr="002A0D1D">
        <w:rPr>
          <w:rFonts w:asciiTheme="minorHAnsi" w:hAnsiTheme="minorHAnsi" w:cstheme="minorHAnsi"/>
        </w:rPr>
        <w:t xml:space="preserve"> ne bi pričela veljati ali ne bi bila izpolnjena. </w:t>
      </w:r>
    </w:p>
    <w:p w14:paraId="1F08DB1C"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V primeru ustavitve postopka nobena stran ne sme pričenjati in izvajati postopkov, ki bi otežili razveljavitev ali spremembo odločitve o izbiri izvajalca ali bi vplivali na nepristranskost revizijske komisije</w:t>
      </w:r>
    </w:p>
    <w:p w14:paraId="31CA7240"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24" w:name="_Toc232672113"/>
      <w:r w:rsidRPr="002A0D1D">
        <w:rPr>
          <w:rFonts w:asciiTheme="minorHAnsi" w:hAnsiTheme="minorHAnsi" w:cstheme="minorHAnsi"/>
          <w:sz w:val="24"/>
          <w:szCs w:val="24"/>
        </w:rPr>
        <w:t>1.21 Pravno varstvo</w:t>
      </w:r>
      <w:bookmarkEnd w:id="24"/>
    </w:p>
    <w:p w14:paraId="3E8DDA1E"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Zahtevek za revizijo v predrevizijskem postopku lahko v skladu z Zakonom o pravnem varstvu v postopkih javnega naročanja Zakon o pravnem varstvu v postopkih javnega naročanja (Uradni list RS, št. </w:t>
      </w:r>
      <w:hyperlink r:id="rId27" w:tgtFrame="_blank" w:tooltip="Zakon o pravnem varstvu v postopkih javnega naročanja (ZPVPJN)" w:history="1">
        <w:r w:rsidRPr="002A0D1D">
          <w:rPr>
            <w:rFonts w:asciiTheme="minorHAnsi" w:hAnsiTheme="minorHAnsi" w:cstheme="minorHAnsi"/>
          </w:rPr>
          <w:t>43/11</w:t>
        </w:r>
      </w:hyperlink>
      <w:r w:rsidRPr="002A0D1D">
        <w:rPr>
          <w:rFonts w:asciiTheme="minorHAnsi" w:hAnsiTheme="minorHAnsi" w:cstheme="minorHAnsi"/>
        </w:rPr>
        <w:t xml:space="preserve">, </w:t>
      </w:r>
      <w:hyperlink r:id="rId28" w:tgtFrame="_blank" w:tooltip="Zakon o dopolnitvi Zakona o tajnih podatkih (ZTP-D)" w:history="1">
        <w:r w:rsidRPr="002A0D1D">
          <w:rPr>
            <w:rFonts w:asciiTheme="minorHAnsi" w:hAnsiTheme="minorHAnsi" w:cstheme="minorHAnsi"/>
          </w:rPr>
          <w:t>60/11</w:t>
        </w:r>
      </w:hyperlink>
      <w:r w:rsidRPr="002A0D1D">
        <w:rPr>
          <w:rFonts w:asciiTheme="minorHAnsi" w:hAnsiTheme="minorHAnsi" w:cstheme="minorHAnsi"/>
        </w:rPr>
        <w:t xml:space="preserve"> – ZTP-D, </w:t>
      </w:r>
      <w:hyperlink r:id="rId29" w:tgtFrame="_blank" w:tooltip="Zakon o spremembah in dopolnitvah Zakona o pravnem varstvu v postopkih javnega naročanja (ZPVPJN-A)" w:history="1">
        <w:r w:rsidRPr="002A0D1D">
          <w:rPr>
            <w:rFonts w:asciiTheme="minorHAnsi" w:hAnsiTheme="minorHAnsi" w:cstheme="minorHAnsi"/>
          </w:rPr>
          <w:t>63/13</w:t>
        </w:r>
      </w:hyperlink>
      <w:r w:rsidRPr="002A0D1D">
        <w:rPr>
          <w:rFonts w:asciiTheme="minorHAnsi" w:hAnsiTheme="minorHAnsi" w:cstheme="minorHAnsi"/>
        </w:rPr>
        <w:t xml:space="preserve">, </w:t>
      </w:r>
      <w:hyperlink r:id="rId30" w:tgtFrame="_blank" w:tooltip="Zakon o spremembah in dopolnitvah Zakona o državni upravi (ZDU-1I)" w:history="1">
        <w:r w:rsidRPr="002A0D1D">
          <w:rPr>
            <w:rFonts w:asciiTheme="minorHAnsi" w:hAnsiTheme="minorHAnsi" w:cstheme="minorHAnsi"/>
          </w:rPr>
          <w:t>90/14</w:t>
        </w:r>
      </w:hyperlink>
      <w:r w:rsidRPr="002A0D1D">
        <w:rPr>
          <w:rFonts w:asciiTheme="minorHAnsi" w:hAnsiTheme="minorHAnsi" w:cstheme="minorHAnsi"/>
        </w:rPr>
        <w:t xml:space="preserve"> – ZDU-1I, </w:t>
      </w:r>
      <w:hyperlink r:id="rId31" w:tgtFrame="_blank" w:tooltip="Zakon o spremembah in dopolnitvah Zakona o pravnem varstvu v postopkih javnega naročanja (ZPVPJN-B)" w:history="1">
        <w:r w:rsidRPr="002A0D1D">
          <w:rPr>
            <w:rFonts w:asciiTheme="minorHAnsi" w:hAnsiTheme="minorHAnsi" w:cstheme="minorHAnsi"/>
          </w:rPr>
          <w:t>60/17</w:t>
        </w:r>
      </w:hyperlink>
      <w:r w:rsidRPr="002A0D1D">
        <w:rPr>
          <w:rFonts w:asciiTheme="minorHAnsi" w:hAnsiTheme="minorHAnsi" w:cstheme="minorHAnsi"/>
        </w:rPr>
        <w:t xml:space="preserve"> in </w:t>
      </w:r>
      <w:hyperlink r:id="rId32" w:tgtFrame="_blank" w:tooltip="Zakon o spremembah in dopolnitvah Zakona o pravnem varstvu v postopkih javnega naročanja (ZPVPJN-C)" w:history="1">
        <w:r w:rsidRPr="002A0D1D">
          <w:rPr>
            <w:rFonts w:asciiTheme="minorHAnsi" w:hAnsiTheme="minorHAnsi" w:cstheme="minorHAnsi"/>
          </w:rPr>
          <w:t>72/19</w:t>
        </w:r>
      </w:hyperlink>
      <w:r w:rsidRPr="002A0D1D">
        <w:rPr>
          <w:rFonts w:asciiTheme="minorHAnsi" w:hAnsiTheme="minorHAnsi" w:cstheme="minorHAnsi"/>
        </w:rPr>
        <w:t>)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62F574B5"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Podrobnejša navodila za uveljavljanje pravnega varstva so dostopna na spletni strani </w:t>
      </w:r>
      <w:hyperlink r:id="rId33" w:history="1">
        <w:r w:rsidRPr="002A0D1D">
          <w:rPr>
            <w:rStyle w:val="Hiperpovezava"/>
            <w:rFonts w:asciiTheme="minorHAnsi" w:hAnsiTheme="minorHAnsi" w:cstheme="minorHAnsi"/>
            <w:color w:val="auto"/>
          </w:rPr>
          <w:t>http://www.djn.mju.gov.si/sistem-javnega-narocanja/pravno-varstvo</w:t>
        </w:r>
      </w:hyperlink>
      <w:r w:rsidRPr="002A0D1D">
        <w:rPr>
          <w:rFonts w:asciiTheme="minorHAnsi" w:hAnsiTheme="minorHAnsi" w:cstheme="minorHAnsi"/>
        </w:rPr>
        <w:t xml:space="preserve"> .</w:t>
      </w:r>
    </w:p>
    <w:p w14:paraId="7D8B2C5A" w14:textId="77777777" w:rsidR="00A47669" w:rsidRDefault="00A47669" w:rsidP="00A47669">
      <w:pPr>
        <w:widowControl w:val="0"/>
        <w:autoSpaceDE w:val="0"/>
        <w:jc w:val="both"/>
        <w:rPr>
          <w:rFonts w:asciiTheme="minorHAnsi" w:hAnsiTheme="minorHAnsi" w:cstheme="minorHAnsi"/>
        </w:rPr>
      </w:pPr>
    </w:p>
    <w:p w14:paraId="5F316869" w14:textId="77777777" w:rsidR="00A47669" w:rsidRPr="002A0D1D" w:rsidRDefault="00A47669" w:rsidP="00A47669">
      <w:pPr>
        <w:pStyle w:val="Naslov1"/>
        <w:keepLines w:val="0"/>
        <w:suppressAutoHyphens/>
        <w:spacing w:after="60"/>
        <w:rPr>
          <w:rFonts w:asciiTheme="minorHAnsi" w:hAnsiTheme="minorHAnsi" w:cstheme="minorHAnsi"/>
          <w:color w:val="auto"/>
          <w:sz w:val="24"/>
          <w:szCs w:val="24"/>
        </w:rPr>
      </w:pPr>
      <w:bookmarkStart w:id="25" w:name="_Toc232672114"/>
      <w:r w:rsidRPr="002A0D1D">
        <w:rPr>
          <w:rFonts w:asciiTheme="minorHAnsi" w:hAnsiTheme="minorHAnsi" w:cstheme="minorHAnsi"/>
          <w:color w:val="auto"/>
          <w:sz w:val="24"/>
          <w:szCs w:val="24"/>
        </w:rPr>
        <w:t>C) OBRAZCI IN PRILOGE:</w:t>
      </w:r>
      <w:bookmarkEnd w:id="25"/>
    </w:p>
    <w:p w14:paraId="057F7DC2" w14:textId="77777777" w:rsidR="00A47669" w:rsidRDefault="00A47669" w:rsidP="00A47669">
      <w:pPr>
        <w:rPr>
          <w:rFonts w:asciiTheme="minorHAnsi" w:hAnsiTheme="minorHAnsi" w:cstheme="minorHAnsi"/>
          <w:b/>
          <w:i/>
        </w:rPr>
      </w:pPr>
      <w:bookmarkStart w:id="26" w:name="_Hlk61943058"/>
    </w:p>
    <w:p w14:paraId="07082763" w14:textId="77777777" w:rsidR="00A47669" w:rsidRDefault="00A47669" w:rsidP="00A47669">
      <w:pPr>
        <w:rPr>
          <w:rFonts w:asciiTheme="minorHAnsi" w:hAnsiTheme="minorHAnsi" w:cstheme="minorHAnsi"/>
          <w:b/>
          <w:i/>
        </w:rPr>
      </w:pPr>
    </w:p>
    <w:p w14:paraId="5EDBC55F" w14:textId="77777777" w:rsidR="00A47669" w:rsidRDefault="00A47669" w:rsidP="00A47669">
      <w:pPr>
        <w:rPr>
          <w:rFonts w:asciiTheme="minorHAnsi" w:hAnsiTheme="minorHAnsi" w:cstheme="minorHAnsi"/>
          <w:b/>
          <w:i/>
        </w:rPr>
      </w:pPr>
    </w:p>
    <w:p w14:paraId="302FC77F" w14:textId="77777777" w:rsidR="00A47669" w:rsidRDefault="00A47669" w:rsidP="00A47669">
      <w:pPr>
        <w:rPr>
          <w:rFonts w:asciiTheme="minorHAnsi" w:hAnsiTheme="minorHAnsi" w:cstheme="minorHAnsi"/>
          <w:b/>
          <w:i/>
        </w:rPr>
      </w:pPr>
    </w:p>
    <w:p w14:paraId="340521E3" w14:textId="77777777" w:rsidR="00A47669" w:rsidRDefault="00A47669" w:rsidP="00A47669">
      <w:pPr>
        <w:rPr>
          <w:rFonts w:asciiTheme="minorHAnsi" w:hAnsiTheme="minorHAnsi" w:cstheme="minorHAnsi"/>
          <w:b/>
          <w:i/>
        </w:rPr>
      </w:pPr>
    </w:p>
    <w:p w14:paraId="43F1D7A2" w14:textId="77777777" w:rsidR="00A47669" w:rsidRDefault="00A47669" w:rsidP="00A47669">
      <w:pPr>
        <w:rPr>
          <w:rFonts w:asciiTheme="minorHAnsi" w:hAnsiTheme="minorHAnsi" w:cstheme="minorHAnsi"/>
          <w:b/>
          <w:i/>
        </w:rPr>
      </w:pPr>
    </w:p>
    <w:p w14:paraId="2FEA3759" w14:textId="77777777" w:rsidR="00A47669" w:rsidRDefault="00A47669" w:rsidP="00A47669">
      <w:pPr>
        <w:rPr>
          <w:rFonts w:asciiTheme="minorHAnsi" w:hAnsiTheme="minorHAnsi" w:cstheme="minorHAnsi"/>
          <w:b/>
          <w:i/>
        </w:rPr>
      </w:pPr>
    </w:p>
    <w:p w14:paraId="475A0E79" w14:textId="77777777" w:rsidR="00A47669" w:rsidRDefault="00A47669" w:rsidP="00A47669">
      <w:pPr>
        <w:rPr>
          <w:rFonts w:asciiTheme="minorHAnsi" w:hAnsiTheme="minorHAnsi" w:cstheme="minorHAnsi"/>
          <w:b/>
          <w:i/>
        </w:rPr>
      </w:pPr>
    </w:p>
    <w:p w14:paraId="64EA1A30" w14:textId="77777777" w:rsidR="003D18CA" w:rsidRDefault="003D18CA">
      <w:pPr>
        <w:spacing w:after="160" w:line="259" w:lineRule="auto"/>
        <w:rPr>
          <w:rFonts w:asciiTheme="minorHAnsi" w:hAnsiTheme="minorHAnsi" w:cstheme="minorHAnsi"/>
          <w:b/>
          <w:i/>
        </w:rPr>
      </w:pPr>
      <w:r>
        <w:rPr>
          <w:rFonts w:asciiTheme="minorHAnsi" w:hAnsiTheme="minorHAnsi" w:cstheme="minorHAnsi"/>
          <w:b/>
          <w:i/>
        </w:rPr>
        <w:br w:type="page"/>
      </w:r>
    </w:p>
    <w:p w14:paraId="03FB824D" w14:textId="77777777" w:rsidR="00A47669" w:rsidRPr="002A0D1D" w:rsidRDefault="00A47669" w:rsidP="00A47669">
      <w:pPr>
        <w:ind w:left="284"/>
        <w:rPr>
          <w:rFonts w:asciiTheme="minorHAnsi" w:hAnsiTheme="minorHAnsi" w:cstheme="minorHAnsi"/>
        </w:rPr>
      </w:pPr>
      <w:r w:rsidRPr="002A0D1D">
        <w:rPr>
          <w:rFonts w:asciiTheme="minorHAnsi" w:hAnsiTheme="minorHAnsi" w:cstheme="minorHAnsi"/>
          <w:b/>
          <w:i/>
        </w:rPr>
        <w:t>OBR-1</w:t>
      </w:r>
    </w:p>
    <w:p w14:paraId="62C275CC" w14:textId="77777777" w:rsidR="00A47669" w:rsidRPr="002A0D1D" w:rsidRDefault="00A47669" w:rsidP="00A47669">
      <w:pPr>
        <w:pStyle w:val="Odstavekseznama"/>
        <w:tabs>
          <w:tab w:val="left" w:pos="330"/>
          <w:tab w:val="left" w:pos="5954"/>
          <w:tab w:val="right" w:pos="9073"/>
        </w:tabs>
        <w:ind w:left="0"/>
        <w:rPr>
          <w:rFonts w:asciiTheme="minorHAnsi" w:hAnsiTheme="minorHAnsi" w:cstheme="minorHAnsi"/>
          <w:b/>
        </w:rPr>
      </w:pPr>
      <w:r w:rsidRPr="002A0D1D">
        <w:rPr>
          <w:rFonts w:asciiTheme="minorHAnsi" w:hAnsiTheme="minorHAnsi" w:cstheme="minorHAnsi"/>
          <w:b/>
        </w:rPr>
        <w:tab/>
      </w:r>
      <w:r w:rsidRPr="002A0D1D">
        <w:rPr>
          <w:rFonts w:asciiTheme="minorHAnsi" w:hAnsiTheme="minorHAnsi" w:cstheme="minorHAnsi"/>
          <w:b/>
        </w:rPr>
        <w:tab/>
      </w:r>
    </w:p>
    <w:p w14:paraId="33094CC6" w14:textId="77777777" w:rsidR="00F35B3B" w:rsidRPr="00470CF0" w:rsidRDefault="00F35B3B" w:rsidP="00F35B3B">
      <w:pPr>
        <w:rPr>
          <w:rFonts w:asciiTheme="minorHAnsi" w:hAnsiTheme="minorHAnsi" w:cstheme="minorHAnsi"/>
          <w:sz w:val="20"/>
          <w:szCs w:val="20"/>
        </w:rPr>
      </w:pPr>
      <w:bookmarkStart w:id="27" w:name="_Hlk63616689"/>
      <w:bookmarkEnd w:id="26"/>
      <w:r w:rsidRPr="00470CF0">
        <w:rPr>
          <w:rFonts w:asciiTheme="minorHAnsi" w:hAnsiTheme="minorHAnsi" w:cstheme="minorHAnsi"/>
          <w:sz w:val="20"/>
          <w:szCs w:val="20"/>
        </w:rPr>
        <w:t xml:space="preserve">PONUDNIK: </w:t>
      </w:r>
      <w:r w:rsidRPr="00470CF0">
        <w:rPr>
          <w:rFonts w:asciiTheme="minorHAnsi" w:hAnsiTheme="minorHAnsi" w:cstheme="minorHAnsi"/>
          <w:sz w:val="20"/>
          <w:szCs w:val="20"/>
        </w:rPr>
        <w:tab/>
      </w:r>
    </w:p>
    <w:p w14:paraId="06D30C0B" w14:textId="77777777" w:rsidR="00F35B3B" w:rsidRPr="00470CF0" w:rsidRDefault="00000000" w:rsidP="00F35B3B">
      <w:pPr>
        <w:pStyle w:val="Odstavekseznama"/>
        <w:tabs>
          <w:tab w:val="left" w:pos="330"/>
          <w:tab w:val="left" w:pos="5954"/>
          <w:tab w:val="right" w:pos="9073"/>
        </w:tabs>
        <w:spacing w:line="360" w:lineRule="auto"/>
        <w:ind w:left="0"/>
        <w:rPr>
          <w:rFonts w:asciiTheme="minorHAnsi" w:hAnsiTheme="minorHAnsi" w:cstheme="minorHAnsi"/>
          <w:b/>
          <w:sz w:val="18"/>
          <w:szCs w:val="18"/>
        </w:rPr>
      </w:pPr>
      <w:sdt>
        <w:sdtPr>
          <w:rPr>
            <w:rFonts w:asciiTheme="minorHAnsi" w:hAnsiTheme="minorHAnsi" w:cstheme="minorHAnsi"/>
            <w:b/>
            <w:highlight w:val="lightGray"/>
          </w:rPr>
          <w:id w:val="279687625"/>
          <w:placeholder>
            <w:docPart w:val="E078FFBAEE8049368B08BAECA453B4DE"/>
          </w:placeholder>
          <w:showingPlcHdr/>
          <w:text/>
        </w:sdtPr>
        <w:sdtContent>
          <w:r w:rsidR="00F35B3B" w:rsidRPr="00470CF0">
            <w:rPr>
              <w:rStyle w:val="Besedilooznabemesta"/>
              <w:rFonts w:asciiTheme="minorHAnsi" w:eastAsiaTheme="minorHAnsi" w:hAnsiTheme="minorHAnsi" w:cstheme="minorHAnsi"/>
              <w:highlight w:val="lightGray"/>
            </w:rPr>
            <w:t>Kliknite ali tapnite tukaj, če želite vnesti besedilo.</w:t>
          </w:r>
        </w:sdtContent>
      </w:sdt>
      <w:r w:rsidR="00F35B3B" w:rsidRPr="00470CF0">
        <w:rPr>
          <w:rFonts w:asciiTheme="minorHAnsi" w:hAnsiTheme="minorHAnsi" w:cstheme="minorHAnsi"/>
          <w:b/>
        </w:rPr>
        <w:tab/>
      </w:r>
      <w:r w:rsidR="00F35B3B" w:rsidRPr="00470CF0">
        <w:rPr>
          <w:rFonts w:asciiTheme="minorHAnsi" w:hAnsiTheme="minorHAnsi" w:cstheme="minorHAnsi"/>
          <w:b/>
        </w:rPr>
        <w:tab/>
      </w:r>
    </w:p>
    <w:p w14:paraId="6981B9BE" w14:textId="77777777" w:rsidR="00F35B3B" w:rsidRPr="00470CF0" w:rsidRDefault="00F35B3B" w:rsidP="00F35B3B">
      <w:pPr>
        <w:pStyle w:val="Naslov1"/>
        <w:keepLines w:val="0"/>
        <w:jc w:val="center"/>
        <w:rPr>
          <w:rFonts w:asciiTheme="minorHAnsi" w:hAnsiTheme="minorHAnsi" w:cstheme="minorHAnsi"/>
          <w:sz w:val="22"/>
          <w:szCs w:val="22"/>
        </w:rPr>
      </w:pPr>
      <w:bookmarkStart w:id="28" w:name="_Toc163952960"/>
      <w:bookmarkStart w:id="29" w:name="_Toc225047727"/>
      <w:bookmarkStart w:id="30" w:name="_Toc225049262"/>
      <w:bookmarkStart w:id="31" w:name="_Toc262712306"/>
      <w:bookmarkStart w:id="32" w:name="_Toc58565053"/>
      <w:bookmarkStart w:id="33" w:name="_Toc218600622"/>
      <w:bookmarkStart w:id="34" w:name="_Toc232672115"/>
      <w:r w:rsidRPr="00470CF0">
        <w:rPr>
          <w:rFonts w:asciiTheme="minorHAnsi" w:hAnsiTheme="minorHAnsi" w:cstheme="minorHAnsi"/>
          <w:sz w:val="22"/>
          <w:szCs w:val="22"/>
        </w:rPr>
        <w:t xml:space="preserve">PONUDBENI </w:t>
      </w:r>
      <w:bookmarkEnd w:id="28"/>
      <w:bookmarkEnd w:id="29"/>
      <w:bookmarkEnd w:id="30"/>
      <w:bookmarkEnd w:id="31"/>
      <w:bookmarkEnd w:id="32"/>
      <w:r w:rsidRPr="00470CF0">
        <w:rPr>
          <w:rFonts w:asciiTheme="minorHAnsi" w:hAnsiTheme="minorHAnsi" w:cstheme="minorHAnsi"/>
          <w:sz w:val="22"/>
          <w:szCs w:val="22"/>
        </w:rPr>
        <w:t>PREDRAČUN</w:t>
      </w:r>
      <w:bookmarkEnd w:id="33"/>
      <w:bookmarkEnd w:id="34"/>
    </w:p>
    <w:p w14:paraId="30BF8D42" w14:textId="77777777" w:rsidR="00F35B3B" w:rsidRPr="00C47D21" w:rsidRDefault="00F35B3B" w:rsidP="00F35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Cs/>
        </w:rPr>
      </w:pPr>
      <w:r w:rsidRPr="00C47D21">
        <w:rPr>
          <w:rFonts w:asciiTheme="minorHAnsi" w:hAnsiTheme="minorHAnsi" w:cstheme="minorHAnsi"/>
          <w:bCs/>
          <w:color w:val="2E74B5" w:themeColor="accent1" w:themeShade="BF"/>
        </w:rPr>
        <w:t xml:space="preserve">Št. </w:t>
      </w:r>
      <w:sdt>
        <w:sdtPr>
          <w:rPr>
            <w:rFonts w:asciiTheme="minorHAnsi" w:hAnsiTheme="minorHAnsi" w:cstheme="minorHAnsi"/>
            <w:bCs/>
            <w:color w:val="2E74B5" w:themeColor="accent1" w:themeShade="BF"/>
          </w:rPr>
          <w:id w:val="-967423458"/>
          <w:placeholder>
            <w:docPart w:val="8D486854A9B140C38D96C26D5E98F0B9"/>
          </w:placeholder>
          <w:showingPlcHdr/>
          <w:text/>
        </w:sdtPr>
        <w:sdtContent>
          <w:r w:rsidRPr="00C47D21">
            <w:rPr>
              <w:rStyle w:val="Besedilooznabemesta"/>
              <w:rFonts w:asciiTheme="minorHAnsi" w:eastAsiaTheme="majorEastAsia" w:hAnsiTheme="minorHAnsi" w:cstheme="minorHAnsi"/>
              <w:bCs/>
              <w:color w:val="2E74B5" w:themeColor="accent1" w:themeShade="BF"/>
            </w:rPr>
            <w:t>Kliknite ali tapnite tukaj, če želite vnesti besedilo.</w:t>
          </w:r>
        </w:sdtContent>
      </w:sdt>
    </w:p>
    <w:p w14:paraId="3F9AF1A5" w14:textId="77777777" w:rsidR="00F35B3B" w:rsidRPr="00470CF0" w:rsidRDefault="00F35B3B" w:rsidP="00F35B3B">
      <w:pPr>
        <w:rPr>
          <w:rFonts w:asciiTheme="minorHAnsi" w:hAnsiTheme="minorHAnsi" w:cstheme="minorHAnsi"/>
          <w:b/>
        </w:rPr>
      </w:pPr>
    </w:p>
    <w:tbl>
      <w:tblPr>
        <w:tblW w:w="5000" w:type="pct"/>
        <w:tblLayout w:type="fixed"/>
        <w:tblCellMar>
          <w:left w:w="81" w:type="dxa"/>
          <w:right w:w="81" w:type="dxa"/>
        </w:tblCellMar>
        <w:tblLook w:val="0000" w:firstRow="0" w:lastRow="0" w:firstColumn="0" w:lastColumn="0" w:noHBand="0" w:noVBand="0"/>
      </w:tblPr>
      <w:tblGrid>
        <w:gridCol w:w="3882"/>
        <w:gridCol w:w="660"/>
        <w:gridCol w:w="1410"/>
        <w:gridCol w:w="1629"/>
        <w:gridCol w:w="1481"/>
      </w:tblGrid>
      <w:tr w:rsidR="00F35B3B" w:rsidRPr="00F35B3B" w14:paraId="30AD1984" w14:textId="77777777" w:rsidTr="00B765DE">
        <w:trPr>
          <w:trHeight w:val="385"/>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FFE599" w:themeFill="accent4" w:themeFillTint="66"/>
            <w:vAlign w:val="center"/>
          </w:tcPr>
          <w:p w14:paraId="36352A86" w14:textId="77777777" w:rsidR="00F35B3B" w:rsidRPr="00F35B3B" w:rsidRDefault="00F35B3B" w:rsidP="00B765DE">
            <w:pPr>
              <w:autoSpaceDE w:val="0"/>
              <w:autoSpaceDN w:val="0"/>
              <w:adjustRightInd w:val="0"/>
              <w:ind w:left="336"/>
              <w:jc w:val="center"/>
              <w:rPr>
                <w:rFonts w:asciiTheme="minorHAnsi" w:hAnsiTheme="minorHAnsi" w:cstheme="minorHAnsi"/>
                <w:b/>
                <w:sz w:val="16"/>
                <w:szCs w:val="16"/>
              </w:rPr>
            </w:pPr>
            <w:r w:rsidRPr="00F35B3B">
              <w:rPr>
                <w:rFonts w:asciiTheme="minorHAnsi" w:hAnsiTheme="minorHAnsi" w:cstheme="minorHAnsi"/>
                <w:b/>
                <w:sz w:val="16"/>
                <w:szCs w:val="16"/>
              </w:rPr>
              <w:t>PRIPRAVA, TISK, IZPIS IN KONFEKCIONIRANJE RAČUNOV Z UPN QR PLAČILNIMI NALOGI, TER IZVAJANJE POŠTNIH STORITEV</w:t>
            </w:r>
          </w:p>
        </w:tc>
      </w:tr>
      <w:tr w:rsidR="00F35B3B" w:rsidRPr="00F35B3B" w14:paraId="05294952" w14:textId="77777777" w:rsidTr="00B765DE">
        <w:trPr>
          <w:trHeight w:val="385"/>
        </w:trPr>
        <w:tc>
          <w:tcPr>
            <w:tcW w:w="2142" w:type="pct"/>
            <w:tcBorders>
              <w:top w:val="single" w:sz="4" w:space="0" w:color="000000"/>
              <w:left w:val="single" w:sz="4" w:space="0" w:color="000000"/>
              <w:bottom w:val="single" w:sz="4" w:space="0" w:color="000000"/>
            </w:tcBorders>
            <w:shd w:val="clear" w:color="auto" w:fill="92D050"/>
            <w:vAlign w:val="center"/>
          </w:tcPr>
          <w:p w14:paraId="7BB8B7B0" w14:textId="77777777" w:rsidR="00F35B3B" w:rsidRPr="00873D66" w:rsidRDefault="00F35B3B" w:rsidP="00B765DE">
            <w:pPr>
              <w:pStyle w:val="Naslov4"/>
              <w:tabs>
                <w:tab w:val="left" w:pos="0"/>
              </w:tabs>
              <w:snapToGrid w:val="0"/>
              <w:jc w:val="center"/>
              <w:rPr>
                <w:rFonts w:asciiTheme="minorHAnsi" w:hAnsiTheme="minorHAnsi" w:cstheme="minorHAnsi"/>
                <w:color w:val="000000" w:themeColor="text1"/>
                <w:sz w:val="18"/>
                <w:szCs w:val="18"/>
              </w:rPr>
            </w:pPr>
            <w:r w:rsidRPr="00873D66">
              <w:rPr>
                <w:rFonts w:asciiTheme="minorHAnsi" w:hAnsiTheme="minorHAnsi" w:cstheme="minorHAnsi"/>
                <w:color w:val="000000" w:themeColor="text1"/>
                <w:sz w:val="18"/>
                <w:szCs w:val="18"/>
              </w:rPr>
              <w:t>OPIS STORITVE</w:t>
            </w:r>
          </w:p>
        </w:tc>
        <w:tc>
          <w:tcPr>
            <w:tcW w:w="364"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786BD9DD" w14:textId="77777777" w:rsidR="00F35B3B" w:rsidRPr="008C74F9" w:rsidRDefault="00F35B3B" w:rsidP="008C74F9">
            <w:pPr>
              <w:jc w:val="center"/>
              <w:rPr>
                <w:rFonts w:asciiTheme="minorHAnsi" w:hAnsiTheme="minorHAnsi" w:cstheme="minorHAnsi"/>
                <w:b/>
                <w:bCs/>
                <w:color w:val="000000"/>
                <w:sz w:val="18"/>
                <w:szCs w:val="18"/>
              </w:rPr>
            </w:pPr>
            <w:r w:rsidRPr="008C74F9">
              <w:rPr>
                <w:rFonts w:asciiTheme="minorHAnsi" w:hAnsiTheme="minorHAnsi" w:cstheme="minorHAnsi"/>
                <w:b/>
                <w:bCs/>
                <w:color w:val="000000"/>
                <w:sz w:val="18"/>
                <w:szCs w:val="18"/>
              </w:rPr>
              <w:t>Enota</w:t>
            </w:r>
          </w:p>
        </w:tc>
        <w:tc>
          <w:tcPr>
            <w:tcW w:w="778" w:type="pct"/>
            <w:tcBorders>
              <w:top w:val="single" w:sz="4" w:space="0" w:color="000000"/>
              <w:left w:val="single" w:sz="4" w:space="0" w:color="000000"/>
              <w:bottom w:val="single" w:sz="4" w:space="0" w:color="000000"/>
            </w:tcBorders>
            <w:shd w:val="clear" w:color="auto" w:fill="92D050"/>
            <w:vAlign w:val="center"/>
          </w:tcPr>
          <w:p w14:paraId="5C91E819" w14:textId="77777777" w:rsidR="00F35B3B" w:rsidRPr="008C74F9" w:rsidRDefault="00F35B3B" w:rsidP="008C74F9">
            <w:pPr>
              <w:jc w:val="center"/>
              <w:rPr>
                <w:rFonts w:asciiTheme="minorHAnsi" w:hAnsiTheme="minorHAnsi" w:cstheme="minorHAnsi"/>
                <w:b/>
                <w:bCs/>
                <w:color w:val="000000"/>
                <w:sz w:val="18"/>
                <w:szCs w:val="18"/>
              </w:rPr>
            </w:pPr>
            <w:r w:rsidRPr="008C74F9">
              <w:rPr>
                <w:rFonts w:asciiTheme="minorHAnsi" w:hAnsiTheme="minorHAnsi" w:cstheme="minorHAnsi"/>
                <w:b/>
                <w:bCs/>
                <w:color w:val="000000"/>
                <w:sz w:val="18"/>
                <w:szCs w:val="18"/>
              </w:rPr>
              <w:t>Okvirna</w:t>
            </w:r>
          </w:p>
          <w:p w14:paraId="6481E7D0" w14:textId="6DBD4C7A" w:rsidR="00F35B3B" w:rsidRPr="008C74F9" w:rsidRDefault="00131EE2" w:rsidP="00131EE2">
            <w:pPr>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k</w:t>
            </w:r>
            <w:r w:rsidR="00F35B3B" w:rsidRPr="008C74F9">
              <w:rPr>
                <w:rFonts w:asciiTheme="minorHAnsi" w:hAnsiTheme="minorHAnsi" w:cstheme="minorHAnsi"/>
                <w:b/>
                <w:bCs/>
                <w:color w:val="000000"/>
                <w:sz w:val="18"/>
                <w:szCs w:val="18"/>
              </w:rPr>
              <w:t>oličina</w:t>
            </w:r>
            <w:r w:rsidR="008C74F9" w:rsidRPr="008C74F9">
              <w:rPr>
                <w:rFonts w:asciiTheme="minorHAnsi" w:hAnsiTheme="minorHAnsi" w:cstheme="minorHAnsi"/>
                <w:b/>
                <w:bCs/>
                <w:color w:val="000000"/>
                <w:sz w:val="18"/>
                <w:szCs w:val="18"/>
              </w:rPr>
              <w:t xml:space="preserve"> </w:t>
            </w:r>
            <w:r>
              <w:rPr>
                <w:rFonts w:asciiTheme="minorHAnsi" w:hAnsiTheme="minorHAnsi" w:cstheme="minorHAnsi"/>
                <w:b/>
                <w:bCs/>
                <w:color w:val="000000"/>
                <w:sz w:val="18"/>
                <w:szCs w:val="18"/>
              </w:rPr>
              <w:t xml:space="preserve">za obdobje </w:t>
            </w:r>
            <w:r w:rsidR="008C74F9" w:rsidRPr="008C74F9">
              <w:rPr>
                <w:rFonts w:asciiTheme="minorHAnsi" w:hAnsiTheme="minorHAnsi" w:cstheme="minorHAnsi"/>
                <w:b/>
                <w:bCs/>
                <w:color w:val="000000"/>
                <w:sz w:val="18"/>
                <w:szCs w:val="18"/>
              </w:rPr>
              <w:t>48 mesecev</w:t>
            </w:r>
          </w:p>
        </w:tc>
        <w:tc>
          <w:tcPr>
            <w:tcW w:w="899" w:type="pct"/>
            <w:tcBorders>
              <w:top w:val="single" w:sz="4" w:space="0" w:color="000000"/>
              <w:left w:val="single" w:sz="4" w:space="0" w:color="000000"/>
              <w:bottom w:val="single" w:sz="4" w:space="0" w:color="000000"/>
            </w:tcBorders>
            <w:shd w:val="clear" w:color="auto" w:fill="92D050"/>
            <w:vAlign w:val="center"/>
          </w:tcPr>
          <w:p w14:paraId="66A70382" w14:textId="77777777" w:rsidR="00F35B3B" w:rsidRPr="008C74F9" w:rsidRDefault="00F35B3B" w:rsidP="008C74F9">
            <w:pPr>
              <w:jc w:val="center"/>
              <w:rPr>
                <w:rFonts w:asciiTheme="minorHAnsi" w:hAnsiTheme="minorHAnsi" w:cstheme="minorHAnsi"/>
                <w:b/>
                <w:bCs/>
                <w:color w:val="000000"/>
                <w:sz w:val="18"/>
                <w:szCs w:val="18"/>
              </w:rPr>
            </w:pPr>
            <w:r w:rsidRPr="008C74F9">
              <w:rPr>
                <w:rFonts w:asciiTheme="minorHAnsi" w:hAnsiTheme="minorHAnsi" w:cstheme="minorHAnsi"/>
                <w:b/>
                <w:bCs/>
                <w:color w:val="000000"/>
                <w:sz w:val="18"/>
                <w:szCs w:val="18"/>
              </w:rPr>
              <w:t>Cena/enoto brez</w:t>
            </w:r>
          </w:p>
          <w:p w14:paraId="303E701D" w14:textId="77777777" w:rsidR="00F35B3B" w:rsidRPr="008C74F9" w:rsidRDefault="00F35B3B" w:rsidP="008C74F9">
            <w:pPr>
              <w:jc w:val="center"/>
              <w:rPr>
                <w:rFonts w:asciiTheme="minorHAnsi" w:hAnsiTheme="minorHAnsi" w:cstheme="minorHAnsi"/>
                <w:b/>
                <w:bCs/>
                <w:color w:val="000000"/>
                <w:sz w:val="18"/>
                <w:szCs w:val="18"/>
              </w:rPr>
            </w:pPr>
            <w:r w:rsidRPr="008C74F9">
              <w:rPr>
                <w:rFonts w:asciiTheme="minorHAnsi" w:hAnsiTheme="minorHAnsi" w:cstheme="minorHAnsi"/>
                <w:b/>
                <w:bCs/>
                <w:color w:val="000000"/>
                <w:sz w:val="18"/>
                <w:szCs w:val="18"/>
              </w:rPr>
              <w:t>DDV EUR</w:t>
            </w:r>
          </w:p>
        </w:tc>
        <w:tc>
          <w:tcPr>
            <w:tcW w:w="817"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665FD2DD" w14:textId="77777777" w:rsidR="00F35B3B" w:rsidRPr="008C74F9" w:rsidRDefault="00F35B3B" w:rsidP="008C74F9">
            <w:pPr>
              <w:jc w:val="center"/>
              <w:rPr>
                <w:rFonts w:asciiTheme="minorHAnsi" w:hAnsiTheme="minorHAnsi" w:cstheme="minorHAnsi"/>
                <w:b/>
                <w:bCs/>
                <w:color w:val="000000"/>
                <w:sz w:val="18"/>
                <w:szCs w:val="18"/>
              </w:rPr>
            </w:pPr>
            <w:r w:rsidRPr="008C74F9">
              <w:rPr>
                <w:rFonts w:asciiTheme="minorHAnsi" w:hAnsiTheme="minorHAnsi" w:cstheme="minorHAnsi"/>
                <w:b/>
                <w:bCs/>
                <w:color w:val="000000"/>
                <w:sz w:val="18"/>
                <w:szCs w:val="18"/>
              </w:rPr>
              <w:t>Vrednost brez DDV v EUR</w:t>
            </w:r>
          </w:p>
        </w:tc>
      </w:tr>
      <w:tr w:rsidR="00F35B3B" w:rsidRPr="00F35B3B" w14:paraId="34FC8C33" w14:textId="77777777" w:rsidTr="002660ED">
        <w:trPr>
          <w:trHeight w:val="403"/>
        </w:trPr>
        <w:tc>
          <w:tcPr>
            <w:tcW w:w="2142" w:type="pct"/>
            <w:tcBorders>
              <w:top w:val="single" w:sz="4" w:space="0" w:color="000000"/>
              <w:left w:val="single" w:sz="4" w:space="0" w:color="000000"/>
              <w:bottom w:val="single" w:sz="4" w:space="0" w:color="000000"/>
            </w:tcBorders>
            <w:vAlign w:val="center"/>
          </w:tcPr>
          <w:p w14:paraId="1BEE8AE2" w14:textId="6394E76D" w:rsidR="00F35B3B" w:rsidRPr="00873D66" w:rsidRDefault="00EF710B" w:rsidP="00083DD0">
            <w:pPr>
              <w:ind w:left="194" w:hanging="25"/>
              <w:jc w:val="center"/>
              <w:rPr>
                <w:rFonts w:asciiTheme="minorHAnsi" w:hAnsiTheme="minorHAnsi" w:cstheme="minorHAnsi"/>
                <w:sz w:val="18"/>
                <w:szCs w:val="18"/>
              </w:rPr>
            </w:pPr>
            <w:r w:rsidRPr="00EF710B">
              <w:rPr>
                <w:rFonts w:asciiTheme="minorHAnsi" w:hAnsiTheme="minorHAnsi" w:cstheme="minorHAnsi"/>
                <w:sz w:val="18"/>
                <w:szCs w:val="18"/>
              </w:rPr>
              <w:t>tisk RAČUNA 14": format 220x14", papir laser 90g, 4/2 barve, zgibanje in konfekcioniranje dokumentov</w:t>
            </w:r>
          </w:p>
        </w:tc>
        <w:tc>
          <w:tcPr>
            <w:tcW w:w="364" w:type="pct"/>
            <w:tcBorders>
              <w:top w:val="single" w:sz="4" w:space="0" w:color="000000"/>
              <w:left w:val="single" w:sz="4" w:space="0" w:color="000000"/>
              <w:bottom w:val="single" w:sz="4" w:space="0" w:color="000000"/>
              <w:right w:val="single" w:sz="4" w:space="0" w:color="000000"/>
            </w:tcBorders>
            <w:vAlign w:val="center"/>
          </w:tcPr>
          <w:p w14:paraId="2952CD81" w14:textId="77777777" w:rsidR="00F35B3B" w:rsidRPr="00873D66" w:rsidRDefault="00F35B3B" w:rsidP="00B765DE">
            <w:pPr>
              <w:jc w:val="center"/>
              <w:rPr>
                <w:rFonts w:asciiTheme="minorHAnsi" w:hAnsiTheme="minorHAnsi" w:cstheme="minorHAnsi"/>
                <w:color w:val="000000"/>
                <w:sz w:val="18"/>
                <w:szCs w:val="18"/>
              </w:rPr>
            </w:pPr>
            <w:r w:rsidRPr="00873D66">
              <w:rPr>
                <w:rFonts w:asciiTheme="minorHAnsi" w:hAnsiTheme="minorHAnsi" w:cstheme="minorHAnsi"/>
                <w:color w:val="000000"/>
                <w:sz w:val="18"/>
                <w:szCs w:val="18"/>
              </w:rPr>
              <w:t>kos</w:t>
            </w:r>
          </w:p>
        </w:tc>
        <w:tc>
          <w:tcPr>
            <w:tcW w:w="778" w:type="pct"/>
            <w:tcBorders>
              <w:top w:val="single" w:sz="4" w:space="0" w:color="000000"/>
              <w:left w:val="single" w:sz="4" w:space="0" w:color="000000"/>
              <w:bottom w:val="single" w:sz="4" w:space="0" w:color="000000"/>
            </w:tcBorders>
            <w:vAlign w:val="center"/>
          </w:tcPr>
          <w:p w14:paraId="68A299B0" w14:textId="3265674B" w:rsidR="00F35B3B" w:rsidRPr="00873D66" w:rsidRDefault="002660ED" w:rsidP="00B765DE">
            <w:pPr>
              <w:jc w:val="center"/>
              <w:rPr>
                <w:rFonts w:asciiTheme="minorHAnsi" w:hAnsiTheme="minorHAnsi" w:cstheme="minorHAnsi"/>
                <w:b/>
                <w:bCs/>
                <w:color w:val="000000"/>
                <w:sz w:val="18"/>
                <w:szCs w:val="18"/>
              </w:rPr>
            </w:pPr>
            <w:r w:rsidRPr="002660ED">
              <w:rPr>
                <w:rFonts w:asciiTheme="minorHAnsi" w:hAnsiTheme="minorHAnsi" w:cstheme="minorHAnsi"/>
                <w:b/>
                <w:bCs/>
                <w:color w:val="000000"/>
                <w:sz w:val="18"/>
                <w:szCs w:val="18"/>
              </w:rPr>
              <w:t>306.000</w:t>
            </w:r>
          </w:p>
        </w:tc>
        <w:sdt>
          <w:sdtPr>
            <w:rPr>
              <w:rFonts w:asciiTheme="minorHAnsi" w:hAnsiTheme="minorHAnsi" w:cstheme="minorHAnsi"/>
              <w:b/>
              <w:bCs/>
              <w:sz w:val="16"/>
              <w:szCs w:val="16"/>
            </w:rPr>
            <w:id w:val="-819647714"/>
            <w:placeholder>
              <w:docPart w:val="F71B43E5727141B5A2452850B4139C82"/>
            </w:placeholder>
            <w:showingPlcHdr/>
            <w:text/>
          </w:sdtPr>
          <w:sdtContent>
            <w:tc>
              <w:tcPr>
                <w:tcW w:w="899" w:type="pct"/>
                <w:tcBorders>
                  <w:top w:val="single" w:sz="4" w:space="0" w:color="000000"/>
                  <w:left w:val="single" w:sz="4" w:space="0" w:color="000000"/>
                  <w:bottom w:val="single" w:sz="4" w:space="0" w:color="000000"/>
                </w:tcBorders>
                <w:shd w:val="clear" w:color="auto" w:fill="D9D9D9"/>
                <w:vAlign w:val="center"/>
              </w:tcPr>
              <w:p w14:paraId="40EEEE3F" w14:textId="77777777" w:rsidR="00F35B3B" w:rsidRPr="00F35B3B" w:rsidRDefault="00F35B3B" w:rsidP="00B765DE">
                <w:pPr>
                  <w:snapToGrid w:val="0"/>
                  <w:jc w:val="center"/>
                  <w:rPr>
                    <w:rFonts w:asciiTheme="minorHAnsi" w:hAnsiTheme="minorHAnsi" w:cstheme="minorHAnsi"/>
                    <w:b/>
                    <w:bCs/>
                    <w:sz w:val="16"/>
                    <w:szCs w:val="16"/>
                  </w:rPr>
                </w:pPr>
                <w:r w:rsidRPr="00F35B3B">
                  <w:rPr>
                    <w:rStyle w:val="Besedilooznabemesta"/>
                    <w:rFonts w:asciiTheme="minorHAnsi" w:hAnsiTheme="minorHAnsi" w:cstheme="minorHAnsi"/>
                    <w:b/>
                    <w:bCs/>
                    <w:sz w:val="16"/>
                    <w:szCs w:val="16"/>
                  </w:rPr>
                  <w:t>Kliknite ali tapnite tukaj, če želite vnesti besedilo.</w:t>
                </w:r>
              </w:p>
            </w:tc>
          </w:sdtContent>
        </w:sdt>
        <w:tc>
          <w:tcPr>
            <w:tcW w:w="817" w:type="pct"/>
            <w:tcBorders>
              <w:top w:val="single" w:sz="4" w:space="0" w:color="000000"/>
              <w:left w:val="single" w:sz="4" w:space="0" w:color="000000"/>
              <w:bottom w:val="single" w:sz="4" w:space="0" w:color="000000"/>
              <w:right w:val="single" w:sz="4" w:space="0" w:color="000000"/>
            </w:tcBorders>
            <w:shd w:val="clear" w:color="auto" w:fill="D9D9D9"/>
            <w:vAlign w:val="center"/>
          </w:tcPr>
          <w:sdt>
            <w:sdtPr>
              <w:rPr>
                <w:rFonts w:asciiTheme="minorHAnsi" w:hAnsiTheme="minorHAnsi" w:cstheme="minorHAnsi"/>
                <w:b/>
                <w:bCs/>
                <w:sz w:val="16"/>
                <w:szCs w:val="16"/>
              </w:rPr>
              <w:id w:val="43101428"/>
              <w:placeholder>
                <w:docPart w:val="F71B43E5727141B5A2452850B4139C82"/>
              </w:placeholder>
              <w:showingPlcHdr/>
              <w:text/>
            </w:sdtPr>
            <w:sdtContent>
              <w:p w14:paraId="2936C3A6" w14:textId="77777777" w:rsidR="00F35B3B" w:rsidRPr="00F35B3B" w:rsidRDefault="00F35B3B" w:rsidP="00B765DE">
                <w:pPr>
                  <w:snapToGrid w:val="0"/>
                  <w:jc w:val="center"/>
                  <w:rPr>
                    <w:rFonts w:asciiTheme="minorHAnsi" w:hAnsiTheme="minorHAnsi" w:cstheme="minorHAnsi"/>
                    <w:b/>
                    <w:bCs/>
                    <w:sz w:val="16"/>
                    <w:szCs w:val="16"/>
                  </w:rPr>
                </w:pPr>
                <w:r w:rsidRPr="00F35B3B">
                  <w:rPr>
                    <w:rStyle w:val="Besedilooznabemesta"/>
                    <w:rFonts w:asciiTheme="minorHAnsi" w:hAnsiTheme="minorHAnsi" w:cstheme="minorHAnsi"/>
                    <w:b/>
                    <w:bCs/>
                    <w:sz w:val="16"/>
                    <w:szCs w:val="16"/>
                  </w:rPr>
                  <w:t>Kliknite ali tapnite tukaj, če želite vnesti besedilo.</w:t>
                </w:r>
              </w:p>
            </w:sdtContent>
          </w:sdt>
        </w:tc>
      </w:tr>
      <w:tr w:rsidR="00F35B3B" w:rsidRPr="00F35B3B" w14:paraId="13D78E99" w14:textId="77777777" w:rsidTr="002660ED">
        <w:trPr>
          <w:trHeight w:val="403"/>
        </w:trPr>
        <w:tc>
          <w:tcPr>
            <w:tcW w:w="2142" w:type="pct"/>
            <w:tcBorders>
              <w:top w:val="single" w:sz="4" w:space="0" w:color="000000"/>
              <w:left w:val="single" w:sz="4" w:space="0" w:color="000000"/>
              <w:bottom w:val="single" w:sz="4" w:space="0" w:color="000000"/>
            </w:tcBorders>
            <w:vAlign w:val="center"/>
          </w:tcPr>
          <w:p w14:paraId="579B52A6" w14:textId="4A6864A4" w:rsidR="00F35B3B" w:rsidRPr="00873D66" w:rsidRDefault="00EF710B" w:rsidP="00083DD0">
            <w:pPr>
              <w:ind w:left="194" w:hanging="25"/>
              <w:jc w:val="center"/>
              <w:rPr>
                <w:rFonts w:asciiTheme="minorHAnsi" w:hAnsiTheme="minorHAnsi" w:cstheme="minorHAnsi"/>
                <w:sz w:val="18"/>
                <w:szCs w:val="18"/>
              </w:rPr>
            </w:pPr>
            <w:r w:rsidRPr="00EF710B">
              <w:rPr>
                <w:rFonts w:asciiTheme="minorHAnsi" w:hAnsiTheme="minorHAnsi" w:cstheme="minorHAnsi"/>
                <w:sz w:val="18"/>
                <w:szCs w:val="18"/>
              </w:rPr>
              <w:t>tisk RAČUNA 24": format 220x24", papir laser 90g, 4/2 barve, zgibanje in konfekcioniranje dokumentov</w:t>
            </w:r>
          </w:p>
        </w:tc>
        <w:tc>
          <w:tcPr>
            <w:tcW w:w="364" w:type="pct"/>
            <w:tcBorders>
              <w:top w:val="single" w:sz="4" w:space="0" w:color="000000"/>
              <w:left w:val="single" w:sz="4" w:space="0" w:color="000000"/>
              <w:bottom w:val="single" w:sz="4" w:space="0" w:color="000000"/>
              <w:right w:val="single" w:sz="4" w:space="0" w:color="000000"/>
            </w:tcBorders>
            <w:vAlign w:val="center"/>
          </w:tcPr>
          <w:p w14:paraId="7CBE8723" w14:textId="77777777" w:rsidR="00F35B3B" w:rsidRPr="00873D66" w:rsidRDefault="00F35B3B" w:rsidP="00B765DE">
            <w:pPr>
              <w:jc w:val="center"/>
              <w:rPr>
                <w:rFonts w:asciiTheme="minorHAnsi" w:hAnsiTheme="minorHAnsi" w:cstheme="minorHAnsi"/>
                <w:color w:val="000000"/>
                <w:sz w:val="18"/>
                <w:szCs w:val="18"/>
              </w:rPr>
            </w:pPr>
            <w:r w:rsidRPr="00873D66">
              <w:rPr>
                <w:rFonts w:asciiTheme="minorHAnsi" w:hAnsiTheme="minorHAnsi" w:cstheme="minorHAnsi"/>
                <w:color w:val="000000"/>
                <w:sz w:val="18"/>
                <w:szCs w:val="18"/>
              </w:rPr>
              <w:t>kos</w:t>
            </w:r>
          </w:p>
        </w:tc>
        <w:tc>
          <w:tcPr>
            <w:tcW w:w="778" w:type="pct"/>
            <w:tcBorders>
              <w:top w:val="single" w:sz="4" w:space="0" w:color="000000"/>
              <w:left w:val="single" w:sz="4" w:space="0" w:color="000000"/>
              <w:bottom w:val="single" w:sz="4" w:space="0" w:color="000000"/>
            </w:tcBorders>
            <w:vAlign w:val="center"/>
          </w:tcPr>
          <w:p w14:paraId="34534BF1" w14:textId="1E1C8E9E" w:rsidR="00F35B3B" w:rsidRPr="00873D66" w:rsidRDefault="002660ED" w:rsidP="00B765DE">
            <w:pPr>
              <w:jc w:val="center"/>
              <w:rPr>
                <w:rFonts w:asciiTheme="minorHAnsi" w:hAnsiTheme="minorHAnsi" w:cstheme="minorHAnsi"/>
                <w:b/>
                <w:bCs/>
                <w:color w:val="000000"/>
                <w:sz w:val="18"/>
                <w:szCs w:val="18"/>
              </w:rPr>
            </w:pPr>
            <w:r w:rsidRPr="002660ED">
              <w:rPr>
                <w:rFonts w:asciiTheme="minorHAnsi" w:hAnsiTheme="minorHAnsi" w:cstheme="minorHAnsi"/>
                <w:b/>
                <w:bCs/>
                <w:color w:val="000000"/>
                <w:sz w:val="18"/>
                <w:szCs w:val="18"/>
              </w:rPr>
              <w:t>61.200</w:t>
            </w:r>
          </w:p>
        </w:tc>
        <w:sdt>
          <w:sdtPr>
            <w:rPr>
              <w:rStyle w:val="Besedilooznabemesta"/>
              <w:rFonts w:asciiTheme="minorHAnsi" w:hAnsiTheme="minorHAnsi" w:cstheme="minorHAnsi"/>
              <w:b/>
              <w:bCs/>
              <w:sz w:val="16"/>
              <w:szCs w:val="16"/>
            </w:rPr>
            <w:id w:val="-2024933633"/>
            <w:placeholder>
              <w:docPart w:val="C62699FD13E34827821488E5F56B6DB6"/>
            </w:placeholder>
            <w:showingPlcHdr/>
            <w:text/>
          </w:sdtPr>
          <w:sdtContent>
            <w:tc>
              <w:tcPr>
                <w:tcW w:w="899" w:type="pct"/>
                <w:tcBorders>
                  <w:top w:val="single" w:sz="4" w:space="0" w:color="000000"/>
                  <w:left w:val="single" w:sz="4" w:space="0" w:color="000000"/>
                  <w:bottom w:val="single" w:sz="4" w:space="0" w:color="000000"/>
                </w:tcBorders>
                <w:shd w:val="clear" w:color="auto" w:fill="D9D9D9"/>
                <w:vAlign w:val="center"/>
              </w:tcPr>
              <w:p w14:paraId="7A952AB3" w14:textId="77777777" w:rsidR="00F35B3B" w:rsidRPr="00F35B3B" w:rsidRDefault="00F35B3B" w:rsidP="00B765DE">
                <w:pPr>
                  <w:snapToGrid w:val="0"/>
                  <w:jc w:val="center"/>
                  <w:rPr>
                    <w:rStyle w:val="Besedilooznabemesta"/>
                    <w:rFonts w:asciiTheme="minorHAnsi" w:hAnsiTheme="minorHAnsi" w:cstheme="minorHAnsi"/>
                    <w:b/>
                    <w:bCs/>
                    <w:sz w:val="16"/>
                    <w:szCs w:val="16"/>
                  </w:rPr>
                </w:pPr>
                <w:r w:rsidRPr="00F35B3B">
                  <w:rPr>
                    <w:rStyle w:val="Besedilooznabemesta"/>
                    <w:rFonts w:asciiTheme="minorHAnsi" w:hAnsiTheme="minorHAnsi" w:cstheme="minorHAnsi"/>
                    <w:b/>
                    <w:bCs/>
                    <w:sz w:val="16"/>
                    <w:szCs w:val="16"/>
                  </w:rPr>
                  <w:t>Kliknite ali tapnite tukaj, če želite vnesti besedilo.</w:t>
                </w:r>
              </w:p>
            </w:tc>
          </w:sdtContent>
        </w:sdt>
        <w:sdt>
          <w:sdtPr>
            <w:rPr>
              <w:rStyle w:val="Besedilooznabemesta"/>
              <w:rFonts w:asciiTheme="minorHAnsi" w:hAnsiTheme="minorHAnsi" w:cstheme="minorHAnsi"/>
              <w:b/>
              <w:bCs/>
              <w:sz w:val="16"/>
              <w:szCs w:val="16"/>
            </w:rPr>
            <w:id w:val="782689046"/>
            <w:placeholder>
              <w:docPart w:val="C62699FD13E34827821488E5F56B6DB6"/>
            </w:placeholder>
            <w:showingPlcHdr/>
            <w:text/>
          </w:sdtPr>
          <w:sdtContent>
            <w:tc>
              <w:tcPr>
                <w:tcW w:w="817"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4794002D" w14:textId="77777777" w:rsidR="00F35B3B" w:rsidRPr="00F35B3B" w:rsidRDefault="00F35B3B" w:rsidP="00B765DE">
                <w:pPr>
                  <w:snapToGrid w:val="0"/>
                  <w:jc w:val="center"/>
                  <w:rPr>
                    <w:rStyle w:val="Besedilooznabemesta"/>
                    <w:rFonts w:asciiTheme="minorHAnsi" w:hAnsiTheme="minorHAnsi" w:cstheme="minorHAnsi"/>
                    <w:b/>
                    <w:bCs/>
                    <w:sz w:val="16"/>
                    <w:szCs w:val="16"/>
                  </w:rPr>
                </w:pPr>
                <w:r w:rsidRPr="00F35B3B">
                  <w:rPr>
                    <w:rStyle w:val="Besedilooznabemesta"/>
                    <w:rFonts w:asciiTheme="minorHAnsi" w:hAnsiTheme="minorHAnsi" w:cstheme="minorHAnsi"/>
                    <w:b/>
                    <w:bCs/>
                    <w:sz w:val="16"/>
                    <w:szCs w:val="16"/>
                  </w:rPr>
                  <w:t>Kliknite ali tapnite tukaj, če želite vnesti besedilo.</w:t>
                </w:r>
              </w:p>
            </w:tc>
          </w:sdtContent>
        </w:sdt>
      </w:tr>
      <w:tr w:rsidR="00F35B3B" w:rsidRPr="00F35B3B" w14:paraId="0E17D12A" w14:textId="77777777" w:rsidTr="002660ED">
        <w:trPr>
          <w:trHeight w:val="403"/>
        </w:trPr>
        <w:tc>
          <w:tcPr>
            <w:tcW w:w="2142" w:type="pct"/>
            <w:tcBorders>
              <w:top w:val="single" w:sz="4" w:space="0" w:color="000000"/>
              <w:left w:val="single" w:sz="4" w:space="0" w:color="000000"/>
              <w:bottom w:val="single" w:sz="4" w:space="0" w:color="000000"/>
            </w:tcBorders>
            <w:vAlign w:val="center"/>
          </w:tcPr>
          <w:p w14:paraId="4F864BAA" w14:textId="43F5191D" w:rsidR="00F35B3B" w:rsidRPr="00873D66" w:rsidRDefault="002660ED" w:rsidP="00083DD0">
            <w:pPr>
              <w:ind w:left="194" w:hanging="25"/>
              <w:jc w:val="center"/>
              <w:rPr>
                <w:rFonts w:asciiTheme="minorHAnsi" w:hAnsiTheme="minorHAnsi" w:cstheme="minorHAnsi"/>
                <w:sz w:val="18"/>
                <w:szCs w:val="18"/>
              </w:rPr>
            </w:pPr>
            <w:r w:rsidRPr="002660ED">
              <w:rPr>
                <w:rFonts w:asciiTheme="minorHAnsi" w:hAnsiTheme="minorHAnsi" w:cstheme="minorHAnsi"/>
                <w:sz w:val="18"/>
                <w:szCs w:val="18"/>
              </w:rPr>
              <w:t>poštne storitve v zunanjem prometu – standardno pismo</w:t>
            </w:r>
          </w:p>
        </w:tc>
        <w:tc>
          <w:tcPr>
            <w:tcW w:w="364" w:type="pct"/>
            <w:tcBorders>
              <w:top w:val="single" w:sz="4" w:space="0" w:color="000000"/>
              <w:left w:val="single" w:sz="4" w:space="0" w:color="000000"/>
              <w:bottom w:val="single" w:sz="4" w:space="0" w:color="000000"/>
              <w:right w:val="single" w:sz="4" w:space="0" w:color="000000"/>
            </w:tcBorders>
            <w:vAlign w:val="center"/>
          </w:tcPr>
          <w:p w14:paraId="6E11888E" w14:textId="77777777" w:rsidR="00F35B3B" w:rsidRPr="00873D66" w:rsidRDefault="00F35B3B" w:rsidP="00B765DE">
            <w:pPr>
              <w:jc w:val="center"/>
              <w:rPr>
                <w:rFonts w:asciiTheme="minorHAnsi" w:hAnsiTheme="minorHAnsi" w:cstheme="minorHAnsi"/>
                <w:color w:val="000000"/>
                <w:sz w:val="18"/>
                <w:szCs w:val="18"/>
              </w:rPr>
            </w:pPr>
            <w:r w:rsidRPr="00873D66">
              <w:rPr>
                <w:rFonts w:asciiTheme="minorHAnsi" w:hAnsiTheme="minorHAnsi" w:cstheme="minorHAnsi"/>
                <w:color w:val="000000"/>
                <w:sz w:val="18"/>
                <w:szCs w:val="18"/>
              </w:rPr>
              <w:t>kos</w:t>
            </w:r>
          </w:p>
        </w:tc>
        <w:tc>
          <w:tcPr>
            <w:tcW w:w="778" w:type="pct"/>
            <w:tcBorders>
              <w:top w:val="single" w:sz="4" w:space="0" w:color="000000"/>
              <w:left w:val="single" w:sz="4" w:space="0" w:color="000000"/>
              <w:bottom w:val="single" w:sz="4" w:space="0" w:color="000000"/>
            </w:tcBorders>
            <w:vAlign w:val="center"/>
          </w:tcPr>
          <w:p w14:paraId="31B09A96" w14:textId="7EB251A2" w:rsidR="00F35B3B" w:rsidRPr="00873D66" w:rsidRDefault="002660ED" w:rsidP="00B765DE">
            <w:pPr>
              <w:jc w:val="center"/>
              <w:rPr>
                <w:rFonts w:asciiTheme="minorHAnsi" w:hAnsiTheme="minorHAnsi" w:cstheme="minorHAnsi"/>
                <w:b/>
                <w:bCs/>
                <w:color w:val="000000"/>
                <w:sz w:val="18"/>
                <w:szCs w:val="18"/>
              </w:rPr>
            </w:pPr>
            <w:r w:rsidRPr="002660ED">
              <w:rPr>
                <w:rFonts w:asciiTheme="minorHAnsi" w:hAnsiTheme="minorHAnsi" w:cstheme="minorHAnsi"/>
                <w:b/>
                <w:bCs/>
                <w:color w:val="000000"/>
                <w:sz w:val="18"/>
                <w:szCs w:val="18"/>
              </w:rPr>
              <w:t>7.200</w:t>
            </w:r>
          </w:p>
        </w:tc>
        <w:sdt>
          <w:sdtPr>
            <w:rPr>
              <w:rStyle w:val="Besedilooznabemesta"/>
              <w:rFonts w:asciiTheme="minorHAnsi" w:hAnsiTheme="minorHAnsi" w:cstheme="minorHAnsi"/>
              <w:b/>
              <w:bCs/>
              <w:sz w:val="16"/>
              <w:szCs w:val="16"/>
            </w:rPr>
            <w:id w:val="333502086"/>
            <w:placeholder>
              <w:docPart w:val="FD50E394E02E4C2AB11F014AAF7509DB"/>
            </w:placeholder>
            <w:showingPlcHdr/>
            <w:text/>
          </w:sdtPr>
          <w:sdtContent>
            <w:tc>
              <w:tcPr>
                <w:tcW w:w="899" w:type="pct"/>
                <w:tcBorders>
                  <w:top w:val="single" w:sz="4" w:space="0" w:color="000000"/>
                  <w:left w:val="single" w:sz="4" w:space="0" w:color="000000"/>
                  <w:bottom w:val="single" w:sz="4" w:space="0" w:color="000000"/>
                </w:tcBorders>
                <w:shd w:val="clear" w:color="auto" w:fill="D9D9D9"/>
                <w:vAlign w:val="center"/>
              </w:tcPr>
              <w:p w14:paraId="5F272EA7" w14:textId="77777777" w:rsidR="00F35B3B" w:rsidRPr="00F35B3B" w:rsidRDefault="00F35B3B" w:rsidP="00B765DE">
                <w:pPr>
                  <w:snapToGrid w:val="0"/>
                  <w:jc w:val="center"/>
                  <w:rPr>
                    <w:rStyle w:val="Besedilooznabemesta"/>
                    <w:rFonts w:asciiTheme="minorHAnsi" w:hAnsiTheme="minorHAnsi" w:cstheme="minorHAnsi"/>
                    <w:b/>
                    <w:bCs/>
                    <w:sz w:val="16"/>
                    <w:szCs w:val="16"/>
                  </w:rPr>
                </w:pPr>
                <w:r w:rsidRPr="00F35B3B">
                  <w:rPr>
                    <w:rStyle w:val="Besedilooznabemesta"/>
                    <w:rFonts w:asciiTheme="minorHAnsi" w:hAnsiTheme="minorHAnsi" w:cstheme="minorHAnsi"/>
                    <w:b/>
                    <w:bCs/>
                    <w:sz w:val="16"/>
                    <w:szCs w:val="16"/>
                  </w:rPr>
                  <w:t>Kliknite ali tapnite tukaj, če želite vnesti besedilo.</w:t>
                </w:r>
              </w:p>
            </w:tc>
          </w:sdtContent>
        </w:sdt>
        <w:sdt>
          <w:sdtPr>
            <w:rPr>
              <w:rStyle w:val="Besedilooznabemesta"/>
              <w:rFonts w:asciiTheme="minorHAnsi" w:hAnsiTheme="minorHAnsi" w:cstheme="minorHAnsi"/>
              <w:b/>
              <w:bCs/>
              <w:sz w:val="16"/>
              <w:szCs w:val="16"/>
            </w:rPr>
            <w:id w:val="1273907165"/>
            <w:placeholder>
              <w:docPart w:val="48B9A233E0174D908697DFC984BB23FD"/>
            </w:placeholder>
            <w:showingPlcHdr/>
            <w:text/>
          </w:sdtPr>
          <w:sdtContent>
            <w:tc>
              <w:tcPr>
                <w:tcW w:w="817"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7D35A56A" w14:textId="77777777" w:rsidR="00F35B3B" w:rsidRPr="00F35B3B" w:rsidRDefault="00F35B3B" w:rsidP="00B765DE">
                <w:pPr>
                  <w:snapToGrid w:val="0"/>
                  <w:jc w:val="center"/>
                  <w:rPr>
                    <w:rStyle w:val="Besedilooznabemesta"/>
                    <w:rFonts w:asciiTheme="minorHAnsi" w:hAnsiTheme="minorHAnsi" w:cstheme="minorHAnsi"/>
                    <w:b/>
                    <w:bCs/>
                    <w:sz w:val="16"/>
                    <w:szCs w:val="16"/>
                  </w:rPr>
                </w:pPr>
                <w:r w:rsidRPr="00F35B3B">
                  <w:rPr>
                    <w:rStyle w:val="Besedilooznabemesta"/>
                    <w:rFonts w:asciiTheme="minorHAnsi" w:hAnsiTheme="minorHAnsi" w:cstheme="minorHAnsi"/>
                    <w:b/>
                    <w:bCs/>
                    <w:sz w:val="16"/>
                    <w:szCs w:val="16"/>
                  </w:rPr>
                  <w:t>Kliknite ali tapnite tukaj, če želite vnesti besedilo.</w:t>
                </w:r>
              </w:p>
            </w:tc>
          </w:sdtContent>
        </w:sdt>
      </w:tr>
      <w:tr w:rsidR="00F35B3B" w:rsidRPr="00F35B3B" w14:paraId="5D5D52AC" w14:textId="77777777" w:rsidTr="002660ED">
        <w:trPr>
          <w:trHeight w:val="403"/>
        </w:trPr>
        <w:tc>
          <w:tcPr>
            <w:tcW w:w="2142" w:type="pct"/>
            <w:tcBorders>
              <w:top w:val="single" w:sz="4" w:space="0" w:color="000000"/>
              <w:left w:val="single" w:sz="4" w:space="0" w:color="000000"/>
              <w:bottom w:val="single" w:sz="4" w:space="0" w:color="000000"/>
            </w:tcBorders>
            <w:vAlign w:val="center"/>
          </w:tcPr>
          <w:p w14:paraId="42C00343" w14:textId="77777777" w:rsidR="00F35B3B" w:rsidRPr="00873D66" w:rsidRDefault="00F35B3B" w:rsidP="00083DD0">
            <w:pPr>
              <w:ind w:left="194" w:hanging="25"/>
              <w:jc w:val="center"/>
              <w:rPr>
                <w:rFonts w:asciiTheme="minorHAnsi" w:hAnsiTheme="minorHAnsi" w:cstheme="minorHAnsi"/>
                <w:sz w:val="18"/>
                <w:szCs w:val="18"/>
              </w:rPr>
            </w:pPr>
            <w:r w:rsidRPr="00873D66">
              <w:rPr>
                <w:rFonts w:asciiTheme="minorHAnsi" w:hAnsiTheme="minorHAnsi" w:cstheme="minorHAnsi"/>
                <w:sz w:val="18"/>
                <w:szCs w:val="18"/>
              </w:rPr>
              <w:t>Poštne storitve v notranjem prometu – standardno pismo z upoštevanim popustom</w:t>
            </w:r>
          </w:p>
        </w:tc>
        <w:tc>
          <w:tcPr>
            <w:tcW w:w="364" w:type="pct"/>
            <w:tcBorders>
              <w:top w:val="single" w:sz="4" w:space="0" w:color="000000"/>
              <w:left w:val="single" w:sz="4" w:space="0" w:color="000000"/>
              <w:bottom w:val="single" w:sz="4" w:space="0" w:color="000000"/>
              <w:right w:val="single" w:sz="4" w:space="0" w:color="000000"/>
            </w:tcBorders>
            <w:vAlign w:val="center"/>
          </w:tcPr>
          <w:p w14:paraId="5B49F45C" w14:textId="77777777" w:rsidR="00F35B3B" w:rsidRPr="00873D66" w:rsidRDefault="00F35B3B" w:rsidP="00B765DE">
            <w:pPr>
              <w:jc w:val="center"/>
              <w:rPr>
                <w:rFonts w:asciiTheme="minorHAnsi" w:hAnsiTheme="minorHAnsi" w:cstheme="minorHAnsi"/>
                <w:color w:val="000000"/>
                <w:sz w:val="18"/>
                <w:szCs w:val="18"/>
              </w:rPr>
            </w:pPr>
            <w:r w:rsidRPr="00873D66">
              <w:rPr>
                <w:rFonts w:asciiTheme="minorHAnsi" w:hAnsiTheme="minorHAnsi" w:cstheme="minorHAnsi"/>
                <w:color w:val="000000"/>
                <w:sz w:val="18"/>
                <w:szCs w:val="18"/>
              </w:rPr>
              <w:t>kos</w:t>
            </w:r>
          </w:p>
        </w:tc>
        <w:tc>
          <w:tcPr>
            <w:tcW w:w="778" w:type="pct"/>
            <w:tcBorders>
              <w:top w:val="single" w:sz="4" w:space="0" w:color="000000"/>
              <w:left w:val="single" w:sz="4" w:space="0" w:color="000000"/>
              <w:bottom w:val="single" w:sz="4" w:space="0" w:color="000000"/>
            </w:tcBorders>
            <w:vAlign w:val="center"/>
          </w:tcPr>
          <w:p w14:paraId="3F305127" w14:textId="2789A875" w:rsidR="00F35B3B" w:rsidRPr="00873D66" w:rsidRDefault="002660ED" w:rsidP="00B765DE">
            <w:pPr>
              <w:jc w:val="center"/>
              <w:rPr>
                <w:rFonts w:asciiTheme="minorHAnsi" w:hAnsiTheme="minorHAnsi" w:cstheme="minorHAnsi"/>
                <w:b/>
                <w:bCs/>
                <w:color w:val="000000"/>
                <w:sz w:val="18"/>
                <w:szCs w:val="18"/>
              </w:rPr>
            </w:pPr>
            <w:r w:rsidRPr="002660ED">
              <w:rPr>
                <w:rFonts w:asciiTheme="minorHAnsi" w:hAnsiTheme="minorHAnsi" w:cstheme="minorHAnsi"/>
                <w:b/>
                <w:bCs/>
                <w:color w:val="000000"/>
                <w:sz w:val="18"/>
                <w:szCs w:val="18"/>
              </w:rPr>
              <w:t>360.000</w:t>
            </w:r>
          </w:p>
        </w:tc>
        <w:sdt>
          <w:sdtPr>
            <w:rPr>
              <w:rFonts w:asciiTheme="minorHAnsi" w:hAnsiTheme="minorHAnsi" w:cstheme="minorHAnsi"/>
              <w:b/>
              <w:bCs/>
              <w:sz w:val="16"/>
              <w:szCs w:val="16"/>
            </w:rPr>
            <w:id w:val="-1376008417"/>
            <w:placeholder>
              <w:docPart w:val="C62699FD13E34827821488E5F56B6DB6"/>
            </w:placeholder>
            <w:showingPlcHdr/>
            <w:text/>
          </w:sdtPr>
          <w:sdtContent>
            <w:tc>
              <w:tcPr>
                <w:tcW w:w="899" w:type="pct"/>
                <w:tcBorders>
                  <w:top w:val="single" w:sz="4" w:space="0" w:color="000000"/>
                  <w:left w:val="single" w:sz="4" w:space="0" w:color="000000"/>
                  <w:bottom w:val="single" w:sz="4" w:space="0" w:color="000000"/>
                </w:tcBorders>
                <w:shd w:val="clear" w:color="auto" w:fill="D9D9D9"/>
                <w:vAlign w:val="center"/>
              </w:tcPr>
              <w:p w14:paraId="3BA615F1" w14:textId="77777777" w:rsidR="00F35B3B" w:rsidRPr="00F35B3B" w:rsidRDefault="00F35B3B" w:rsidP="00B765DE">
                <w:pPr>
                  <w:snapToGrid w:val="0"/>
                  <w:jc w:val="center"/>
                  <w:rPr>
                    <w:rFonts w:asciiTheme="minorHAnsi" w:hAnsiTheme="minorHAnsi" w:cstheme="minorHAnsi"/>
                    <w:b/>
                    <w:bCs/>
                    <w:sz w:val="16"/>
                    <w:szCs w:val="16"/>
                  </w:rPr>
                </w:pPr>
                <w:r w:rsidRPr="00F35B3B">
                  <w:rPr>
                    <w:rStyle w:val="Besedilooznabemesta"/>
                    <w:rFonts w:asciiTheme="minorHAnsi" w:hAnsiTheme="minorHAnsi" w:cstheme="minorHAnsi"/>
                    <w:b/>
                    <w:bCs/>
                    <w:sz w:val="16"/>
                    <w:szCs w:val="16"/>
                  </w:rPr>
                  <w:t>Kliknite ali tapnite tukaj, če želite vnesti besedilo.</w:t>
                </w:r>
              </w:p>
            </w:tc>
          </w:sdtContent>
        </w:sdt>
        <w:tc>
          <w:tcPr>
            <w:tcW w:w="817" w:type="pct"/>
            <w:tcBorders>
              <w:top w:val="single" w:sz="4" w:space="0" w:color="000000"/>
              <w:left w:val="single" w:sz="4" w:space="0" w:color="000000"/>
              <w:bottom w:val="single" w:sz="4" w:space="0" w:color="000000"/>
              <w:right w:val="single" w:sz="4" w:space="0" w:color="000000"/>
            </w:tcBorders>
            <w:shd w:val="clear" w:color="auto" w:fill="D9D9D9"/>
            <w:vAlign w:val="center"/>
          </w:tcPr>
          <w:sdt>
            <w:sdtPr>
              <w:rPr>
                <w:rFonts w:asciiTheme="minorHAnsi" w:hAnsiTheme="minorHAnsi" w:cstheme="minorHAnsi"/>
                <w:b/>
                <w:bCs/>
                <w:sz w:val="16"/>
                <w:szCs w:val="16"/>
              </w:rPr>
              <w:id w:val="937018324"/>
              <w:placeholder>
                <w:docPart w:val="C62699FD13E34827821488E5F56B6DB6"/>
              </w:placeholder>
              <w:showingPlcHdr/>
              <w:text/>
            </w:sdtPr>
            <w:sdtContent>
              <w:p w14:paraId="6DA4910B" w14:textId="77777777" w:rsidR="00F35B3B" w:rsidRPr="00F35B3B" w:rsidRDefault="00F35B3B" w:rsidP="00B765DE">
                <w:pPr>
                  <w:snapToGrid w:val="0"/>
                  <w:jc w:val="center"/>
                  <w:rPr>
                    <w:rFonts w:asciiTheme="minorHAnsi" w:hAnsiTheme="minorHAnsi" w:cstheme="minorHAnsi"/>
                    <w:b/>
                    <w:bCs/>
                    <w:sz w:val="16"/>
                    <w:szCs w:val="16"/>
                  </w:rPr>
                </w:pPr>
                <w:r w:rsidRPr="00F35B3B">
                  <w:rPr>
                    <w:rStyle w:val="Besedilooznabemesta"/>
                    <w:rFonts w:asciiTheme="minorHAnsi" w:hAnsiTheme="minorHAnsi" w:cstheme="minorHAnsi"/>
                    <w:b/>
                    <w:bCs/>
                    <w:sz w:val="16"/>
                    <w:szCs w:val="16"/>
                  </w:rPr>
                  <w:t>Kliknite ali tapnite tukaj, če želite vnesti besedilo.</w:t>
                </w:r>
              </w:p>
            </w:sdtContent>
          </w:sdt>
        </w:tc>
      </w:tr>
      <w:tr w:rsidR="00F35B3B" w:rsidRPr="00F35B3B" w14:paraId="7FBEBC67" w14:textId="77777777" w:rsidTr="00B765DE">
        <w:trPr>
          <w:trHeight w:val="403"/>
        </w:trPr>
        <w:tc>
          <w:tcPr>
            <w:tcW w:w="4183" w:type="pct"/>
            <w:gridSpan w:val="4"/>
            <w:tcBorders>
              <w:top w:val="single" w:sz="4" w:space="0" w:color="auto"/>
              <w:right w:val="single" w:sz="4" w:space="0" w:color="auto"/>
            </w:tcBorders>
            <w:vAlign w:val="bottom"/>
          </w:tcPr>
          <w:p w14:paraId="0AD0F575" w14:textId="77777777" w:rsidR="00F35B3B" w:rsidRPr="00F35B3B" w:rsidRDefault="00F35B3B" w:rsidP="00B765DE">
            <w:pPr>
              <w:jc w:val="right"/>
              <w:rPr>
                <w:rFonts w:asciiTheme="minorHAnsi" w:hAnsiTheme="minorHAnsi" w:cstheme="minorHAnsi"/>
                <w:b/>
                <w:sz w:val="16"/>
                <w:szCs w:val="16"/>
              </w:rPr>
            </w:pPr>
            <w:r w:rsidRPr="00F35B3B">
              <w:rPr>
                <w:rFonts w:asciiTheme="minorHAnsi" w:hAnsiTheme="minorHAnsi" w:cstheme="minorHAnsi"/>
                <w:b/>
                <w:sz w:val="16"/>
                <w:szCs w:val="16"/>
              </w:rPr>
              <w:t>SKUPNA PREDRAČUNSKA VREDNOST (brez DDV):</w:t>
            </w:r>
          </w:p>
        </w:tc>
        <w:tc>
          <w:tcPr>
            <w:tcW w:w="817" w:type="pct"/>
            <w:tcBorders>
              <w:top w:val="single" w:sz="4" w:space="0" w:color="000000"/>
              <w:left w:val="single" w:sz="4" w:space="0" w:color="auto"/>
              <w:bottom w:val="single" w:sz="4" w:space="0" w:color="000000"/>
              <w:right w:val="single" w:sz="4" w:space="0" w:color="000000"/>
            </w:tcBorders>
            <w:shd w:val="clear" w:color="auto" w:fill="D9D9D9"/>
            <w:vAlign w:val="bottom"/>
          </w:tcPr>
          <w:sdt>
            <w:sdtPr>
              <w:rPr>
                <w:rFonts w:asciiTheme="minorHAnsi" w:hAnsiTheme="minorHAnsi" w:cstheme="minorHAnsi"/>
                <w:b/>
                <w:caps/>
                <w:sz w:val="16"/>
                <w:szCs w:val="16"/>
              </w:rPr>
              <w:id w:val="-1273786376"/>
              <w:placeholder>
                <w:docPart w:val="4A67C68431104A2A85AE2A1720843EF7"/>
              </w:placeholder>
              <w:showingPlcHdr/>
              <w:text/>
            </w:sdtPr>
            <w:sdtContent>
              <w:p w14:paraId="0D653C15" w14:textId="77777777" w:rsidR="00F35B3B" w:rsidRPr="00F35B3B" w:rsidRDefault="00F35B3B" w:rsidP="00B765DE">
                <w:pPr>
                  <w:snapToGrid w:val="0"/>
                  <w:spacing w:beforeLines="40" w:before="96"/>
                  <w:jc w:val="center"/>
                  <w:rPr>
                    <w:rFonts w:asciiTheme="minorHAnsi" w:hAnsiTheme="minorHAnsi" w:cstheme="minorHAnsi"/>
                    <w:b/>
                    <w:caps/>
                    <w:sz w:val="16"/>
                    <w:szCs w:val="16"/>
                  </w:rPr>
                </w:pPr>
                <w:r w:rsidRPr="00F35B3B">
                  <w:rPr>
                    <w:rStyle w:val="Besedilooznabemesta"/>
                    <w:rFonts w:asciiTheme="minorHAnsi" w:hAnsiTheme="minorHAnsi" w:cstheme="minorHAnsi"/>
                    <w:b/>
                    <w:sz w:val="16"/>
                    <w:szCs w:val="16"/>
                  </w:rPr>
                  <w:t>Kliknite ali tapnite tukaj, če želite vnesti besedilo.</w:t>
                </w:r>
              </w:p>
            </w:sdtContent>
          </w:sdt>
        </w:tc>
      </w:tr>
      <w:tr w:rsidR="00F35B3B" w:rsidRPr="00F35B3B" w14:paraId="20DCDC10" w14:textId="77777777" w:rsidTr="00B765DE">
        <w:trPr>
          <w:trHeight w:val="403"/>
        </w:trPr>
        <w:tc>
          <w:tcPr>
            <w:tcW w:w="4183" w:type="pct"/>
            <w:gridSpan w:val="4"/>
            <w:tcBorders>
              <w:right w:val="single" w:sz="4" w:space="0" w:color="auto"/>
            </w:tcBorders>
            <w:vAlign w:val="bottom"/>
          </w:tcPr>
          <w:p w14:paraId="534EC642" w14:textId="77777777" w:rsidR="00F35B3B" w:rsidRPr="00F35B3B" w:rsidRDefault="00F35B3B" w:rsidP="00B765DE">
            <w:pPr>
              <w:snapToGrid w:val="0"/>
              <w:spacing w:beforeLines="40" w:before="96"/>
              <w:jc w:val="right"/>
              <w:rPr>
                <w:rFonts w:asciiTheme="minorHAnsi" w:hAnsiTheme="minorHAnsi" w:cstheme="minorHAnsi"/>
                <w:b/>
                <w:sz w:val="16"/>
                <w:szCs w:val="16"/>
              </w:rPr>
            </w:pPr>
            <w:r w:rsidRPr="00F35B3B">
              <w:rPr>
                <w:rFonts w:asciiTheme="minorHAnsi" w:hAnsiTheme="minorHAnsi" w:cstheme="minorHAnsi"/>
                <w:b/>
                <w:sz w:val="16"/>
                <w:szCs w:val="16"/>
              </w:rPr>
              <w:t>VREDNOST DDV:</w:t>
            </w:r>
          </w:p>
        </w:tc>
        <w:tc>
          <w:tcPr>
            <w:tcW w:w="817" w:type="pct"/>
            <w:tcBorders>
              <w:top w:val="single" w:sz="4" w:space="0" w:color="000000"/>
              <w:left w:val="single" w:sz="4" w:space="0" w:color="auto"/>
              <w:bottom w:val="single" w:sz="4" w:space="0" w:color="000000"/>
              <w:right w:val="single" w:sz="4" w:space="0" w:color="000000"/>
            </w:tcBorders>
            <w:shd w:val="clear" w:color="auto" w:fill="D9D9D9"/>
            <w:vAlign w:val="bottom"/>
          </w:tcPr>
          <w:sdt>
            <w:sdtPr>
              <w:rPr>
                <w:rFonts w:asciiTheme="minorHAnsi" w:hAnsiTheme="minorHAnsi" w:cstheme="minorHAnsi"/>
                <w:b/>
                <w:caps/>
                <w:sz w:val="16"/>
                <w:szCs w:val="16"/>
              </w:rPr>
              <w:id w:val="-1166246974"/>
              <w:placeholder>
                <w:docPart w:val="4A67C68431104A2A85AE2A1720843EF7"/>
              </w:placeholder>
              <w:showingPlcHdr/>
              <w:text/>
            </w:sdtPr>
            <w:sdtContent>
              <w:p w14:paraId="1018C226" w14:textId="77777777" w:rsidR="00F35B3B" w:rsidRPr="00F35B3B" w:rsidRDefault="00F35B3B" w:rsidP="00B765DE">
                <w:pPr>
                  <w:snapToGrid w:val="0"/>
                  <w:spacing w:beforeLines="40" w:before="96"/>
                  <w:jc w:val="center"/>
                  <w:rPr>
                    <w:rFonts w:asciiTheme="minorHAnsi" w:hAnsiTheme="minorHAnsi" w:cstheme="minorHAnsi"/>
                    <w:b/>
                    <w:caps/>
                    <w:sz w:val="16"/>
                    <w:szCs w:val="16"/>
                  </w:rPr>
                </w:pPr>
                <w:r w:rsidRPr="00F35B3B">
                  <w:rPr>
                    <w:rStyle w:val="Besedilooznabemesta"/>
                    <w:rFonts w:asciiTheme="minorHAnsi" w:hAnsiTheme="minorHAnsi" w:cstheme="minorHAnsi"/>
                    <w:b/>
                    <w:sz w:val="16"/>
                    <w:szCs w:val="16"/>
                  </w:rPr>
                  <w:t>Kliknite ali tapnite tukaj, če želite vnesti besedilo.</w:t>
                </w:r>
              </w:p>
            </w:sdtContent>
          </w:sdt>
        </w:tc>
      </w:tr>
      <w:tr w:rsidR="00F35B3B" w:rsidRPr="00F35B3B" w14:paraId="63745F49" w14:textId="77777777" w:rsidTr="00B765DE">
        <w:trPr>
          <w:trHeight w:val="403"/>
        </w:trPr>
        <w:tc>
          <w:tcPr>
            <w:tcW w:w="4183" w:type="pct"/>
            <w:gridSpan w:val="4"/>
            <w:tcBorders>
              <w:right w:val="single" w:sz="4" w:space="0" w:color="auto"/>
            </w:tcBorders>
            <w:vAlign w:val="bottom"/>
          </w:tcPr>
          <w:p w14:paraId="53F30463" w14:textId="77777777" w:rsidR="00F35B3B" w:rsidRPr="00F35B3B" w:rsidRDefault="00F35B3B" w:rsidP="00B765DE">
            <w:pPr>
              <w:snapToGrid w:val="0"/>
              <w:spacing w:beforeLines="40" w:before="96"/>
              <w:jc w:val="right"/>
              <w:rPr>
                <w:rFonts w:asciiTheme="minorHAnsi" w:hAnsiTheme="minorHAnsi" w:cstheme="minorHAnsi"/>
                <w:b/>
                <w:caps/>
                <w:sz w:val="16"/>
                <w:szCs w:val="16"/>
              </w:rPr>
            </w:pPr>
            <w:r w:rsidRPr="00F35B3B">
              <w:rPr>
                <w:rFonts w:asciiTheme="minorHAnsi" w:hAnsiTheme="minorHAnsi" w:cstheme="minorHAnsi"/>
                <w:b/>
                <w:sz w:val="16"/>
                <w:szCs w:val="16"/>
              </w:rPr>
              <w:t xml:space="preserve">SKUPNA PREDRAČUNSKA VREDNOST Z DDV </w:t>
            </w:r>
          </w:p>
        </w:tc>
        <w:tc>
          <w:tcPr>
            <w:tcW w:w="817" w:type="pct"/>
            <w:tcBorders>
              <w:top w:val="single" w:sz="4" w:space="0" w:color="000000"/>
              <w:left w:val="single" w:sz="4" w:space="0" w:color="auto"/>
              <w:bottom w:val="single" w:sz="4" w:space="0" w:color="000000"/>
              <w:right w:val="single" w:sz="4" w:space="0" w:color="000000"/>
            </w:tcBorders>
            <w:shd w:val="clear" w:color="auto" w:fill="D9D9D9"/>
            <w:vAlign w:val="bottom"/>
          </w:tcPr>
          <w:sdt>
            <w:sdtPr>
              <w:rPr>
                <w:rFonts w:asciiTheme="minorHAnsi" w:hAnsiTheme="minorHAnsi" w:cstheme="minorHAnsi"/>
                <w:b/>
                <w:caps/>
                <w:sz w:val="16"/>
                <w:szCs w:val="16"/>
              </w:rPr>
              <w:id w:val="451832128"/>
              <w:placeholder>
                <w:docPart w:val="4A67C68431104A2A85AE2A1720843EF7"/>
              </w:placeholder>
              <w:showingPlcHdr/>
              <w:text/>
            </w:sdtPr>
            <w:sdtContent>
              <w:p w14:paraId="2CFC3B1C" w14:textId="77777777" w:rsidR="00F35B3B" w:rsidRPr="00F35B3B" w:rsidRDefault="00F35B3B" w:rsidP="00B765DE">
                <w:pPr>
                  <w:snapToGrid w:val="0"/>
                  <w:spacing w:beforeLines="40" w:before="96"/>
                  <w:jc w:val="center"/>
                  <w:rPr>
                    <w:rFonts w:asciiTheme="minorHAnsi" w:hAnsiTheme="minorHAnsi" w:cstheme="minorHAnsi"/>
                    <w:b/>
                    <w:caps/>
                    <w:sz w:val="16"/>
                    <w:szCs w:val="16"/>
                  </w:rPr>
                </w:pPr>
                <w:r w:rsidRPr="00F35B3B">
                  <w:rPr>
                    <w:rStyle w:val="Besedilooznabemesta"/>
                    <w:rFonts w:asciiTheme="minorHAnsi" w:hAnsiTheme="minorHAnsi" w:cstheme="minorHAnsi"/>
                    <w:b/>
                    <w:sz w:val="16"/>
                    <w:szCs w:val="16"/>
                  </w:rPr>
                  <w:t>Kliknite ali tapnite tukaj, če želite vnesti besedilo.</w:t>
                </w:r>
              </w:p>
            </w:sdtContent>
          </w:sdt>
        </w:tc>
      </w:tr>
    </w:tbl>
    <w:p w14:paraId="0278639E" w14:textId="77777777" w:rsidR="00F35B3B" w:rsidRPr="00903CD3" w:rsidRDefault="00F35B3B" w:rsidP="00F35B3B">
      <w:pPr>
        <w:pStyle w:val="Odstavekseznama"/>
        <w:ind w:left="360"/>
        <w:jc w:val="both"/>
        <w:rPr>
          <w:sz w:val="18"/>
          <w:szCs w:val="18"/>
        </w:rPr>
      </w:pPr>
    </w:p>
    <w:p w14:paraId="5F924DAF" w14:textId="77777777" w:rsidR="00F35B3B" w:rsidRPr="00EE7E7D" w:rsidRDefault="00F35B3B" w:rsidP="00F35B3B">
      <w:pPr>
        <w:pStyle w:val="Odstavekseznama"/>
        <w:numPr>
          <w:ilvl w:val="0"/>
          <w:numId w:val="7"/>
        </w:numPr>
        <w:jc w:val="both"/>
        <w:rPr>
          <w:b/>
          <w:bCs/>
          <w:i/>
          <w:iCs/>
          <w:sz w:val="22"/>
          <w:szCs w:val="22"/>
        </w:rPr>
      </w:pPr>
      <w:r w:rsidRPr="00873D66">
        <w:rPr>
          <w:rFonts w:asciiTheme="minorHAnsi" w:hAnsiTheme="minorHAnsi" w:cstheme="minorHAnsi"/>
          <w:sz w:val="22"/>
          <w:szCs w:val="22"/>
        </w:rPr>
        <w:t>Višina popusta</w:t>
      </w:r>
      <w:r w:rsidRPr="00EE7E7D">
        <w:rPr>
          <w:rFonts w:asciiTheme="minorHAnsi" w:hAnsiTheme="minorHAnsi" w:cstheme="minorHAnsi"/>
          <w:sz w:val="22"/>
          <w:szCs w:val="22"/>
        </w:rPr>
        <w:t xml:space="preserve"> na veljavni cenik izvajalca univerzalne storitve za standardno pismo v NP  znaša </w:t>
      </w:r>
      <w:sdt>
        <w:sdtPr>
          <w:rPr>
            <w:rFonts w:asciiTheme="minorHAnsi" w:hAnsiTheme="minorHAnsi" w:cstheme="minorHAnsi"/>
            <w:sz w:val="22"/>
            <w:szCs w:val="22"/>
            <w:highlight w:val="lightGray"/>
          </w:rPr>
          <w:id w:val="1893696432"/>
          <w:placeholder>
            <w:docPart w:val="3C4CE9EEE2F844F6B1EC0810B7D93C72"/>
          </w:placeholder>
          <w:showingPlcHdr/>
          <w:text/>
        </w:sdtPr>
        <w:sdtEndPr>
          <w:rPr>
            <w:highlight w:val="none"/>
          </w:rPr>
        </w:sdtEndPr>
        <w:sdtContent>
          <w:r w:rsidRPr="00EE7E7D">
            <w:rPr>
              <w:rStyle w:val="Besedilooznabemesta"/>
              <w:rFonts w:asciiTheme="minorHAnsi" w:hAnsiTheme="minorHAnsi" w:cstheme="minorHAnsi"/>
              <w:b/>
              <w:bCs/>
              <w:sz w:val="22"/>
              <w:szCs w:val="22"/>
              <w:highlight w:val="lightGray"/>
            </w:rPr>
            <w:t>Kliknite ali tapnite tukaj, če želite vnesti besedilo.</w:t>
          </w:r>
        </w:sdtContent>
      </w:sdt>
      <w:r w:rsidRPr="00EE7E7D">
        <w:rPr>
          <w:rFonts w:asciiTheme="minorHAnsi" w:hAnsiTheme="minorHAnsi" w:cstheme="minorHAnsi"/>
          <w:sz w:val="22"/>
          <w:szCs w:val="22"/>
        </w:rPr>
        <w:t>%.</w:t>
      </w:r>
    </w:p>
    <w:p w14:paraId="0ABB0FA4" w14:textId="77777777" w:rsidR="00F35B3B" w:rsidRPr="00EE7E7D" w:rsidRDefault="00F35B3B" w:rsidP="00F35B3B">
      <w:pPr>
        <w:numPr>
          <w:ilvl w:val="0"/>
          <w:numId w:val="7"/>
        </w:numPr>
        <w:suppressAutoHyphens/>
        <w:jc w:val="both"/>
        <w:rPr>
          <w:rFonts w:asciiTheme="minorHAnsi" w:hAnsiTheme="minorHAnsi" w:cstheme="minorHAnsi"/>
          <w:sz w:val="22"/>
          <w:szCs w:val="22"/>
        </w:rPr>
      </w:pPr>
      <w:r w:rsidRPr="00EE7E7D">
        <w:rPr>
          <w:rFonts w:asciiTheme="minorHAnsi" w:hAnsiTheme="minorHAnsi" w:cstheme="minorHAnsi"/>
          <w:sz w:val="22"/>
          <w:szCs w:val="22"/>
        </w:rPr>
        <w:t>Ponudba velja 3 mesece od roka za oddajo ponudb.</w:t>
      </w:r>
    </w:p>
    <w:p w14:paraId="4553C19F" w14:textId="55766879" w:rsidR="00F35B3B" w:rsidRPr="001F16BC" w:rsidRDefault="00F35B3B" w:rsidP="001F16BC">
      <w:pPr>
        <w:numPr>
          <w:ilvl w:val="0"/>
          <w:numId w:val="7"/>
        </w:numPr>
        <w:jc w:val="both"/>
        <w:rPr>
          <w:rFonts w:asciiTheme="minorHAnsi" w:hAnsiTheme="minorHAnsi" w:cstheme="minorHAnsi"/>
          <w:sz w:val="22"/>
          <w:szCs w:val="22"/>
        </w:rPr>
      </w:pPr>
      <w:r w:rsidRPr="00873D66">
        <w:rPr>
          <w:rFonts w:asciiTheme="minorHAnsi" w:hAnsiTheme="minorHAnsi" w:cstheme="minorHAnsi"/>
          <w:sz w:val="22"/>
          <w:szCs w:val="22"/>
        </w:rPr>
        <w:t xml:space="preserve">Naročilo se obvezujemo izvesti v skladu z zahtevami iz Dokumentacije za oddajo javnega naročila z oznako </w:t>
      </w:r>
      <w:r w:rsidR="001F16BC" w:rsidRPr="001F16BC">
        <w:rPr>
          <w:rFonts w:asciiTheme="minorHAnsi" w:hAnsiTheme="minorHAnsi" w:cstheme="minorHAnsi"/>
          <w:sz w:val="22"/>
          <w:szCs w:val="22"/>
        </w:rPr>
        <w:t>JR000008/2026</w:t>
      </w:r>
      <w:r w:rsidR="001F16BC">
        <w:rPr>
          <w:rFonts w:asciiTheme="minorHAnsi" w:hAnsiTheme="minorHAnsi" w:cstheme="minorHAnsi"/>
          <w:sz w:val="22"/>
          <w:szCs w:val="22"/>
        </w:rPr>
        <w:t>.</w:t>
      </w:r>
    </w:p>
    <w:p w14:paraId="7497C80B" w14:textId="77777777" w:rsidR="002660ED" w:rsidRDefault="002660ED" w:rsidP="00F35B3B">
      <w:pPr>
        <w:jc w:val="both"/>
        <w:rPr>
          <w:rFonts w:asciiTheme="minorHAnsi" w:hAnsiTheme="minorHAnsi" w:cstheme="minorHAnsi"/>
          <w:sz w:val="18"/>
          <w:szCs w:val="18"/>
        </w:rPr>
      </w:pPr>
    </w:p>
    <w:p w14:paraId="69A31D1A" w14:textId="153ADC2F" w:rsidR="002660ED" w:rsidRPr="007875EB" w:rsidRDefault="002660ED" w:rsidP="00F35B3B">
      <w:pPr>
        <w:jc w:val="both"/>
        <w:rPr>
          <w:rFonts w:asciiTheme="minorHAnsi" w:hAnsiTheme="minorHAnsi" w:cstheme="minorHAnsi"/>
          <w:sz w:val="18"/>
          <w:szCs w:val="18"/>
        </w:rPr>
      </w:pPr>
      <w:r w:rsidRPr="002660ED">
        <w:rPr>
          <w:rFonts w:asciiTheme="minorHAnsi" w:hAnsiTheme="minorHAnsi" w:cstheme="minorHAnsi"/>
          <w:sz w:val="18"/>
          <w:szCs w:val="18"/>
        </w:rPr>
        <w:t>Opomba: Pri postavki »Poštne storitve v notranjem prometu – standardno pismo z upoštevanim popustom« mora ponudnik v stolpec »Cena/enoto brez DDV« vpisati ceno na enoto, ki že vključuje ponujeni popust na veljavni cenik izvajalca univerzalne poštne storitve. Višina ponujenega popusta na veljavni cenik izvajalca univerzalne poštne storitve za standardno pismo v notranjem prometu (v %) se navede v točki 1 tega obrazca. Ponujeni popust se uporablja za vse poštne storitve standardnega pisma v notranjem prometu iz ponudbenega predračuna, poštne storitve v zunanjem prometu pa se obračunavajo po veljavnem ceniku brez dodatnega popusta.</w:t>
      </w:r>
    </w:p>
    <w:p w14:paraId="42CA3716" w14:textId="77777777" w:rsidR="00BD4B9D" w:rsidRPr="00CA0A34" w:rsidRDefault="00BD4B9D" w:rsidP="00F35B3B">
      <w:pPr>
        <w:jc w:val="both"/>
        <w:rPr>
          <w:rFonts w:asciiTheme="minorHAnsi" w:hAnsiTheme="minorHAnsi" w:cstheme="minorHAnsi"/>
        </w:rPr>
      </w:pPr>
    </w:p>
    <w:p w14:paraId="2D27BED3" w14:textId="77777777" w:rsidR="00F35B3B" w:rsidRPr="00EE7E7D" w:rsidRDefault="00F35B3B" w:rsidP="00F35B3B">
      <w:pPr>
        <w:jc w:val="both"/>
        <w:rPr>
          <w:rFonts w:asciiTheme="minorHAnsi" w:hAnsiTheme="minorHAnsi" w:cstheme="minorHAnsi"/>
          <w:sz w:val="22"/>
          <w:szCs w:val="22"/>
        </w:rPr>
      </w:pPr>
      <w:r w:rsidRPr="00EE7E7D">
        <w:rPr>
          <w:rFonts w:asciiTheme="minorHAnsi" w:hAnsiTheme="minorHAnsi" w:cstheme="minorHAnsi"/>
          <w:sz w:val="22"/>
          <w:szCs w:val="22"/>
        </w:rPr>
        <w:t>Datum:</w:t>
      </w:r>
      <w:sdt>
        <w:sdtPr>
          <w:rPr>
            <w:rFonts w:asciiTheme="minorHAnsi" w:hAnsiTheme="minorHAnsi" w:cstheme="minorHAnsi"/>
            <w:sz w:val="22"/>
            <w:szCs w:val="22"/>
            <w:highlight w:val="lightGray"/>
          </w:rPr>
          <w:id w:val="-1132943187"/>
          <w:placeholder>
            <w:docPart w:val="B7321C4E7E3542F8B9F82D62CCF7F75E"/>
          </w:placeholder>
          <w:showingPlcHdr/>
          <w:date>
            <w:dateFormat w:val="d. MM. yyyy"/>
            <w:lid w:val="sl-SI"/>
            <w:storeMappedDataAs w:val="dateTime"/>
            <w:calendar w:val="gregorian"/>
          </w:date>
        </w:sdtPr>
        <w:sdtContent>
          <w:r w:rsidRPr="00EE7E7D">
            <w:rPr>
              <w:rStyle w:val="Besedilooznabemesta"/>
              <w:rFonts w:asciiTheme="minorHAnsi" w:hAnsiTheme="minorHAnsi" w:cstheme="minorHAnsi"/>
              <w:sz w:val="22"/>
              <w:szCs w:val="22"/>
              <w:highlight w:val="lightGray"/>
            </w:rPr>
            <w:t>Kliknite ali tapnite tukaj, če želite vnesti datum.</w:t>
          </w:r>
        </w:sdtContent>
      </w:sdt>
    </w:p>
    <w:p w14:paraId="68D0725A" w14:textId="77777777" w:rsidR="00F35B3B" w:rsidRDefault="00F35B3B" w:rsidP="00F35B3B">
      <w:pPr>
        <w:rPr>
          <w:rFonts w:asciiTheme="minorHAnsi" w:hAnsiTheme="minorHAnsi" w:cstheme="minorHAnsi"/>
          <w:sz w:val="22"/>
          <w:szCs w:val="22"/>
        </w:rPr>
      </w:pPr>
    </w:p>
    <w:p w14:paraId="1FBFCE66" w14:textId="77777777" w:rsidR="00F35B3B" w:rsidRPr="00873D66" w:rsidRDefault="00F35B3B" w:rsidP="00F35B3B">
      <w:pPr>
        <w:ind w:left="3540" w:firstLine="708"/>
        <w:jc w:val="center"/>
        <w:rPr>
          <w:rFonts w:asciiTheme="minorHAnsi" w:hAnsiTheme="minorHAnsi" w:cstheme="minorHAnsi"/>
          <w:i/>
          <w:iCs/>
        </w:rPr>
      </w:pPr>
      <w:r w:rsidRPr="00EE7E7D">
        <w:rPr>
          <w:rFonts w:asciiTheme="minorHAnsi" w:hAnsiTheme="minorHAnsi" w:cstheme="minorHAnsi"/>
          <w:sz w:val="22"/>
          <w:szCs w:val="22"/>
        </w:rPr>
        <w:t>Žig in podpis ponudnika:</w:t>
      </w:r>
    </w:p>
    <w:p w14:paraId="7B616B08" w14:textId="77777777" w:rsidR="00F35B3B" w:rsidRDefault="00F35B3B" w:rsidP="00F35B3B">
      <w:pPr>
        <w:jc w:val="both"/>
        <w:rPr>
          <w:rFonts w:asciiTheme="minorHAnsi" w:hAnsiTheme="minorHAnsi" w:cstheme="minorHAnsi"/>
          <w:i/>
          <w:iCs/>
          <w:sz w:val="18"/>
          <w:szCs w:val="18"/>
        </w:rPr>
      </w:pPr>
    </w:p>
    <w:bookmarkEnd w:id="27"/>
    <w:p w14:paraId="1C4CA182" w14:textId="77777777" w:rsidR="00BD4B9D" w:rsidRDefault="00BD4B9D" w:rsidP="00F46383">
      <w:pPr>
        <w:jc w:val="both"/>
        <w:rPr>
          <w:rFonts w:asciiTheme="minorHAnsi" w:hAnsiTheme="minorHAnsi" w:cstheme="minorHAnsi"/>
          <w:i/>
          <w:iCs/>
          <w:sz w:val="18"/>
          <w:szCs w:val="18"/>
        </w:rPr>
      </w:pPr>
    </w:p>
    <w:p w14:paraId="3A04CDA1" w14:textId="62B030CA" w:rsidR="00F46383" w:rsidRPr="00470CF0" w:rsidRDefault="00F46383" w:rsidP="00F46383">
      <w:pPr>
        <w:jc w:val="both"/>
        <w:rPr>
          <w:rFonts w:asciiTheme="minorHAnsi" w:hAnsiTheme="minorHAnsi" w:cstheme="minorHAnsi"/>
          <w:b/>
          <w:i/>
          <w:iCs/>
          <w:sz w:val="18"/>
          <w:szCs w:val="18"/>
          <w:u w:val="single"/>
        </w:rPr>
      </w:pPr>
      <w:r w:rsidRPr="00470CF0">
        <w:rPr>
          <w:rFonts w:asciiTheme="minorHAnsi" w:hAnsiTheme="minorHAnsi" w:cstheme="minorHAnsi"/>
          <w:i/>
          <w:iCs/>
          <w:sz w:val="18"/>
          <w:szCs w:val="18"/>
        </w:rPr>
        <w:t xml:space="preserve">Ponudbeni predračun se izpolni tako, da se izpolnijo </w:t>
      </w:r>
      <w:r w:rsidRPr="00470CF0">
        <w:rPr>
          <w:rFonts w:asciiTheme="minorHAnsi" w:hAnsiTheme="minorHAnsi" w:cstheme="minorHAnsi"/>
          <w:b/>
          <w:i/>
          <w:iCs/>
          <w:sz w:val="18"/>
          <w:szCs w:val="18"/>
          <w:u w:val="single"/>
        </w:rPr>
        <w:t>VSE OSENČENE POSTAVKE.</w:t>
      </w:r>
      <w:r w:rsidRPr="00470CF0">
        <w:rPr>
          <w:rFonts w:asciiTheme="minorHAnsi" w:hAnsiTheme="minorHAnsi" w:cstheme="minorHAnsi"/>
          <w:i/>
          <w:iCs/>
          <w:sz w:val="18"/>
          <w:szCs w:val="18"/>
        </w:rPr>
        <w:t xml:space="preserve"> </w:t>
      </w:r>
      <w:r>
        <w:rPr>
          <w:rFonts w:asciiTheme="minorHAnsi" w:hAnsiTheme="minorHAnsi" w:cstheme="minorHAnsi"/>
          <w:i/>
          <w:iCs/>
          <w:sz w:val="18"/>
          <w:szCs w:val="18"/>
        </w:rPr>
        <w:t xml:space="preserve">Vrednosti na enoto </w:t>
      </w:r>
      <w:r w:rsidRPr="00470CF0">
        <w:rPr>
          <w:rFonts w:asciiTheme="minorHAnsi" w:hAnsiTheme="minorHAnsi" w:cstheme="minorHAnsi"/>
          <w:i/>
          <w:iCs/>
          <w:sz w:val="18"/>
          <w:szCs w:val="18"/>
        </w:rPr>
        <w:t xml:space="preserve">morajo biti določene na </w:t>
      </w:r>
      <w:r>
        <w:rPr>
          <w:rFonts w:asciiTheme="minorHAnsi" w:hAnsiTheme="minorHAnsi" w:cstheme="minorHAnsi"/>
          <w:i/>
          <w:iCs/>
          <w:sz w:val="18"/>
          <w:szCs w:val="18"/>
        </w:rPr>
        <w:t>štiri</w:t>
      </w:r>
      <w:r w:rsidRPr="00470CF0">
        <w:rPr>
          <w:rFonts w:asciiTheme="minorHAnsi" w:hAnsiTheme="minorHAnsi" w:cstheme="minorHAnsi"/>
          <w:i/>
          <w:iCs/>
          <w:sz w:val="18"/>
          <w:szCs w:val="18"/>
        </w:rPr>
        <w:t xml:space="preserve"> decimalk</w:t>
      </w:r>
      <w:r>
        <w:rPr>
          <w:rFonts w:asciiTheme="minorHAnsi" w:hAnsiTheme="minorHAnsi" w:cstheme="minorHAnsi"/>
          <w:i/>
          <w:iCs/>
          <w:sz w:val="18"/>
          <w:szCs w:val="18"/>
        </w:rPr>
        <w:t>e</w:t>
      </w:r>
      <w:r w:rsidRPr="00470CF0">
        <w:rPr>
          <w:rFonts w:asciiTheme="minorHAnsi" w:hAnsiTheme="minorHAnsi" w:cstheme="minorHAnsi"/>
          <w:i/>
          <w:iCs/>
          <w:sz w:val="18"/>
          <w:szCs w:val="18"/>
        </w:rPr>
        <w:t xml:space="preserve"> natančno. </w:t>
      </w:r>
      <w:r>
        <w:rPr>
          <w:rFonts w:asciiTheme="minorHAnsi" w:hAnsiTheme="minorHAnsi" w:cstheme="minorHAnsi"/>
          <w:i/>
          <w:iCs/>
          <w:sz w:val="18"/>
          <w:szCs w:val="18"/>
        </w:rPr>
        <w:t>Ostale vrednosti in višina popusta na dve decimalko natančno.</w:t>
      </w:r>
    </w:p>
    <w:p w14:paraId="5716F728" w14:textId="77777777" w:rsidR="00A47669" w:rsidRDefault="00A47669" w:rsidP="00A47669">
      <w:pPr>
        <w:ind w:left="142"/>
        <w:rPr>
          <w:rFonts w:asciiTheme="minorHAnsi" w:hAnsiTheme="minorHAnsi" w:cstheme="minorHAnsi"/>
          <w:b/>
          <w:i/>
        </w:rPr>
      </w:pPr>
    </w:p>
    <w:p w14:paraId="2714AD86" w14:textId="77777777" w:rsidR="003D18CA" w:rsidRDefault="003D18CA">
      <w:pPr>
        <w:spacing w:after="160" w:line="259" w:lineRule="auto"/>
        <w:rPr>
          <w:rFonts w:asciiTheme="minorHAnsi" w:hAnsiTheme="minorHAnsi" w:cstheme="minorHAnsi"/>
          <w:b/>
          <w:i/>
        </w:rPr>
      </w:pPr>
      <w:r>
        <w:rPr>
          <w:rFonts w:asciiTheme="minorHAnsi" w:hAnsiTheme="minorHAnsi" w:cstheme="minorHAnsi"/>
          <w:b/>
          <w:i/>
        </w:rPr>
        <w:br w:type="page"/>
      </w:r>
    </w:p>
    <w:p w14:paraId="5F51A80C" w14:textId="77777777" w:rsidR="00A47669" w:rsidRPr="002A0D1D" w:rsidRDefault="00A47669" w:rsidP="00A47669">
      <w:pPr>
        <w:rPr>
          <w:rFonts w:asciiTheme="minorHAnsi" w:hAnsiTheme="minorHAnsi" w:cstheme="minorHAnsi"/>
          <w:b/>
          <w:bCs/>
        </w:rPr>
      </w:pPr>
      <w:r w:rsidRPr="002A0D1D">
        <w:rPr>
          <w:rFonts w:asciiTheme="minorHAnsi" w:hAnsiTheme="minorHAnsi" w:cstheme="minorHAnsi"/>
          <w:b/>
          <w:i/>
        </w:rPr>
        <w:t>OBR-PONUDBA</w:t>
      </w:r>
    </w:p>
    <w:p w14:paraId="5AA8C14E" w14:textId="77777777" w:rsidR="00A47669" w:rsidRPr="002A0D1D" w:rsidRDefault="00A47669" w:rsidP="00A47669">
      <w:pPr>
        <w:jc w:val="center"/>
        <w:rPr>
          <w:rFonts w:asciiTheme="minorHAnsi" w:hAnsiTheme="minorHAnsi" w:cstheme="minorHAnsi"/>
          <w:b/>
        </w:rPr>
      </w:pPr>
      <w:r w:rsidRPr="002A0D1D">
        <w:rPr>
          <w:rFonts w:asciiTheme="minorHAnsi" w:hAnsiTheme="minorHAnsi" w:cstheme="minorHAnsi"/>
          <w:b/>
        </w:rPr>
        <w:t xml:space="preserve">PONUDBA </w:t>
      </w:r>
    </w:p>
    <w:p w14:paraId="170CAB39" w14:textId="77777777" w:rsidR="00A47669" w:rsidRPr="002A0D1D" w:rsidRDefault="00A47669" w:rsidP="00A47669">
      <w:pPr>
        <w:jc w:val="center"/>
        <w:rPr>
          <w:rFonts w:asciiTheme="minorHAnsi" w:hAnsiTheme="minorHAnsi" w:cstheme="minorHAnsi"/>
        </w:rPr>
      </w:pPr>
      <w:r w:rsidRPr="002A0D1D">
        <w:rPr>
          <w:rFonts w:asciiTheme="minorHAnsi" w:hAnsiTheme="minorHAnsi" w:cstheme="minorHAnsi"/>
          <w:b/>
        </w:rPr>
        <w:t>Š</w:t>
      </w:r>
      <w:r>
        <w:rPr>
          <w:rFonts w:asciiTheme="minorHAnsi" w:hAnsiTheme="minorHAnsi" w:cstheme="minorHAnsi"/>
          <w:b/>
        </w:rPr>
        <w:t>t</w:t>
      </w:r>
      <w:r w:rsidRPr="002A0D1D">
        <w:rPr>
          <w:rFonts w:asciiTheme="minorHAnsi" w:hAnsiTheme="minorHAnsi" w:cstheme="minorHAnsi"/>
          <w:b/>
        </w:rPr>
        <w:t>.</w:t>
      </w:r>
      <w:sdt>
        <w:sdtPr>
          <w:rPr>
            <w:rFonts w:asciiTheme="minorHAnsi" w:hAnsiTheme="minorHAnsi" w:cstheme="minorHAnsi"/>
          </w:rPr>
          <w:id w:val="-1640112046"/>
          <w:placeholder>
            <w:docPart w:val="82CD954EB35C424A8749C9AC13D17261"/>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p w14:paraId="5C117409" w14:textId="77777777" w:rsidR="00A47669" w:rsidRPr="00BB23A9" w:rsidRDefault="00A47669" w:rsidP="00A47669">
      <w:pPr>
        <w:jc w:val="center"/>
        <w:rPr>
          <w:rFonts w:asciiTheme="minorHAnsi" w:hAnsiTheme="minorHAnsi" w:cstheme="minorHAnsi"/>
          <w:sz w:val="20"/>
          <w:szCs w:val="20"/>
        </w:rPr>
      </w:pPr>
    </w:p>
    <w:p w14:paraId="4F4B58CF" w14:textId="13F17455" w:rsidR="00A47669" w:rsidRPr="002A0D1D" w:rsidRDefault="00A47669" w:rsidP="00A34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b/>
          <w:bCs/>
          <w:sz w:val="22"/>
          <w:szCs w:val="22"/>
        </w:rPr>
      </w:pPr>
      <w:r w:rsidRPr="002A0D1D">
        <w:rPr>
          <w:rFonts w:asciiTheme="minorHAnsi" w:hAnsiTheme="minorHAnsi" w:cstheme="minorHAnsi"/>
        </w:rPr>
        <w:t xml:space="preserve">Na podlagi obvestila o javnem naročilu objavljenega na Portalu javnih naročil z nazivom </w:t>
      </w:r>
      <w:r w:rsidRPr="002A0D1D">
        <w:rPr>
          <w:rFonts w:asciiTheme="minorHAnsi" w:hAnsiTheme="minorHAnsi" w:cstheme="minorHAnsi"/>
          <w:b/>
        </w:rPr>
        <w:t>»</w:t>
      </w:r>
      <w:r w:rsidR="00A347C6" w:rsidRPr="00373699">
        <w:rPr>
          <w:rFonts w:asciiTheme="minorHAnsi" w:hAnsiTheme="minorHAnsi" w:cstheme="minorHAnsi"/>
          <w:bCs/>
        </w:rPr>
        <w:t xml:space="preserve">TISK RAČUNOV IN </w:t>
      </w:r>
      <w:r w:rsidR="00A97F98">
        <w:rPr>
          <w:rFonts w:asciiTheme="minorHAnsi" w:hAnsiTheme="minorHAnsi" w:cstheme="minorHAnsi"/>
          <w:bCs/>
        </w:rPr>
        <w:t xml:space="preserve">IZVAJANJE </w:t>
      </w:r>
      <w:r w:rsidR="00A347C6" w:rsidRPr="00373699">
        <w:rPr>
          <w:rFonts w:asciiTheme="minorHAnsi" w:hAnsiTheme="minorHAnsi" w:cstheme="minorHAnsi"/>
          <w:bCs/>
        </w:rPr>
        <w:t>POŠTNIH STORITEV</w:t>
      </w:r>
      <w:r w:rsidRPr="002A0D1D">
        <w:rPr>
          <w:rFonts w:asciiTheme="minorHAnsi" w:hAnsiTheme="minorHAnsi" w:cstheme="minorHAnsi"/>
          <w:b/>
        </w:rPr>
        <w:t xml:space="preserve">«, </w:t>
      </w:r>
      <w:r w:rsidRPr="002A0D1D">
        <w:rPr>
          <w:rFonts w:asciiTheme="minorHAnsi" w:hAnsiTheme="minorHAnsi" w:cstheme="minorHAnsi"/>
        </w:rPr>
        <w:t xml:space="preserve">z dne </w:t>
      </w:r>
      <w:sdt>
        <w:sdtPr>
          <w:rPr>
            <w:rFonts w:asciiTheme="minorHAnsi" w:hAnsiTheme="minorHAnsi" w:cstheme="minorHAnsi"/>
          </w:rPr>
          <w:id w:val="1276050128"/>
          <w:placeholder>
            <w:docPart w:val="01671AAA3B0A4666B60AF8BF1DB38091"/>
          </w:placeholder>
          <w:showingPlcHdr/>
          <w:date>
            <w:dateFormat w:val="d. MM. yyyy"/>
            <w:lid w:val="sl-SI"/>
            <w:storeMappedDataAs w:val="dateTime"/>
            <w:calendar w:val="gregorian"/>
          </w:date>
        </w:sdtPr>
        <w:sdtContent>
          <w:r w:rsidRPr="002A0D1D">
            <w:rPr>
              <w:rStyle w:val="Besedilooznabemesta"/>
              <w:rFonts w:asciiTheme="minorHAnsi" w:hAnsiTheme="minorHAnsi" w:cstheme="minorHAnsi"/>
              <w:color w:val="auto"/>
            </w:rPr>
            <w:t>Kliknite ali tapnite tukaj, če želite vnesti datum.</w:t>
          </w:r>
        </w:sdtContent>
      </w:sdt>
      <w:r w:rsidRPr="002A0D1D">
        <w:rPr>
          <w:rFonts w:asciiTheme="minorHAnsi" w:hAnsiTheme="minorHAnsi" w:cstheme="minorHAnsi"/>
        </w:rPr>
        <w:t xml:space="preserve">, pod št. objave </w:t>
      </w:r>
      <w:sdt>
        <w:sdtPr>
          <w:rPr>
            <w:rFonts w:asciiTheme="minorHAnsi" w:hAnsiTheme="minorHAnsi" w:cstheme="minorHAnsi"/>
          </w:rPr>
          <w:id w:val="925389828"/>
          <w:placeholder>
            <w:docPart w:val="82CD954EB35C424A8749C9AC13D17261"/>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r w:rsidRPr="002A0D1D">
        <w:rPr>
          <w:rFonts w:asciiTheme="minorHAnsi" w:hAnsiTheme="minorHAnsi" w:cstheme="minorHAnsi"/>
        </w:rPr>
        <w:t>, oddajamo našo ponudbeno dokumentacijo v skladu z navodili za izdelavo ponudbe</w:t>
      </w:r>
      <w:r w:rsidR="00A347C6">
        <w:rPr>
          <w:rFonts w:asciiTheme="minorHAnsi" w:hAnsiTheme="minorHAnsi" w:cstheme="minorHAnsi"/>
        </w:rPr>
        <w:t>.</w:t>
      </w:r>
    </w:p>
    <w:p w14:paraId="189ACF53" w14:textId="77777777" w:rsidR="00A47669" w:rsidRPr="00BB23A9" w:rsidRDefault="00A47669" w:rsidP="00A47669">
      <w:pPr>
        <w:widowControl w:val="0"/>
        <w:jc w:val="both"/>
        <w:rPr>
          <w:rFonts w:asciiTheme="minorHAnsi" w:hAnsiTheme="minorHAnsi" w:cstheme="minorHAnsi"/>
          <w:i/>
          <w:iCs/>
          <w:sz w:val="20"/>
          <w:szCs w:val="20"/>
        </w:rPr>
      </w:pPr>
    </w:p>
    <w:p w14:paraId="061059A1" w14:textId="77777777" w:rsidR="00A47669" w:rsidRPr="002A0D1D" w:rsidRDefault="00A47669" w:rsidP="00A47669">
      <w:pPr>
        <w:rPr>
          <w:rFonts w:asciiTheme="minorHAnsi" w:hAnsiTheme="minorHAnsi" w:cstheme="minorHAnsi"/>
          <w:i/>
        </w:rPr>
      </w:pPr>
      <w:r w:rsidRPr="002A0D1D">
        <w:rPr>
          <w:rFonts w:asciiTheme="minorHAnsi" w:hAnsiTheme="minorHAnsi" w:cstheme="minorHAnsi"/>
        </w:rPr>
        <w:t xml:space="preserve">Na predmetno javno naročilo se prijavljamo </w:t>
      </w:r>
      <w:r w:rsidRPr="002A0D1D">
        <w:rPr>
          <w:rFonts w:asciiTheme="minorHAnsi" w:hAnsiTheme="minorHAnsi" w:cstheme="minorHAnsi"/>
          <w:i/>
          <w:iCs/>
        </w:rPr>
        <w:t>(ustrezno označite):</w:t>
      </w:r>
    </w:p>
    <w:p w14:paraId="3C4B2AFD" w14:textId="77777777" w:rsidR="00A47669" w:rsidRPr="002A0D1D" w:rsidRDefault="00000000" w:rsidP="00A47669">
      <w:pPr>
        <w:pStyle w:val="Odstavekseznama"/>
        <w:widowControl w:val="0"/>
        <w:ind w:left="1788" w:hanging="937"/>
        <w:jc w:val="both"/>
        <w:rPr>
          <w:rFonts w:asciiTheme="minorHAnsi" w:hAnsiTheme="minorHAnsi" w:cstheme="minorHAnsi"/>
          <w:b/>
          <w:bCs/>
          <w:sz w:val="22"/>
          <w:szCs w:val="22"/>
        </w:rPr>
      </w:pPr>
      <w:sdt>
        <w:sdtPr>
          <w:rPr>
            <w:rFonts w:asciiTheme="minorHAnsi" w:hAnsiTheme="minorHAnsi" w:cstheme="minorHAnsi"/>
            <w:b/>
            <w:bCs/>
            <w:sz w:val="22"/>
            <w:szCs w:val="22"/>
          </w:rPr>
          <w:id w:val="144716295"/>
          <w14:checkbox>
            <w14:checked w14:val="0"/>
            <w14:checkedState w14:val="2612" w14:font="MS Gothic"/>
            <w14:uncheckedState w14:val="2610" w14:font="MS Gothic"/>
          </w14:checkbox>
        </w:sdtPr>
        <w:sdtContent>
          <w:r w:rsidR="00A47669" w:rsidRPr="002A0D1D">
            <w:rPr>
              <w:rFonts w:ascii="Segoe UI Symbol" w:hAnsi="Segoe UI Symbol" w:cs="Segoe UI Symbol"/>
              <w:b/>
              <w:bCs/>
              <w:sz w:val="22"/>
              <w:szCs w:val="22"/>
            </w:rPr>
            <w:t>☐</w:t>
          </w:r>
        </w:sdtContent>
      </w:sdt>
      <w:r w:rsidR="00A47669" w:rsidRPr="002A0D1D">
        <w:rPr>
          <w:rFonts w:asciiTheme="minorHAnsi" w:hAnsiTheme="minorHAnsi" w:cstheme="minorHAnsi"/>
          <w:b/>
          <w:bCs/>
          <w:sz w:val="22"/>
          <w:szCs w:val="22"/>
        </w:rPr>
        <w:t xml:space="preserve"> samostojno;</w:t>
      </w:r>
    </w:p>
    <w:p w14:paraId="2ABCF9EA" w14:textId="77777777" w:rsidR="00A47669" w:rsidRPr="002A0D1D" w:rsidRDefault="00000000" w:rsidP="00A47669">
      <w:pPr>
        <w:pStyle w:val="Odstavekseznama"/>
        <w:widowControl w:val="0"/>
        <w:ind w:left="1788" w:hanging="937"/>
        <w:jc w:val="both"/>
        <w:rPr>
          <w:rFonts w:asciiTheme="minorHAnsi" w:hAnsiTheme="minorHAnsi" w:cstheme="minorHAnsi"/>
          <w:b/>
          <w:bCs/>
          <w:sz w:val="22"/>
          <w:szCs w:val="22"/>
        </w:rPr>
      </w:pPr>
      <w:sdt>
        <w:sdtPr>
          <w:rPr>
            <w:rFonts w:asciiTheme="minorHAnsi" w:hAnsiTheme="minorHAnsi" w:cstheme="minorHAnsi"/>
            <w:b/>
            <w:bCs/>
            <w:sz w:val="22"/>
            <w:szCs w:val="22"/>
          </w:rPr>
          <w:id w:val="-1785414680"/>
          <w14:checkbox>
            <w14:checked w14:val="0"/>
            <w14:checkedState w14:val="2612" w14:font="MS Gothic"/>
            <w14:uncheckedState w14:val="2610" w14:font="MS Gothic"/>
          </w14:checkbox>
        </w:sdtPr>
        <w:sdtContent>
          <w:r w:rsidR="00A47669" w:rsidRPr="002A0D1D">
            <w:rPr>
              <w:rFonts w:ascii="Segoe UI Symbol" w:hAnsi="Segoe UI Symbol" w:cs="Segoe UI Symbol"/>
              <w:b/>
              <w:bCs/>
              <w:sz w:val="22"/>
              <w:szCs w:val="22"/>
            </w:rPr>
            <w:t>☐</w:t>
          </w:r>
        </w:sdtContent>
      </w:sdt>
      <w:r w:rsidR="00A47669" w:rsidRPr="002A0D1D">
        <w:rPr>
          <w:rFonts w:asciiTheme="minorHAnsi" w:hAnsiTheme="minorHAnsi" w:cstheme="minorHAnsi"/>
          <w:b/>
          <w:bCs/>
          <w:sz w:val="22"/>
          <w:szCs w:val="22"/>
        </w:rPr>
        <w:t xml:space="preserve"> s skupno ponudbo;</w:t>
      </w:r>
    </w:p>
    <w:p w14:paraId="2ECC3CDB" w14:textId="77777777" w:rsidR="00A47669" w:rsidRPr="002A0D1D" w:rsidRDefault="00000000" w:rsidP="00A47669">
      <w:pPr>
        <w:pStyle w:val="Odstavekseznama"/>
        <w:widowControl w:val="0"/>
        <w:ind w:left="1788" w:hanging="937"/>
        <w:jc w:val="both"/>
        <w:rPr>
          <w:rFonts w:asciiTheme="minorHAnsi" w:hAnsiTheme="minorHAnsi" w:cstheme="minorHAnsi"/>
          <w:b/>
          <w:bCs/>
          <w:sz w:val="22"/>
          <w:szCs w:val="22"/>
        </w:rPr>
      </w:pPr>
      <w:sdt>
        <w:sdtPr>
          <w:rPr>
            <w:rFonts w:asciiTheme="minorHAnsi" w:hAnsiTheme="minorHAnsi" w:cstheme="minorHAnsi"/>
            <w:b/>
            <w:bCs/>
            <w:sz w:val="22"/>
            <w:szCs w:val="22"/>
          </w:rPr>
          <w:id w:val="614493178"/>
          <w14:checkbox>
            <w14:checked w14:val="0"/>
            <w14:checkedState w14:val="2612" w14:font="MS Gothic"/>
            <w14:uncheckedState w14:val="2610" w14:font="MS Gothic"/>
          </w14:checkbox>
        </w:sdtPr>
        <w:sdtContent>
          <w:r w:rsidR="00A47669" w:rsidRPr="002A0D1D">
            <w:rPr>
              <w:rFonts w:ascii="Segoe UI Symbol" w:hAnsi="Segoe UI Symbol" w:cs="Segoe UI Symbol"/>
              <w:b/>
              <w:bCs/>
              <w:sz w:val="22"/>
              <w:szCs w:val="22"/>
            </w:rPr>
            <w:t>☐</w:t>
          </w:r>
        </w:sdtContent>
      </w:sdt>
      <w:r w:rsidR="00A47669" w:rsidRPr="002A0D1D">
        <w:rPr>
          <w:rFonts w:asciiTheme="minorHAnsi" w:hAnsiTheme="minorHAnsi" w:cstheme="minorHAnsi"/>
          <w:b/>
          <w:bCs/>
          <w:sz w:val="22"/>
          <w:szCs w:val="22"/>
        </w:rPr>
        <w:t xml:space="preserve"> s podizvajalci.</w:t>
      </w:r>
    </w:p>
    <w:p w14:paraId="6C4775E6" w14:textId="77777777" w:rsidR="00A47669" w:rsidRPr="00BB23A9" w:rsidRDefault="00A47669" w:rsidP="00A47669">
      <w:pPr>
        <w:overflowPunct w:val="0"/>
        <w:autoSpaceDE w:val="0"/>
        <w:autoSpaceDN w:val="0"/>
        <w:adjustRightInd w:val="0"/>
        <w:ind w:left="720"/>
        <w:textAlignment w:val="baseline"/>
        <w:rPr>
          <w:rFonts w:asciiTheme="minorHAnsi" w:hAnsiTheme="minorHAnsi" w:cstheme="minorHAnsi"/>
          <w:b/>
          <w:sz w:val="20"/>
          <w:szCs w:val="20"/>
        </w:rPr>
      </w:pPr>
    </w:p>
    <w:p w14:paraId="0C82D851" w14:textId="77777777" w:rsidR="00A47669" w:rsidRPr="002A0D1D" w:rsidRDefault="00A47669" w:rsidP="00A47669">
      <w:pPr>
        <w:rPr>
          <w:rFonts w:asciiTheme="minorHAnsi" w:hAnsiTheme="minorHAnsi" w:cstheme="minorHAnsi"/>
          <w:b/>
          <w:bCs/>
        </w:rPr>
      </w:pPr>
      <w:r w:rsidRPr="002A0D1D">
        <w:rPr>
          <w:rFonts w:asciiTheme="minorHAnsi" w:hAnsiTheme="minorHAnsi" w:cstheme="minorHAnsi"/>
          <w:b/>
          <w:bCs/>
        </w:rPr>
        <w:t>1. Podatki o gospodarskem subjektu:</w:t>
      </w:r>
    </w:p>
    <w:p w14:paraId="12B1544D" w14:textId="77777777" w:rsidR="00A47669" w:rsidRPr="00A347C6" w:rsidRDefault="00A47669" w:rsidP="00A47669">
      <w:pPr>
        <w:rPr>
          <w:rFonts w:asciiTheme="minorHAnsi" w:hAnsiTheme="minorHAnsi" w:cstheme="minorHAnsi"/>
          <w:i/>
          <w:iCs/>
          <w:sz w:val="20"/>
          <w:szCs w:val="20"/>
        </w:rPr>
      </w:pPr>
      <w:r w:rsidRPr="00A347C6">
        <w:rPr>
          <w:rFonts w:asciiTheme="minorHAnsi" w:hAnsiTheme="minorHAnsi" w:cstheme="minorHAnsi"/>
          <w:i/>
          <w:iCs/>
          <w:sz w:val="20"/>
          <w:szCs w:val="20"/>
        </w:rPr>
        <w:t>Firma oz. ime:</w:t>
      </w:r>
    </w:p>
    <w:tbl>
      <w:tblPr>
        <w:tblW w:w="0" w:type="auto"/>
        <w:tblInd w:w="-3" w:type="dxa"/>
        <w:tblLayout w:type="fixed"/>
        <w:tblLook w:val="0000" w:firstRow="0" w:lastRow="0" w:firstColumn="0" w:lastColumn="0" w:noHBand="0" w:noVBand="0"/>
      </w:tblPr>
      <w:tblGrid>
        <w:gridCol w:w="9082"/>
      </w:tblGrid>
      <w:tr w:rsidR="00A47669" w:rsidRPr="002A0D1D" w14:paraId="4F72D35F" w14:textId="77777777" w:rsidTr="00147874">
        <w:trPr>
          <w:trHeight w:val="411"/>
        </w:trPr>
        <w:sdt>
          <w:sdtPr>
            <w:rPr>
              <w:rFonts w:asciiTheme="minorHAnsi" w:hAnsiTheme="minorHAnsi" w:cstheme="minorHAnsi"/>
            </w:rPr>
            <w:id w:val="-677733642"/>
            <w:placeholder>
              <w:docPart w:val="D673A4D8A0C748CC954D77B82501D50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37FBBC47" w14:textId="77777777" w:rsidR="00A47669" w:rsidRPr="002A0D1D" w:rsidRDefault="00A47669" w:rsidP="00147874">
                <w:pPr>
                  <w:snapToGrid w:val="0"/>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bl>
    <w:p w14:paraId="0323CCB7" w14:textId="77777777" w:rsidR="00A47669" w:rsidRPr="00A347C6" w:rsidRDefault="00A47669" w:rsidP="00A47669">
      <w:pPr>
        <w:rPr>
          <w:rFonts w:asciiTheme="minorHAnsi" w:hAnsiTheme="minorHAnsi" w:cstheme="minorHAnsi"/>
          <w:i/>
          <w:iCs/>
          <w:sz w:val="20"/>
          <w:szCs w:val="20"/>
        </w:rPr>
      </w:pPr>
      <w:r w:rsidRPr="00A347C6">
        <w:rPr>
          <w:rFonts w:asciiTheme="minorHAnsi" w:hAnsiTheme="minorHAnsi" w:cstheme="minorHAnsi"/>
          <w:i/>
          <w:iCs/>
          <w:sz w:val="20"/>
          <w:szCs w:val="20"/>
        </w:rPr>
        <w:t>Zakoniti zastopnik:</w:t>
      </w:r>
    </w:p>
    <w:tbl>
      <w:tblPr>
        <w:tblW w:w="0" w:type="auto"/>
        <w:tblInd w:w="-3" w:type="dxa"/>
        <w:tblLayout w:type="fixed"/>
        <w:tblLook w:val="0000" w:firstRow="0" w:lastRow="0" w:firstColumn="0" w:lastColumn="0" w:noHBand="0" w:noVBand="0"/>
      </w:tblPr>
      <w:tblGrid>
        <w:gridCol w:w="9082"/>
      </w:tblGrid>
      <w:tr w:rsidR="00A47669" w:rsidRPr="002A0D1D" w14:paraId="06387621" w14:textId="77777777" w:rsidTr="00147874">
        <w:trPr>
          <w:trHeight w:val="411"/>
        </w:trPr>
        <w:sdt>
          <w:sdtPr>
            <w:rPr>
              <w:rFonts w:asciiTheme="minorHAnsi" w:hAnsiTheme="minorHAnsi" w:cstheme="minorHAnsi"/>
            </w:rPr>
            <w:id w:val="1216926113"/>
            <w:placeholder>
              <w:docPart w:val="D673A4D8A0C748CC954D77B82501D50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0F713CDC" w14:textId="77777777" w:rsidR="00A47669" w:rsidRPr="002A0D1D" w:rsidRDefault="00A47669" w:rsidP="00147874">
                <w:pPr>
                  <w:snapToGrid w:val="0"/>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bl>
    <w:p w14:paraId="3F188EEE" w14:textId="77777777" w:rsidR="00A47669" w:rsidRPr="00A347C6" w:rsidRDefault="00A47669" w:rsidP="00A47669">
      <w:pPr>
        <w:rPr>
          <w:rFonts w:asciiTheme="minorHAnsi" w:hAnsiTheme="minorHAnsi" w:cstheme="minorHAnsi"/>
          <w:i/>
          <w:iCs/>
          <w:sz w:val="20"/>
          <w:szCs w:val="20"/>
        </w:rPr>
      </w:pPr>
      <w:r w:rsidRPr="00A347C6">
        <w:rPr>
          <w:rFonts w:asciiTheme="minorHAnsi" w:hAnsiTheme="minorHAnsi" w:cstheme="minorHAnsi"/>
          <w:i/>
          <w:iCs/>
          <w:sz w:val="20"/>
          <w:szCs w:val="20"/>
        </w:rPr>
        <w:t>Davčna številka in pristojna finančna uprava:</w:t>
      </w:r>
    </w:p>
    <w:tbl>
      <w:tblPr>
        <w:tblW w:w="0" w:type="auto"/>
        <w:tblInd w:w="-3" w:type="dxa"/>
        <w:tblLayout w:type="fixed"/>
        <w:tblLook w:val="0000" w:firstRow="0" w:lastRow="0" w:firstColumn="0" w:lastColumn="0" w:noHBand="0" w:noVBand="0"/>
      </w:tblPr>
      <w:tblGrid>
        <w:gridCol w:w="9082"/>
      </w:tblGrid>
      <w:tr w:rsidR="00A47669" w:rsidRPr="002A0D1D" w14:paraId="4A00E994" w14:textId="77777777" w:rsidTr="00147874">
        <w:trPr>
          <w:trHeight w:val="411"/>
        </w:trPr>
        <w:sdt>
          <w:sdtPr>
            <w:rPr>
              <w:rFonts w:asciiTheme="minorHAnsi" w:hAnsiTheme="minorHAnsi" w:cstheme="minorHAnsi"/>
            </w:rPr>
            <w:id w:val="-1173034142"/>
            <w:placeholder>
              <w:docPart w:val="D673A4D8A0C748CC954D77B82501D50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2C300A1E" w14:textId="77777777" w:rsidR="00A47669" w:rsidRPr="002A0D1D" w:rsidRDefault="00A47669" w:rsidP="00147874">
                <w:pPr>
                  <w:snapToGrid w:val="0"/>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bl>
    <w:p w14:paraId="200DB3F3" w14:textId="77777777" w:rsidR="00A47669" w:rsidRPr="00A347C6" w:rsidRDefault="00A47669" w:rsidP="00A47669">
      <w:pPr>
        <w:rPr>
          <w:rFonts w:asciiTheme="minorHAnsi" w:hAnsiTheme="minorHAnsi" w:cstheme="minorHAnsi"/>
          <w:i/>
          <w:iCs/>
          <w:sz w:val="20"/>
          <w:szCs w:val="20"/>
        </w:rPr>
      </w:pPr>
      <w:r w:rsidRPr="00A347C6">
        <w:rPr>
          <w:rFonts w:asciiTheme="minorHAnsi" w:hAnsiTheme="minorHAnsi" w:cstheme="minorHAnsi"/>
          <w:i/>
          <w:iCs/>
          <w:sz w:val="20"/>
          <w:szCs w:val="20"/>
        </w:rPr>
        <w:t>Številka transakcijskega računa:</w:t>
      </w:r>
    </w:p>
    <w:tbl>
      <w:tblPr>
        <w:tblW w:w="0" w:type="auto"/>
        <w:tblInd w:w="-3" w:type="dxa"/>
        <w:tblLayout w:type="fixed"/>
        <w:tblLook w:val="0000" w:firstRow="0" w:lastRow="0" w:firstColumn="0" w:lastColumn="0" w:noHBand="0" w:noVBand="0"/>
      </w:tblPr>
      <w:tblGrid>
        <w:gridCol w:w="9082"/>
      </w:tblGrid>
      <w:tr w:rsidR="00A47669" w:rsidRPr="002A0D1D" w14:paraId="1E990ADC" w14:textId="77777777" w:rsidTr="00147874">
        <w:trPr>
          <w:trHeight w:val="411"/>
        </w:trPr>
        <w:sdt>
          <w:sdtPr>
            <w:rPr>
              <w:rFonts w:asciiTheme="minorHAnsi" w:hAnsiTheme="minorHAnsi" w:cstheme="minorHAnsi"/>
            </w:rPr>
            <w:id w:val="1204596710"/>
            <w:placeholder>
              <w:docPart w:val="D673A4D8A0C748CC954D77B82501D50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48BD3B4E" w14:textId="77777777" w:rsidR="00A47669" w:rsidRPr="002A0D1D" w:rsidRDefault="00A47669" w:rsidP="00147874">
                <w:pPr>
                  <w:snapToGrid w:val="0"/>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bl>
    <w:p w14:paraId="7042667F" w14:textId="77777777" w:rsidR="00A47669" w:rsidRPr="00A347C6" w:rsidRDefault="00A47669" w:rsidP="00A47669">
      <w:pPr>
        <w:rPr>
          <w:rFonts w:asciiTheme="minorHAnsi" w:hAnsiTheme="minorHAnsi" w:cstheme="minorHAnsi"/>
          <w:i/>
          <w:iCs/>
          <w:sz w:val="20"/>
          <w:szCs w:val="20"/>
        </w:rPr>
      </w:pPr>
      <w:r w:rsidRPr="00A347C6">
        <w:rPr>
          <w:rFonts w:asciiTheme="minorHAnsi" w:hAnsiTheme="minorHAnsi" w:cstheme="minorHAnsi"/>
          <w:i/>
          <w:iCs/>
          <w:sz w:val="20"/>
          <w:szCs w:val="20"/>
        </w:rPr>
        <w:t>Matična številka:</w:t>
      </w:r>
    </w:p>
    <w:tbl>
      <w:tblPr>
        <w:tblW w:w="0" w:type="auto"/>
        <w:tblInd w:w="-3" w:type="dxa"/>
        <w:tblLayout w:type="fixed"/>
        <w:tblLook w:val="0000" w:firstRow="0" w:lastRow="0" w:firstColumn="0" w:lastColumn="0" w:noHBand="0" w:noVBand="0"/>
      </w:tblPr>
      <w:tblGrid>
        <w:gridCol w:w="9082"/>
      </w:tblGrid>
      <w:tr w:rsidR="00A47669" w:rsidRPr="002A0D1D" w14:paraId="78463167" w14:textId="77777777" w:rsidTr="00147874">
        <w:trPr>
          <w:trHeight w:val="411"/>
        </w:trPr>
        <w:sdt>
          <w:sdtPr>
            <w:rPr>
              <w:rFonts w:asciiTheme="minorHAnsi" w:hAnsiTheme="minorHAnsi" w:cstheme="minorHAnsi"/>
            </w:rPr>
            <w:id w:val="-867748400"/>
            <w:placeholder>
              <w:docPart w:val="D673A4D8A0C748CC954D77B82501D50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3E630867" w14:textId="77777777" w:rsidR="00A47669" w:rsidRPr="002A0D1D" w:rsidRDefault="00A47669" w:rsidP="00147874">
                <w:pPr>
                  <w:snapToGrid w:val="0"/>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bl>
    <w:p w14:paraId="37E24264" w14:textId="77777777" w:rsidR="00A47669" w:rsidRPr="00A347C6" w:rsidRDefault="00A47669" w:rsidP="00A47669">
      <w:pPr>
        <w:rPr>
          <w:rFonts w:asciiTheme="minorHAnsi" w:hAnsiTheme="minorHAnsi" w:cstheme="minorHAnsi"/>
          <w:i/>
          <w:iCs/>
          <w:sz w:val="20"/>
          <w:szCs w:val="20"/>
        </w:rPr>
      </w:pPr>
      <w:r w:rsidRPr="00A347C6">
        <w:rPr>
          <w:rFonts w:asciiTheme="minorHAnsi" w:hAnsiTheme="minorHAnsi" w:cstheme="minorHAnsi"/>
          <w:i/>
          <w:iCs/>
          <w:sz w:val="20"/>
          <w:szCs w:val="20"/>
        </w:rPr>
        <w:t>Naslov:</w:t>
      </w:r>
    </w:p>
    <w:tbl>
      <w:tblPr>
        <w:tblW w:w="0" w:type="auto"/>
        <w:tblInd w:w="-3" w:type="dxa"/>
        <w:tblLayout w:type="fixed"/>
        <w:tblLook w:val="0000" w:firstRow="0" w:lastRow="0" w:firstColumn="0" w:lastColumn="0" w:noHBand="0" w:noVBand="0"/>
      </w:tblPr>
      <w:tblGrid>
        <w:gridCol w:w="9082"/>
      </w:tblGrid>
      <w:tr w:rsidR="00A47669" w:rsidRPr="002A0D1D" w14:paraId="3E06624C" w14:textId="77777777" w:rsidTr="00147874">
        <w:trPr>
          <w:trHeight w:val="411"/>
        </w:trPr>
        <w:sdt>
          <w:sdtPr>
            <w:rPr>
              <w:rFonts w:asciiTheme="minorHAnsi" w:hAnsiTheme="minorHAnsi" w:cstheme="minorHAnsi"/>
            </w:rPr>
            <w:id w:val="-653530465"/>
            <w:placeholder>
              <w:docPart w:val="D673A4D8A0C748CC954D77B82501D50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7E19C779" w14:textId="77777777" w:rsidR="00A47669" w:rsidRPr="002A0D1D" w:rsidRDefault="00A47669" w:rsidP="00147874">
                <w:pPr>
                  <w:snapToGrid w:val="0"/>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bl>
    <w:p w14:paraId="15F5C279" w14:textId="77777777" w:rsidR="00A47669" w:rsidRPr="00A347C6" w:rsidRDefault="00A47669" w:rsidP="00A47669">
      <w:pPr>
        <w:rPr>
          <w:rFonts w:asciiTheme="minorHAnsi" w:hAnsiTheme="minorHAnsi" w:cstheme="minorHAnsi"/>
          <w:i/>
          <w:iCs/>
          <w:sz w:val="20"/>
          <w:szCs w:val="20"/>
        </w:rPr>
      </w:pPr>
      <w:r w:rsidRPr="00A347C6">
        <w:rPr>
          <w:rFonts w:asciiTheme="minorHAnsi" w:hAnsiTheme="minorHAnsi" w:cstheme="minorHAnsi"/>
          <w:i/>
          <w:iCs/>
          <w:sz w:val="20"/>
          <w:szCs w:val="20"/>
        </w:rPr>
        <w:t>Številka telefona:</w:t>
      </w:r>
    </w:p>
    <w:tbl>
      <w:tblPr>
        <w:tblW w:w="0" w:type="auto"/>
        <w:tblInd w:w="-3" w:type="dxa"/>
        <w:tblLayout w:type="fixed"/>
        <w:tblLook w:val="0000" w:firstRow="0" w:lastRow="0" w:firstColumn="0" w:lastColumn="0" w:noHBand="0" w:noVBand="0"/>
      </w:tblPr>
      <w:tblGrid>
        <w:gridCol w:w="9082"/>
      </w:tblGrid>
      <w:tr w:rsidR="00A47669" w:rsidRPr="002A0D1D" w14:paraId="74B3CBC7" w14:textId="77777777" w:rsidTr="00147874">
        <w:trPr>
          <w:trHeight w:val="411"/>
        </w:trPr>
        <w:sdt>
          <w:sdtPr>
            <w:rPr>
              <w:rFonts w:asciiTheme="minorHAnsi" w:hAnsiTheme="minorHAnsi" w:cstheme="minorHAnsi"/>
            </w:rPr>
            <w:id w:val="2128430935"/>
            <w:placeholder>
              <w:docPart w:val="D673A4D8A0C748CC954D77B82501D50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10324CAA" w14:textId="77777777" w:rsidR="00A47669" w:rsidRPr="002A0D1D" w:rsidRDefault="00A47669" w:rsidP="00147874">
                <w:pPr>
                  <w:snapToGrid w:val="0"/>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bl>
    <w:p w14:paraId="309D9013" w14:textId="77777777" w:rsidR="00A47669" w:rsidRPr="00A347C6" w:rsidRDefault="00A47669" w:rsidP="00A47669">
      <w:pPr>
        <w:rPr>
          <w:rFonts w:asciiTheme="minorHAnsi" w:hAnsiTheme="minorHAnsi" w:cstheme="minorHAnsi"/>
          <w:i/>
          <w:iCs/>
          <w:sz w:val="20"/>
          <w:szCs w:val="20"/>
        </w:rPr>
      </w:pPr>
      <w:r w:rsidRPr="00A347C6">
        <w:rPr>
          <w:rFonts w:asciiTheme="minorHAnsi" w:hAnsiTheme="minorHAnsi" w:cstheme="minorHAnsi"/>
          <w:i/>
          <w:iCs/>
          <w:sz w:val="20"/>
          <w:szCs w:val="20"/>
        </w:rPr>
        <w:t>Elektronska pošta za obveščanje ponudnika:</w:t>
      </w:r>
    </w:p>
    <w:tbl>
      <w:tblPr>
        <w:tblW w:w="0" w:type="auto"/>
        <w:tblInd w:w="-3" w:type="dxa"/>
        <w:tblLayout w:type="fixed"/>
        <w:tblLook w:val="0000" w:firstRow="0" w:lastRow="0" w:firstColumn="0" w:lastColumn="0" w:noHBand="0" w:noVBand="0"/>
      </w:tblPr>
      <w:tblGrid>
        <w:gridCol w:w="9082"/>
      </w:tblGrid>
      <w:tr w:rsidR="00A47669" w:rsidRPr="002A0D1D" w14:paraId="2F7DB0AB" w14:textId="77777777" w:rsidTr="00147874">
        <w:trPr>
          <w:trHeight w:val="411"/>
        </w:trPr>
        <w:sdt>
          <w:sdtPr>
            <w:rPr>
              <w:rFonts w:asciiTheme="minorHAnsi" w:hAnsiTheme="minorHAnsi" w:cstheme="minorHAnsi"/>
            </w:rPr>
            <w:id w:val="-1454166217"/>
            <w:placeholder>
              <w:docPart w:val="D673A4D8A0C748CC954D77B82501D50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27ACE944" w14:textId="77777777" w:rsidR="00A47669" w:rsidRPr="002A0D1D" w:rsidRDefault="00A47669" w:rsidP="00147874">
                <w:pPr>
                  <w:snapToGrid w:val="0"/>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bl>
    <w:p w14:paraId="03EF573B" w14:textId="77777777" w:rsidR="00A47669" w:rsidRPr="00A347C6" w:rsidRDefault="00A47669" w:rsidP="00A47669">
      <w:pPr>
        <w:rPr>
          <w:rFonts w:asciiTheme="minorHAnsi" w:hAnsiTheme="minorHAnsi" w:cstheme="minorHAnsi"/>
          <w:i/>
          <w:iCs/>
          <w:sz w:val="20"/>
          <w:szCs w:val="20"/>
        </w:rPr>
      </w:pPr>
      <w:r w:rsidRPr="00A347C6">
        <w:rPr>
          <w:rFonts w:asciiTheme="minorHAnsi" w:hAnsiTheme="minorHAnsi" w:cstheme="minorHAnsi"/>
          <w:i/>
          <w:iCs/>
          <w:sz w:val="20"/>
          <w:szCs w:val="20"/>
        </w:rPr>
        <w:t>Kontaktna oseba ponudnika za obveščanje:</w:t>
      </w:r>
    </w:p>
    <w:tbl>
      <w:tblPr>
        <w:tblW w:w="0" w:type="auto"/>
        <w:tblInd w:w="-3" w:type="dxa"/>
        <w:tblLayout w:type="fixed"/>
        <w:tblLook w:val="0000" w:firstRow="0" w:lastRow="0" w:firstColumn="0" w:lastColumn="0" w:noHBand="0" w:noVBand="0"/>
      </w:tblPr>
      <w:tblGrid>
        <w:gridCol w:w="9082"/>
      </w:tblGrid>
      <w:tr w:rsidR="00A47669" w:rsidRPr="002A0D1D" w14:paraId="59CFF45B" w14:textId="77777777" w:rsidTr="00147874">
        <w:trPr>
          <w:trHeight w:val="411"/>
        </w:trPr>
        <w:sdt>
          <w:sdtPr>
            <w:rPr>
              <w:rFonts w:asciiTheme="minorHAnsi" w:hAnsiTheme="minorHAnsi" w:cstheme="minorHAnsi"/>
            </w:rPr>
            <w:id w:val="622739125"/>
            <w:placeholder>
              <w:docPart w:val="D673A4D8A0C748CC954D77B82501D50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0FF23460" w14:textId="77777777" w:rsidR="00A47669" w:rsidRPr="002A0D1D" w:rsidRDefault="00A47669" w:rsidP="00147874">
                <w:pPr>
                  <w:snapToGrid w:val="0"/>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bl>
    <w:p w14:paraId="19DE2AB7" w14:textId="5602A604" w:rsidR="00A47669" w:rsidRPr="00A347C6" w:rsidRDefault="00A47669" w:rsidP="00A47669">
      <w:pPr>
        <w:rPr>
          <w:rFonts w:asciiTheme="minorHAnsi" w:hAnsiTheme="minorHAnsi" w:cstheme="minorHAnsi"/>
          <w:i/>
          <w:iCs/>
          <w:sz w:val="20"/>
          <w:szCs w:val="20"/>
        </w:rPr>
      </w:pPr>
      <w:r w:rsidRPr="00A347C6">
        <w:rPr>
          <w:rFonts w:asciiTheme="minorHAnsi" w:hAnsiTheme="minorHAnsi" w:cstheme="minorHAnsi"/>
          <w:i/>
          <w:iCs/>
          <w:sz w:val="20"/>
          <w:szCs w:val="20"/>
        </w:rPr>
        <w:t xml:space="preserve">Odgovorna oseba za podpis </w:t>
      </w:r>
      <w:r w:rsidR="00A347C6">
        <w:rPr>
          <w:rFonts w:asciiTheme="minorHAnsi" w:hAnsiTheme="minorHAnsi" w:cstheme="minorHAnsi"/>
          <w:i/>
          <w:iCs/>
          <w:sz w:val="20"/>
          <w:szCs w:val="20"/>
        </w:rPr>
        <w:t>okvirnega sporazuma</w:t>
      </w:r>
      <w:r w:rsidRPr="00A347C6">
        <w:rPr>
          <w:rFonts w:asciiTheme="minorHAnsi" w:hAnsiTheme="minorHAnsi" w:cstheme="minorHAnsi"/>
          <w:i/>
          <w:iCs/>
          <w:sz w:val="20"/>
          <w:szCs w:val="20"/>
        </w:rPr>
        <w:t>:</w:t>
      </w:r>
    </w:p>
    <w:tbl>
      <w:tblPr>
        <w:tblW w:w="0" w:type="auto"/>
        <w:tblInd w:w="-3" w:type="dxa"/>
        <w:tblLayout w:type="fixed"/>
        <w:tblLook w:val="0000" w:firstRow="0" w:lastRow="0" w:firstColumn="0" w:lastColumn="0" w:noHBand="0" w:noVBand="0"/>
      </w:tblPr>
      <w:tblGrid>
        <w:gridCol w:w="9082"/>
      </w:tblGrid>
      <w:tr w:rsidR="00A47669" w:rsidRPr="002A0D1D" w14:paraId="1B285F24" w14:textId="77777777" w:rsidTr="00147874">
        <w:trPr>
          <w:trHeight w:val="411"/>
        </w:trPr>
        <w:sdt>
          <w:sdtPr>
            <w:rPr>
              <w:rFonts w:asciiTheme="minorHAnsi" w:hAnsiTheme="minorHAnsi" w:cstheme="minorHAnsi"/>
            </w:rPr>
            <w:id w:val="-1169715557"/>
            <w:placeholder>
              <w:docPart w:val="D673A4D8A0C748CC954D77B82501D50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7B197848" w14:textId="77777777" w:rsidR="00A47669" w:rsidRPr="002A0D1D" w:rsidRDefault="00A47669" w:rsidP="00147874">
                <w:pPr>
                  <w:snapToGrid w:val="0"/>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bl>
    <w:p w14:paraId="21F7E9D0" w14:textId="36EB5869" w:rsidR="00A47669" w:rsidRPr="00A347C6" w:rsidRDefault="00A47669" w:rsidP="00A47669">
      <w:pPr>
        <w:rPr>
          <w:rFonts w:asciiTheme="minorHAnsi" w:hAnsiTheme="minorHAnsi" w:cstheme="minorHAnsi"/>
          <w:i/>
          <w:iCs/>
          <w:sz w:val="20"/>
          <w:szCs w:val="20"/>
        </w:rPr>
      </w:pPr>
      <w:r w:rsidRPr="00A347C6">
        <w:rPr>
          <w:rFonts w:asciiTheme="minorHAnsi" w:hAnsiTheme="minorHAnsi" w:cstheme="minorHAnsi"/>
          <w:i/>
          <w:iCs/>
          <w:sz w:val="20"/>
          <w:szCs w:val="20"/>
        </w:rPr>
        <w:t xml:space="preserve">Odgovorna oseba za izvajanje </w:t>
      </w:r>
      <w:r w:rsidR="005165F7">
        <w:rPr>
          <w:rFonts w:asciiTheme="minorHAnsi" w:hAnsiTheme="minorHAnsi" w:cstheme="minorHAnsi"/>
          <w:i/>
          <w:iCs/>
          <w:sz w:val="20"/>
          <w:szCs w:val="20"/>
        </w:rPr>
        <w:t>okvirnega sporazuma</w:t>
      </w:r>
      <w:r w:rsidRPr="00A347C6">
        <w:rPr>
          <w:rFonts w:asciiTheme="minorHAnsi" w:hAnsiTheme="minorHAnsi" w:cstheme="minorHAnsi"/>
          <w:i/>
          <w:iCs/>
          <w:sz w:val="20"/>
          <w:szCs w:val="20"/>
        </w:rPr>
        <w:t xml:space="preserve"> (ime in priimek, tel., el. naslov):</w:t>
      </w:r>
    </w:p>
    <w:tbl>
      <w:tblPr>
        <w:tblW w:w="0" w:type="auto"/>
        <w:tblInd w:w="-3" w:type="dxa"/>
        <w:tblLayout w:type="fixed"/>
        <w:tblLook w:val="0000" w:firstRow="0" w:lastRow="0" w:firstColumn="0" w:lastColumn="0" w:noHBand="0" w:noVBand="0"/>
      </w:tblPr>
      <w:tblGrid>
        <w:gridCol w:w="9082"/>
      </w:tblGrid>
      <w:tr w:rsidR="00A47669" w:rsidRPr="002A0D1D" w14:paraId="086132AF" w14:textId="77777777" w:rsidTr="00147874">
        <w:trPr>
          <w:trHeight w:val="411"/>
        </w:trPr>
        <w:sdt>
          <w:sdtPr>
            <w:rPr>
              <w:rFonts w:asciiTheme="minorHAnsi" w:hAnsiTheme="minorHAnsi" w:cstheme="minorHAnsi"/>
            </w:rPr>
            <w:id w:val="-102801214"/>
            <w:placeholder>
              <w:docPart w:val="37F939333C4C4817BDCD66AE3EFA002D"/>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3ED18ED4" w14:textId="77777777" w:rsidR="00A47669" w:rsidRPr="002A0D1D" w:rsidRDefault="00A47669" w:rsidP="00147874">
                <w:pPr>
                  <w:snapToGrid w:val="0"/>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bl>
    <w:p w14:paraId="13E22AFC" w14:textId="77777777" w:rsidR="00A47669" w:rsidRPr="002A0D1D" w:rsidRDefault="00A47669" w:rsidP="00A47669">
      <w:pPr>
        <w:rPr>
          <w:rFonts w:asciiTheme="minorHAnsi" w:hAnsiTheme="minorHAnsi" w:cstheme="minorHAnsi"/>
          <w:i/>
        </w:rPr>
      </w:pPr>
      <w:r w:rsidRPr="002A0D1D">
        <w:rPr>
          <w:rFonts w:asciiTheme="minorHAnsi" w:hAnsiTheme="minorHAnsi" w:cstheme="minorHAnsi"/>
        </w:rPr>
        <w:t xml:space="preserve">Ponudnik spada v kategorijo mikro, malih ali srednjih podjetij: </w:t>
      </w:r>
      <w:r>
        <w:rPr>
          <w:rFonts w:asciiTheme="minorHAnsi" w:hAnsiTheme="minorHAnsi" w:cstheme="minorHAnsi"/>
          <w:i/>
        </w:rPr>
        <w:t>(</w:t>
      </w:r>
      <w:r w:rsidRPr="002A0D1D">
        <w:rPr>
          <w:rFonts w:asciiTheme="minorHAnsi" w:hAnsiTheme="minorHAnsi" w:cstheme="minorHAnsi"/>
          <w:i/>
        </w:rPr>
        <w:t>ustrezno označite)</w:t>
      </w:r>
    </w:p>
    <w:p w14:paraId="6697BCFE" w14:textId="77777777" w:rsidR="00A47669" w:rsidRPr="002A0D1D" w:rsidRDefault="00000000" w:rsidP="00A47669">
      <w:pPr>
        <w:pStyle w:val="Odstavekseznama"/>
        <w:rPr>
          <w:rFonts w:asciiTheme="minorHAnsi" w:hAnsiTheme="minorHAnsi" w:cstheme="minorHAnsi"/>
          <w:sz w:val="22"/>
          <w:szCs w:val="22"/>
        </w:rPr>
      </w:pPr>
      <w:sdt>
        <w:sdtPr>
          <w:rPr>
            <w:rFonts w:asciiTheme="minorHAnsi" w:hAnsiTheme="minorHAnsi" w:cstheme="minorHAnsi"/>
            <w:sz w:val="22"/>
            <w:szCs w:val="22"/>
          </w:rPr>
          <w:id w:val="-1857646021"/>
          <w14:checkbox>
            <w14:checked w14:val="0"/>
            <w14:checkedState w14:val="2612" w14:font="MS Gothic"/>
            <w14:uncheckedState w14:val="2610" w14:font="MS Gothic"/>
          </w14:checkbox>
        </w:sdtPr>
        <w:sdtContent>
          <w:r w:rsidR="00A47669" w:rsidRPr="002A0D1D">
            <w:rPr>
              <w:rFonts w:ascii="Segoe UI Symbol" w:eastAsia="MS Gothic" w:hAnsi="Segoe UI Symbol" w:cs="Segoe UI Symbol"/>
              <w:sz w:val="22"/>
              <w:szCs w:val="22"/>
            </w:rPr>
            <w:t>☐</w:t>
          </w:r>
        </w:sdtContent>
      </w:sdt>
      <w:r w:rsidR="00A47669" w:rsidRPr="002A0D1D">
        <w:rPr>
          <w:rFonts w:asciiTheme="minorHAnsi" w:hAnsiTheme="minorHAnsi" w:cstheme="minorHAnsi"/>
          <w:sz w:val="22"/>
          <w:szCs w:val="22"/>
        </w:rPr>
        <w:t xml:space="preserve"> DA</w:t>
      </w:r>
    </w:p>
    <w:p w14:paraId="663A45FF" w14:textId="77777777" w:rsidR="00A47669" w:rsidRPr="002A0D1D" w:rsidRDefault="00000000" w:rsidP="00A47669">
      <w:pPr>
        <w:pStyle w:val="Odstavekseznama"/>
        <w:rPr>
          <w:rFonts w:asciiTheme="minorHAnsi" w:hAnsiTheme="minorHAnsi" w:cstheme="minorHAnsi"/>
          <w:sz w:val="22"/>
          <w:szCs w:val="22"/>
        </w:rPr>
      </w:pPr>
      <w:sdt>
        <w:sdtPr>
          <w:rPr>
            <w:rFonts w:asciiTheme="minorHAnsi" w:hAnsiTheme="minorHAnsi" w:cstheme="minorHAnsi"/>
            <w:sz w:val="22"/>
            <w:szCs w:val="22"/>
          </w:rPr>
          <w:id w:val="1197898108"/>
          <w14:checkbox>
            <w14:checked w14:val="0"/>
            <w14:checkedState w14:val="2612" w14:font="MS Gothic"/>
            <w14:uncheckedState w14:val="2610" w14:font="MS Gothic"/>
          </w14:checkbox>
        </w:sdtPr>
        <w:sdtContent>
          <w:r w:rsidR="00A47669" w:rsidRPr="002A0D1D">
            <w:rPr>
              <w:rFonts w:ascii="Segoe UI Symbol" w:eastAsia="MS Gothic" w:hAnsi="Segoe UI Symbol" w:cs="Segoe UI Symbol"/>
              <w:sz w:val="22"/>
              <w:szCs w:val="22"/>
            </w:rPr>
            <w:t>☐</w:t>
          </w:r>
        </w:sdtContent>
      </w:sdt>
      <w:r w:rsidR="00A47669" w:rsidRPr="002A0D1D">
        <w:rPr>
          <w:rFonts w:asciiTheme="minorHAnsi" w:hAnsiTheme="minorHAnsi" w:cstheme="minorHAnsi"/>
          <w:sz w:val="22"/>
          <w:szCs w:val="22"/>
        </w:rPr>
        <w:t xml:space="preserve"> NE</w:t>
      </w:r>
    </w:p>
    <w:p w14:paraId="649C2CCA" w14:textId="77777777" w:rsidR="00A47669" w:rsidRPr="00BB23A9" w:rsidRDefault="00A47669" w:rsidP="00A47669">
      <w:pPr>
        <w:rPr>
          <w:rFonts w:asciiTheme="minorHAnsi" w:hAnsiTheme="minorHAnsi" w:cstheme="minorHAnsi"/>
          <w:sz w:val="20"/>
          <w:szCs w:val="20"/>
        </w:rPr>
      </w:pPr>
    </w:p>
    <w:p w14:paraId="566F2377" w14:textId="77777777" w:rsidR="00A47669" w:rsidRPr="002A0D1D" w:rsidRDefault="00A47669" w:rsidP="00A47669">
      <w:pPr>
        <w:rPr>
          <w:rFonts w:asciiTheme="minorHAnsi" w:hAnsiTheme="minorHAnsi" w:cstheme="minorHAnsi"/>
          <w:i/>
          <w:iCs/>
        </w:rPr>
      </w:pPr>
      <w:r w:rsidRPr="002A0D1D">
        <w:rPr>
          <w:rFonts w:asciiTheme="minorHAnsi" w:hAnsiTheme="minorHAnsi" w:cstheme="minorHAnsi"/>
          <w:b/>
        </w:rPr>
        <w:t>2. Skupna ponudba</w:t>
      </w:r>
      <w:r w:rsidRPr="002A0D1D">
        <w:rPr>
          <w:rFonts w:asciiTheme="minorHAnsi" w:hAnsiTheme="minorHAnsi" w:cstheme="minorHAnsi"/>
        </w:rPr>
        <w:t xml:space="preserve"> </w:t>
      </w:r>
      <w:r w:rsidRPr="002A0D1D">
        <w:rPr>
          <w:rFonts w:asciiTheme="minorHAnsi" w:hAnsiTheme="minorHAnsi" w:cstheme="minorHAnsi"/>
          <w:i/>
          <w:iCs/>
        </w:rPr>
        <w:t>(ponudniki izpolnijo, če so predložili skupno ponudbo)</w:t>
      </w:r>
    </w:p>
    <w:p w14:paraId="00B05D28" w14:textId="77777777" w:rsidR="00A47669" w:rsidRPr="00BB23A9" w:rsidRDefault="00A47669" w:rsidP="00A47669">
      <w:pPr>
        <w:rPr>
          <w:rFonts w:asciiTheme="minorHAnsi" w:hAnsiTheme="minorHAnsi" w:cstheme="minorHAnsi"/>
          <w:sz w:val="20"/>
          <w:szCs w:val="20"/>
        </w:rPr>
      </w:pPr>
    </w:p>
    <w:p w14:paraId="08F2819B" w14:textId="77777777" w:rsidR="00A47669" w:rsidRPr="00A347C6" w:rsidRDefault="00A47669" w:rsidP="00A47669">
      <w:pPr>
        <w:rPr>
          <w:rFonts w:asciiTheme="minorHAnsi" w:hAnsiTheme="minorHAnsi" w:cstheme="minorHAnsi"/>
          <w:i/>
          <w:iCs/>
          <w:sz w:val="20"/>
          <w:szCs w:val="20"/>
        </w:rPr>
      </w:pPr>
      <w:r w:rsidRPr="00A347C6">
        <w:rPr>
          <w:rFonts w:asciiTheme="minorHAnsi" w:hAnsiTheme="minorHAnsi" w:cstheme="minorHAnsi"/>
          <w:i/>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594"/>
      </w:tblGrid>
      <w:tr w:rsidR="00A47669" w:rsidRPr="002A0D1D" w14:paraId="119E00AC" w14:textId="77777777" w:rsidTr="00147874">
        <w:tc>
          <w:tcPr>
            <w:tcW w:w="468" w:type="dxa"/>
          </w:tcPr>
          <w:p w14:paraId="5A62C205" w14:textId="77777777" w:rsidR="00A47669" w:rsidRPr="002A0D1D" w:rsidRDefault="00A47669" w:rsidP="00147874">
            <w:pPr>
              <w:jc w:val="center"/>
              <w:rPr>
                <w:rFonts w:asciiTheme="minorHAnsi" w:hAnsiTheme="minorHAnsi" w:cstheme="minorHAnsi"/>
              </w:rPr>
            </w:pPr>
            <w:r w:rsidRPr="002A0D1D">
              <w:rPr>
                <w:rFonts w:asciiTheme="minorHAnsi" w:hAnsiTheme="minorHAnsi" w:cstheme="minorHAnsi"/>
              </w:rPr>
              <w:t>Št.</w:t>
            </w:r>
          </w:p>
        </w:tc>
        <w:tc>
          <w:tcPr>
            <w:tcW w:w="8818" w:type="dxa"/>
          </w:tcPr>
          <w:p w14:paraId="19BA0D54" w14:textId="77777777" w:rsidR="00A47669" w:rsidRPr="002A0D1D" w:rsidRDefault="00A47669" w:rsidP="00147874">
            <w:pPr>
              <w:rPr>
                <w:rFonts w:asciiTheme="minorHAnsi" w:hAnsiTheme="minorHAnsi" w:cstheme="minorHAnsi"/>
              </w:rPr>
            </w:pPr>
            <w:r w:rsidRPr="002A0D1D">
              <w:rPr>
                <w:rFonts w:asciiTheme="minorHAnsi" w:hAnsiTheme="minorHAnsi" w:cstheme="minorHAnsi"/>
              </w:rPr>
              <w:t>Naziv partnerja v skupni ponudbi</w:t>
            </w:r>
          </w:p>
        </w:tc>
      </w:tr>
      <w:tr w:rsidR="00A47669" w:rsidRPr="002A0D1D" w14:paraId="19B6046E" w14:textId="77777777" w:rsidTr="00147874">
        <w:tc>
          <w:tcPr>
            <w:tcW w:w="468" w:type="dxa"/>
          </w:tcPr>
          <w:p w14:paraId="758C7FF4" w14:textId="77777777" w:rsidR="00A47669" w:rsidRPr="002A0D1D" w:rsidRDefault="00A47669" w:rsidP="00147874">
            <w:pPr>
              <w:jc w:val="center"/>
              <w:rPr>
                <w:rFonts w:asciiTheme="minorHAnsi" w:hAnsiTheme="minorHAnsi" w:cstheme="minorHAnsi"/>
              </w:rPr>
            </w:pPr>
            <w:r w:rsidRPr="002A0D1D">
              <w:rPr>
                <w:rFonts w:asciiTheme="minorHAnsi" w:hAnsiTheme="minorHAnsi" w:cstheme="minorHAnsi"/>
              </w:rPr>
              <w:t>1</w:t>
            </w:r>
          </w:p>
        </w:tc>
        <w:sdt>
          <w:sdtPr>
            <w:rPr>
              <w:rFonts w:asciiTheme="minorHAnsi" w:hAnsiTheme="minorHAnsi" w:cstheme="minorHAnsi"/>
            </w:rPr>
            <w:id w:val="-122315119"/>
            <w:placeholder>
              <w:docPart w:val="DDB14DA21881484287B89FC8484751BE"/>
            </w:placeholder>
            <w:showingPlcHdr/>
            <w:text/>
          </w:sdtPr>
          <w:sdtContent>
            <w:tc>
              <w:tcPr>
                <w:tcW w:w="8818" w:type="dxa"/>
              </w:tcPr>
              <w:p w14:paraId="2A1599B2" w14:textId="77777777" w:rsidR="00A47669" w:rsidRPr="002A0D1D" w:rsidRDefault="00A47669" w:rsidP="00147874">
                <w:pPr>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r w:rsidR="00A47669" w:rsidRPr="002A0D1D" w14:paraId="5BBB0EBE" w14:textId="77777777" w:rsidTr="00147874">
        <w:tc>
          <w:tcPr>
            <w:tcW w:w="468" w:type="dxa"/>
          </w:tcPr>
          <w:p w14:paraId="76D49D5D" w14:textId="77777777" w:rsidR="00A47669" w:rsidRPr="002A0D1D" w:rsidRDefault="00A47669" w:rsidP="00147874">
            <w:pPr>
              <w:jc w:val="center"/>
              <w:rPr>
                <w:rFonts w:asciiTheme="minorHAnsi" w:hAnsiTheme="minorHAnsi" w:cstheme="minorHAnsi"/>
              </w:rPr>
            </w:pPr>
            <w:r w:rsidRPr="002A0D1D">
              <w:rPr>
                <w:rFonts w:asciiTheme="minorHAnsi" w:hAnsiTheme="minorHAnsi" w:cstheme="minorHAnsi"/>
              </w:rPr>
              <w:t>2</w:t>
            </w:r>
          </w:p>
        </w:tc>
        <w:sdt>
          <w:sdtPr>
            <w:rPr>
              <w:rFonts w:asciiTheme="minorHAnsi" w:hAnsiTheme="minorHAnsi" w:cstheme="minorHAnsi"/>
            </w:rPr>
            <w:id w:val="402568749"/>
            <w:placeholder>
              <w:docPart w:val="DDB14DA21881484287B89FC8484751BE"/>
            </w:placeholder>
            <w:showingPlcHdr/>
            <w:text/>
          </w:sdtPr>
          <w:sdtContent>
            <w:tc>
              <w:tcPr>
                <w:tcW w:w="8818" w:type="dxa"/>
              </w:tcPr>
              <w:p w14:paraId="55A5FBD5" w14:textId="77777777" w:rsidR="00A47669" w:rsidRPr="002A0D1D" w:rsidRDefault="00A47669" w:rsidP="00147874">
                <w:pPr>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r w:rsidR="00A47669" w:rsidRPr="002A0D1D" w14:paraId="294EA87A" w14:textId="77777777" w:rsidTr="00147874">
        <w:tc>
          <w:tcPr>
            <w:tcW w:w="468" w:type="dxa"/>
          </w:tcPr>
          <w:p w14:paraId="32316C3C" w14:textId="77777777" w:rsidR="00A47669" w:rsidRPr="002A0D1D" w:rsidRDefault="00A47669" w:rsidP="00147874">
            <w:pPr>
              <w:jc w:val="center"/>
              <w:rPr>
                <w:rFonts w:asciiTheme="minorHAnsi" w:hAnsiTheme="minorHAnsi" w:cstheme="minorHAnsi"/>
              </w:rPr>
            </w:pPr>
            <w:r w:rsidRPr="002A0D1D">
              <w:rPr>
                <w:rFonts w:asciiTheme="minorHAnsi" w:hAnsiTheme="minorHAnsi" w:cstheme="minorHAnsi"/>
              </w:rPr>
              <w:t>3</w:t>
            </w:r>
          </w:p>
        </w:tc>
        <w:sdt>
          <w:sdtPr>
            <w:rPr>
              <w:rFonts w:asciiTheme="minorHAnsi" w:hAnsiTheme="minorHAnsi" w:cstheme="minorHAnsi"/>
            </w:rPr>
            <w:id w:val="-705639471"/>
            <w:placeholder>
              <w:docPart w:val="DDB14DA21881484287B89FC8484751BE"/>
            </w:placeholder>
            <w:showingPlcHdr/>
            <w:text/>
          </w:sdtPr>
          <w:sdtContent>
            <w:tc>
              <w:tcPr>
                <w:tcW w:w="8818" w:type="dxa"/>
              </w:tcPr>
              <w:p w14:paraId="2D121224" w14:textId="77777777" w:rsidR="00A47669" w:rsidRPr="002A0D1D" w:rsidRDefault="00A47669" w:rsidP="00147874">
                <w:pPr>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bl>
    <w:p w14:paraId="0E2EEB75" w14:textId="77777777" w:rsidR="00A347C6" w:rsidRDefault="00A347C6" w:rsidP="00A47669">
      <w:pPr>
        <w:jc w:val="both"/>
        <w:rPr>
          <w:rFonts w:asciiTheme="minorHAnsi" w:hAnsiTheme="minorHAnsi" w:cstheme="minorHAnsi"/>
          <w:i/>
        </w:rPr>
      </w:pPr>
    </w:p>
    <w:p w14:paraId="49A2090A" w14:textId="23339D86" w:rsidR="00A47669" w:rsidRPr="002A0D1D" w:rsidRDefault="00A47669" w:rsidP="00A47669">
      <w:pPr>
        <w:jc w:val="both"/>
        <w:rPr>
          <w:rFonts w:asciiTheme="minorHAnsi" w:hAnsiTheme="minorHAnsi" w:cstheme="minorHAnsi"/>
          <w:i/>
        </w:rPr>
      </w:pPr>
      <w:r w:rsidRPr="002A0D1D">
        <w:rPr>
          <w:rFonts w:asciiTheme="minorHAnsi" w:hAnsiTheme="minorHAnsi" w:cstheme="minorHAnsi"/>
          <w:i/>
        </w:rPr>
        <w:t xml:space="preserve">Podatki o partnerju v skupni ponudbi (ponudnik kopira podatke o gospodarskem subjektu pod točko 1. in izpolni v celoti za vsakega od partnerjev v skupni ponudbi). </w:t>
      </w:r>
    </w:p>
    <w:p w14:paraId="6841B1BA" w14:textId="77777777" w:rsidR="00A47669" w:rsidRPr="00BB23A9" w:rsidRDefault="00A47669" w:rsidP="00A47669">
      <w:pPr>
        <w:rPr>
          <w:rFonts w:asciiTheme="minorHAnsi" w:hAnsiTheme="minorHAnsi" w:cstheme="minorHAnsi"/>
          <w:sz w:val="20"/>
          <w:szCs w:val="20"/>
        </w:rPr>
      </w:pPr>
    </w:p>
    <w:p w14:paraId="3B4C1865" w14:textId="77777777" w:rsidR="00A47669" w:rsidRPr="002A0D1D" w:rsidRDefault="00A47669" w:rsidP="00A47669">
      <w:pPr>
        <w:rPr>
          <w:rFonts w:asciiTheme="minorHAnsi" w:hAnsiTheme="minorHAnsi" w:cstheme="minorHAnsi"/>
          <w:b/>
        </w:rPr>
      </w:pPr>
      <w:r w:rsidRPr="002A0D1D">
        <w:rPr>
          <w:rFonts w:asciiTheme="minorHAnsi" w:hAnsiTheme="minorHAnsi" w:cstheme="minorHAnsi"/>
          <w:b/>
        </w:rPr>
        <w:t>3. Nastopanje s podizvajalci</w:t>
      </w:r>
    </w:p>
    <w:p w14:paraId="71509CC7" w14:textId="77777777" w:rsidR="00A47669" w:rsidRPr="00BB23A9" w:rsidRDefault="00A47669" w:rsidP="00A47669">
      <w:pPr>
        <w:rPr>
          <w:rFonts w:asciiTheme="minorHAnsi" w:hAnsiTheme="minorHAnsi" w:cstheme="minorHAnsi"/>
          <w:b/>
          <w:sz w:val="20"/>
          <w:szCs w:val="20"/>
        </w:rPr>
      </w:pPr>
    </w:p>
    <w:p w14:paraId="3C9B6013" w14:textId="77777777" w:rsidR="00A47669" w:rsidRPr="002A0D1D" w:rsidRDefault="00A47669" w:rsidP="00A47669">
      <w:pPr>
        <w:rPr>
          <w:rFonts w:asciiTheme="minorHAnsi" w:hAnsiTheme="minorHAnsi" w:cstheme="minorHAnsi"/>
        </w:rPr>
      </w:pPr>
      <w:r w:rsidRPr="002A0D1D">
        <w:rPr>
          <w:rFonts w:asciiTheme="minorHAnsi" w:hAnsiTheme="minorHAnsi" w:cstheme="minorHAnsi"/>
        </w:rPr>
        <w:t xml:space="preserve">Ponudnik nastopa s podizvajalci </w:t>
      </w:r>
      <w:r w:rsidRPr="002A0D1D">
        <w:rPr>
          <w:rFonts w:asciiTheme="minorHAnsi" w:hAnsiTheme="minorHAnsi" w:cstheme="minorHAnsi"/>
          <w:i/>
        </w:rPr>
        <w:t>(ustrezno označite)</w:t>
      </w:r>
    </w:p>
    <w:p w14:paraId="2FC19464" w14:textId="77777777" w:rsidR="00A47669" w:rsidRPr="002A0D1D" w:rsidRDefault="00000000" w:rsidP="00A47669">
      <w:pPr>
        <w:pStyle w:val="Odstavekseznama"/>
        <w:rPr>
          <w:rFonts w:asciiTheme="minorHAnsi" w:hAnsiTheme="minorHAnsi" w:cstheme="minorHAnsi"/>
        </w:rPr>
      </w:pPr>
      <w:sdt>
        <w:sdtPr>
          <w:rPr>
            <w:rFonts w:asciiTheme="minorHAnsi" w:hAnsiTheme="minorHAnsi" w:cstheme="minorHAnsi"/>
          </w:rPr>
          <w:id w:val="-729159857"/>
          <w14:checkbox>
            <w14:checked w14:val="0"/>
            <w14:checkedState w14:val="2612" w14:font="MS Gothic"/>
            <w14:uncheckedState w14:val="2610" w14:font="MS Gothic"/>
          </w14:checkbox>
        </w:sdtPr>
        <w:sdtContent>
          <w:r w:rsidR="00A47669" w:rsidRPr="002A0D1D">
            <w:rPr>
              <w:rFonts w:ascii="Segoe UI Symbol" w:eastAsia="MS Gothic" w:hAnsi="Segoe UI Symbol" w:cs="Segoe UI Symbol"/>
            </w:rPr>
            <w:t>☐</w:t>
          </w:r>
        </w:sdtContent>
      </w:sdt>
      <w:r w:rsidR="00A47669" w:rsidRPr="002A0D1D">
        <w:rPr>
          <w:rFonts w:asciiTheme="minorHAnsi" w:hAnsiTheme="minorHAnsi" w:cstheme="minorHAnsi"/>
        </w:rPr>
        <w:t xml:space="preserve"> DA</w:t>
      </w:r>
    </w:p>
    <w:p w14:paraId="306691DA" w14:textId="77777777" w:rsidR="00A47669" w:rsidRPr="002A0D1D" w:rsidRDefault="00000000" w:rsidP="00A47669">
      <w:pPr>
        <w:pStyle w:val="Odstavekseznama"/>
        <w:rPr>
          <w:rFonts w:asciiTheme="minorHAnsi" w:hAnsiTheme="minorHAnsi" w:cstheme="minorHAnsi"/>
        </w:rPr>
      </w:pPr>
      <w:sdt>
        <w:sdtPr>
          <w:rPr>
            <w:rFonts w:asciiTheme="minorHAnsi" w:hAnsiTheme="minorHAnsi" w:cstheme="minorHAnsi"/>
          </w:rPr>
          <w:id w:val="794485758"/>
          <w14:checkbox>
            <w14:checked w14:val="0"/>
            <w14:checkedState w14:val="2612" w14:font="MS Gothic"/>
            <w14:uncheckedState w14:val="2610" w14:font="MS Gothic"/>
          </w14:checkbox>
        </w:sdtPr>
        <w:sdtContent>
          <w:r w:rsidR="00A47669" w:rsidRPr="002A0D1D">
            <w:rPr>
              <w:rFonts w:ascii="Segoe UI Symbol" w:eastAsia="MS Gothic" w:hAnsi="Segoe UI Symbol" w:cs="Segoe UI Symbol"/>
            </w:rPr>
            <w:t>☐</w:t>
          </w:r>
        </w:sdtContent>
      </w:sdt>
      <w:r w:rsidR="00A47669" w:rsidRPr="002A0D1D">
        <w:rPr>
          <w:rFonts w:asciiTheme="minorHAnsi" w:hAnsiTheme="minorHAnsi" w:cstheme="minorHAnsi"/>
        </w:rPr>
        <w:t xml:space="preserve"> NE</w:t>
      </w:r>
    </w:p>
    <w:p w14:paraId="69F623A5" w14:textId="77777777" w:rsidR="00A47669" w:rsidRPr="00BB23A9" w:rsidRDefault="00A47669" w:rsidP="00A47669">
      <w:pPr>
        <w:rPr>
          <w:rFonts w:asciiTheme="minorHAnsi" w:hAnsiTheme="minorHAnsi" w:cstheme="minorHAnsi"/>
          <w:sz w:val="20"/>
          <w:szCs w:val="20"/>
        </w:rPr>
      </w:pPr>
    </w:p>
    <w:p w14:paraId="22C26DC6" w14:textId="77777777" w:rsidR="00A47669" w:rsidRPr="002A0D1D" w:rsidRDefault="00A47669" w:rsidP="00A47669">
      <w:pPr>
        <w:rPr>
          <w:rFonts w:asciiTheme="minorHAnsi" w:hAnsiTheme="minorHAnsi" w:cstheme="minorHAnsi"/>
        </w:rPr>
      </w:pPr>
      <w:r w:rsidRPr="002A0D1D">
        <w:rPr>
          <w:rFonts w:asciiTheme="minorHAnsi" w:hAnsiTheme="minorHAnsi" w:cstheme="minorHAnsi"/>
        </w:rPr>
        <w:t>Ponudnik, ki nastopa s podizvajalci, mora za vsakega od podizvajalcev predložiti:</w:t>
      </w:r>
    </w:p>
    <w:p w14:paraId="17FA0FF0" w14:textId="77777777" w:rsidR="00A47669" w:rsidRPr="002A0D1D" w:rsidRDefault="00A47669" w:rsidP="00A47669">
      <w:pPr>
        <w:pStyle w:val="Odstavekseznama"/>
        <w:numPr>
          <w:ilvl w:val="0"/>
          <w:numId w:val="27"/>
        </w:numPr>
        <w:jc w:val="both"/>
        <w:rPr>
          <w:rFonts w:asciiTheme="minorHAnsi" w:hAnsiTheme="minorHAnsi" w:cstheme="minorHAnsi"/>
        </w:rPr>
      </w:pPr>
      <w:r w:rsidRPr="002A0D1D">
        <w:rPr>
          <w:rFonts w:asciiTheme="minorHAnsi" w:hAnsiTheme="minorHAnsi" w:cstheme="minorHAnsi"/>
        </w:rPr>
        <w:t xml:space="preserve">obrazec </w:t>
      </w:r>
      <w:r w:rsidRPr="002A0D1D">
        <w:rPr>
          <w:rFonts w:asciiTheme="minorHAnsi" w:hAnsiTheme="minorHAnsi" w:cstheme="minorHAnsi"/>
          <w:b/>
        </w:rPr>
        <w:t xml:space="preserve">Podizvajalci v ponudbi (OBR-3) </w:t>
      </w:r>
      <w:r w:rsidRPr="002A0D1D">
        <w:rPr>
          <w:rFonts w:asciiTheme="minorHAnsi" w:hAnsiTheme="minorHAnsi" w:cstheme="minorHAnsi"/>
        </w:rPr>
        <w:t>in soglasje za neposredna plačila (če podizvajalec zahteva neposredno plačilo).</w:t>
      </w:r>
    </w:p>
    <w:p w14:paraId="6F4216D8" w14:textId="77777777" w:rsidR="00A47669" w:rsidRPr="00BB23A9" w:rsidRDefault="00A47669" w:rsidP="00A47669">
      <w:pPr>
        <w:rPr>
          <w:rFonts w:asciiTheme="minorHAnsi" w:hAnsiTheme="minorHAnsi" w:cstheme="minorHAnsi"/>
          <w:sz w:val="20"/>
          <w:szCs w:val="20"/>
        </w:rPr>
      </w:pPr>
    </w:p>
    <w:p w14:paraId="55734033" w14:textId="77777777" w:rsidR="00A47669" w:rsidRPr="002A0D1D" w:rsidRDefault="00A47669" w:rsidP="00A47669">
      <w:pPr>
        <w:rPr>
          <w:rFonts w:asciiTheme="minorHAnsi" w:hAnsiTheme="minorHAnsi" w:cstheme="minorHAnsi"/>
        </w:rPr>
      </w:pPr>
      <w:r w:rsidRPr="002A0D1D">
        <w:rPr>
          <w:rFonts w:asciiTheme="minorHAnsi" w:hAnsiTheme="minorHAnsi" w:cstheme="minorHAnsi"/>
        </w:rPr>
        <w:t>Ponudniku, ki nastopa brez podizvajalcev, zgoraj navedenih dokazil ni potrebno predložiti.</w:t>
      </w:r>
    </w:p>
    <w:p w14:paraId="4172B560" w14:textId="77777777" w:rsidR="00A47669" w:rsidRPr="00BB23A9" w:rsidRDefault="00A47669" w:rsidP="00A47669">
      <w:pPr>
        <w:rPr>
          <w:rFonts w:asciiTheme="minorHAnsi" w:hAnsiTheme="minorHAnsi" w:cstheme="minorHAnsi"/>
          <w:sz w:val="20"/>
          <w:szCs w:val="20"/>
        </w:rPr>
      </w:pPr>
    </w:p>
    <w:p w14:paraId="68A4FD56" w14:textId="61AE7539"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Če ima ponudnik sedež v drugi državi, mora navesti svojega pooblaščenca(-ko) za vročitve, v skladu z določbami Zakona o splošnem upravnem postopku (Uradni list RS, </w:t>
      </w:r>
      <w:hyperlink r:id="rId34" w:tgtFrame="_blank" w:tooltip="Zakon o splošnem upravnem postopku (uradno prečiščeno besedilo) (ZUP-UPB2)" w:history="1">
        <w:r w:rsidRPr="002A0D1D">
          <w:rPr>
            <w:rFonts w:asciiTheme="minorHAnsi" w:eastAsiaTheme="majorEastAsia" w:hAnsiTheme="minorHAnsi" w:cstheme="minorHAnsi"/>
          </w:rPr>
          <w:t>24/06</w:t>
        </w:r>
      </w:hyperlink>
      <w:r w:rsidRPr="002A0D1D">
        <w:rPr>
          <w:rFonts w:asciiTheme="minorHAnsi" w:hAnsiTheme="minorHAnsi" w:cstheme="minorHAnsi"/>
        </w:rPr>
        <w:t xml:space="preserve"> – uradno prečiščeno besedilo</w:t>
      </w:r>
      <w:r w:rsidR="00E4204A">
        <w:rPr>
          <w:rFonts w:asciiTheme="minorHAnsi" w:hAnsiTheme="minorHAnsi" w:cstheme="minorHAnsi"/>
        </w:rPr>
        <w:t xml:space="preserve"> s spremembami</w:t>
      </w:r>
      <w:r w:rsidRPr="002A0D1D">
        <w:rPr>
          <w:rFonts w:asciiTheme="minorHAnsi" w:hAnsiTheme="minorHAnsi" w:cstheme="minorHAnsi"/>
        </w:rPr>
        <w:t>):</w:t>
      </w:r>
    </w:p>
    <w:p w14:paraId="1C97C7CD" w14:textId="77777777" w:rsidR="00A47669" w:rsidRPr="002A0D1D" w:rsidRDefault="00A47669" w:rsidP="00A47669">
      <w:pPr>
        <w:jc w:val="both"/>
        <w:rPr>
          <w:rFonts w:asciiTheme="minorHAnsi" w:hAnsiTheme="minorHAnsi" w:cstheme="minorHAn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09"/>
      </w:tblGrid>
      <w:tr w:rsidR="00A47669" w:rsidRPr="002A0D1D" w14:paraId="68F49729" w14:textId="77777777" w:rsidTr="00147874">
        <w:trPr>
          <w:trHeight w:val="567"/>
        </w:trPr>
        <w:tc>
          <w:tcPr>
            <w:tcW w:w="9209" w:type="dxa"/>
          </w:tcPr>
          <w:p w14:paraId="05D8CB1C" w14:textId="77777777" w:rsidR="00A47669" w:rsidRPr="002A0D1D" w:rsidRDefault="00A47669" w:rsidP="00147874">
            <w:pPr>
              <w:autoSpaceDE w:val="0"/>
              <w:autoSpaceDN w:val="0"/>
              <w:adjustRightInd w:val="0"/>
              <w:rPr>
                <w:rFonts w:asciiTheme="minorHAnsi" w:hAnsiTheme="minorHAnsi" w:cstheme="minorHAnsi"/>
              </w:rPr>
            </w:pPr>
            <w:r w:rsidRPr="002A0D1D">
              <w:rPr>
                <w:rFonts w:asciiTheme="minorHAnsi" w:hAnsiTheme="minorHAnsi" w:cstheme="minorHAnsi"/>
              </w:rPr>
              <w:t>naziv pooblaščenca za vročanje:</w:t>
            </w:r>
            <w:sdt>
              <w:sdtPr>
                <w:rPr>
                  <w:rFonts w:asciiTheme="minorHAnsi" w:hAnsiTheme="minorHAnsi" w:cstheme="minorHAnsi"/>
                </w:rPr>
                <w:id w:val="-403366625"/>
                <w:placeholder>
                  <w:docPart w:val="BFAF16A368AD4D5B9768AA23B47B1F9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tc>
      </w:tr>
      <w:tr w:rsidR="00A47669" w:rsidRPr="002A0D1D" w14:paraId="67CFECE3" w14:textId="77777777" w:rsidTr="00147874">
        <w:trPr>
          <w:trHeight w:val="567"/>
        </w:trPr>
        <w:tc>
          <w:tcPr>
            <w:tcW w:w="9209" w:type="dxa"/>
          </w:tcPr>
          <w:p w14:paraId="0A57DD42" w14:textId="77777777" w:rsidR="00A47669" w:rsidRPr="002A0D1D" w:rsidRDefault="00A47669" w:rsidP="00147874">
            <w:pPr>
              <w:autoSpaceDE w:val="0"/>
              <w:autoSpaceDN w:val="0"/>
              <w:adjustRightInd w:val="0"/>
              <w:rPr>
                <w:rFonts w:asciiTheme="minorHAnsi" w:hAnsiTheme="minorHAnsi" w:cstheme="minorHAnsi"/>
              </w:rPr>
            </w:pPr>
            <w:r w:rsidRPr="002A0D1D">
              <w:rPr>
                <w:rFonts w:asciiTheme="minorHAnsi" w:hAnsiTheme="minorHAnsi" w:cstheme="minorHAnsi"/>
              </w:rPr>
              <w:t>naslov pooblaščenca za vročanje:</w:t>
            </w:r>
            <w:sdt>
              <w:sdtPr>
                <w:rPr>
                  <w:rFonts w:asciiTheme="minorHAnsi" w:hAnsiTheme="minorHAnsi" w:cstheme="minorHAnsi"/>
                </w:rPr>
                <w:id w:val="1033463953"/>
                <w:placeholder>
                  <w:docPart w:val="BFAF16A368AD4D5B9768AA23B47B1F9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tc>
      </w:tr>
      <w:tr w:rsidR="00A47669" w:rsidRPr="002A0D1D" w14:paraId="0CF615CE" w14:textId="77777777" w:rsidTr="00147874">
        <w:trPr>
          <w:trHeight w:val="567"/>
        </w:trPr>
        <w:tc>
          <w:tcPr>
            <w:tcW w:w="9209" w:type="dxa"/>
          </w:tcPr>
          <w:p w14:paraId="2EBFBE59" w14:textId="77777777" w:rsidR="00A47669" w:rsidRPr="002A0D1D" w:rsidRDefault="00A47669" w:rsidP="00147874">
            <w:pPr>
              <w:autoSpaceDE w:val="0"/>
              <w:autoSpaceDN w:val="0"/>
              <w:adjustRightInd w:val="0"/>
              <w:rPr>
                <w:rFonts w:asciiTheme="minorHAnsi" w:hAnsiTheme="minorHAnsi" w:cstheme="minorHAnsi"/>
              </w:rPr>
            </w:pPr>
            <w:r w:rsidRPr="002A0D1D">
              <w:rPr>
                <w:rFonts w:asciiTheme="minorHAnsi" w:hAnsiTheme="minorHAnsi" w:cstheme="minorHAnsi"/>
              </w:rPr>
              <w:t>kontaktna oseba:</w:t>
            </w:r>
            <w:sdt>
              <w:sdtPr>
                <w:rPr>
                  <w:rFonts w:asciiTheme="minorHAnsi" w:hAnsiTheme="minorHAnsi" w:cstheme="minorHAnsi"/>
                </w:rPr>
                <w:id w:val="1405261376"/>
                <w:placeholder>
                  <w:docPart w:val="BFAF16A368AD4D5B9768AA23B47B1F9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tc>
      </w:tr>
      <w:tr w:rsidR="00A47669" w:rsidRPr="002A0D1D" w14:paraId="7924E0A7" w14:textId="77777777" w:rsidTr="00147874">
        <w:trPr>
          <w:trHeight w:val="567"/>
        </w:trPr>
        <w:tc>
          <w:tcPr>
            <w:tcW w:w="9209" w:type="dxa"/>
          </w:tcPr>
          <w:p w14:paraId="57AF3F86" w14:textId="77777777" w:rsidR="00A47669" w:rsidRPr="002A0D1D" w:rsidRDefault="00A47669" w:rsidP="00147874">
            <w:pPr>
              <w:autoSpaceDE w:val="0"/>
              <w:autoSpaceDN w:val="0"/>
              <w:adjustRightInd w:val="0"/>
              <w:rPr>
                <w:rFonts w:asciiTheme="minorHAnsi" w:hAnsiTheme="minorHAnsi" w:cstheme="minorHAnsi"/>
              </w:rPr>
            </w:pPr>
            <w:r w:rsidRPr="002A0D1D">
              <w:rPr>
                <w:rFonts w:asciiTheme="minorHAnsi" w:hAnsiTheme="minorHAnsi" w:cstheme="minorHAnsi"/>
              </w:rPr>
              <w:t>elektronski naslov kontaktne osebe:</w:t>
            </w:r>
            <w:sdt>
              <w:sdtPr>
                <w:rPr>
                  <w:rFonts w:asciiTheme="minorHAnsi" w:hAnsiTheme="minorHAnsi" w:cstheme="minorHAnsi"/>
                </w:rPr>
                <w:id w:val="-2004966380"/>
                <w:placeholder>
                  <w:docPart w:val="BFAF16A368AD4D5B9768AA23B47B1F9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tc>
      </w:tr>
      <w:tr w:rsidR="00A47669" w:rsidRPr="002A0D1D" w14:paraId="1136CD37" w14:textId="77777777" w:rsidTr="00147874">
        <w:trPr>
          <w:trHeight w:val="567"/>
        </w:trPr>
        <w:tc>
          <w:tcPr>
            <w:tcW w:w="9209" w:type="dxa"/>
          </w:tcPr>
          <w:p w14:paraId="16CB52DE" w14:textId="77777777" w:rsidR="00A47669" w:rsidRPr="002A0D1D" w:rsidRDefault="00A47669" w:rsidP="00147874">
            <w:pPr>
              <w:autoSpaceDE w:val="0"/>
              <w:autoSpaceDN w:val="0"/>
              <w:adjustRightInd w:val="0"/>
              <w:rPr>
                <w:rFonts w:asciiTheme="minorHAnsi" w:hAnsiTheme="minorHAnsi" w:cstheme="minorHAnsi"/>
              </w:rPr>
            </w:pPr>
            <w:r w:rsidRPr="002A0D1D">
              <w:rPr>
                <w:rFonts w:asciiTheme="minorHAnsi" w:hAnsiTheme="minorHAnsi" w:cstheme="minorHAnsi"/>
              </w:rPr>
              <w:t>telefon kontaktne osebe:</w:t>
            </w:r>
            <w:sdt>
              <w:sdtPr>
                <w:rPr>
                  <w:rFonts w:asciiTheme="minorHAnsi" w:hAnsiTheme="minorHAnsi" w:cstheme="minorHAnsi"/>
                </w:rPr>
                <w:id w:val="-242641831"/>
                <w:placeholder>
                  <w:docPart w:val="BFAF16A368AD4D5B9768AA23B47B1F9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tc>
      </w:tr>
    </w:tbl>
    <w:p w14:paraId="7E6B8427" w14:textId="77777777" w:rsidR="00A47669" w:rsidRPr="003D18CA" w:rsidRDefault="00A47669" w:rsidP="00A47669">
      <w:pPr>
        <w:tabs>
          <w:tab w:val="left" w:pos="1134"/>
        </w:tabs>
        <w:rPr>
          <w:rFonts w:asciiTheme="minorHAnsi" w:hAnsiTheme="minorHAnsi" w:cstheme="minorHAnsi"/>
          <w:sz w:val="16"/>
          <w:szCs w:val="16"/>
        </w:rPr>
      </w:pPr>
    </w:p>
    <w:p w14:paraId="698DF76C" w14:textId="77777777" w:rsidR="00A347C6" w:rsidRDefault="00A347C6" w:rsidP="00A47669">
      <w:pPr>
        <w:tabs>
          <w:tab w:val="left" w:pos="5760"/>
        </w:tabs>
        <w:rPr>
          <w:rFonts w:asciiTheme="minorHAnsi" w:hAnsiTheme="minorHAnsi" w:cstheme="minorHAnsi"/>
        </w:rPr>
      </w:pPr>
    </w:p>
    <w:p w14:paraId="3F506138" w14:textId="77777777" w:rsidR="00A347C6" w:rsidRDefault="00A47669" w:rsidP="00A47669">
      <w:pPr>
        <w:tabs>
          <w:tab w:val="left" w:pos="5760"/>
        </w:tabs>
        <w:rPr>
          <w:rFonts w:asciiTheme="minorHAnsi" w:hAnsiTheme="minorHAnsi" w:cstheme="minorHAnsi"/>
        </w:rPr>
      </w:pPr>
      <w:r w:rsidRPr="002A0D1D">
        <w:rPr>
          <w:rFonts w:asciiTheme="minorHAnsi" w:hAnsiTheme="minorHAnsi" w:cstheme="minorHAnsi"/>
        </w:rPr>
        <w:t>Datum:</w:t>
      </w:r>
      <w:sdt>
        <w:sdtPr>
          <w:rPr>
            <w:rFonts w:asciiTheme="minorHAnsi" w:hAnsiTheme="minorHAnsi" w:cstheme="minorHAnsi"/>
          </w:rPr>
          <w:id w:val="-2133011906"/>
          <w:placeholder>
            <w:docPart w:val="49277C7E615A451A9AF99057B6CD28BA"/>
          </w:placeholder>
          <w:showingPlcHdr/>
          <w:date>
            <w:dateFormat w:val="d. MM. yyyy"/>
            <w:lid w:val="sl-SI"/>
            <w:storeMappedDataAs w:val="dateTime"/>
            <w:calendar w:val="gregorian"/>
          </w:date>
        </w:sdtPr>
        <w:sdtContent>
          <w:r w:rsidRPr="002A0D1D">
            <w:rPr>
              <w:rStyle w:val="Besedilooznabemesta"/>
              <w:rFonts w:asciiTheme="minorHAnsi" w:eastAsia="MS ??" w:hAnsiTheme="minorHAnsi" w:cstheme="minorHAnsi"/>
              <w:color w:val="auto"/>
            </w:rPr>
            <w:t>Kliknite ali tapnite tukaj, če želite vnesti datum.</w:t>
          </w:r>
        </w:sdtContent>
      </w:sdt>
      <w:r w:rsidRPr="002A0D1D">
        <w:rPr>
          <w:rFonts w:asciiTheme="minorHAnsi" w:hAnsiTheme="minorHAnsi" w:cstheme="minorHAnsi"/>
        </w:rPr>
        <w:tab/>
      </w:r>
    </w:p>
    <w:p w14:paraId="03710601" w14:textId="77777777" w:rsidR="00A347C6" w:rsidRDefault="00A347C6" w:rsidP="00A47669">
      <w:pPr>
        <w:tabs>
          <w:tab w:val="left" w:pos="5760"/>
        </w:tabs>
        <w:rPr>
          <w:rFonts w:asciiTheme="minorHAnsi" w:hAnsiTheme="minorHAnsi" w:cstheme="minorHAnsi"/>
        </w:rPr>
      </w:pPr>
    </w:p>
    <w:p w14:paraId="750BC25B" w14:textId="77777777" w:rsidR="00A347C6" w:rsidRDefault="00A347C6" w:rsidP="00A47669">
      <w:pPr>
        <w:tabs>
          <w:tab w:val="left" w:pos="5760"/>
        </w:tabs>
        <w:rPr>
          <w:rFonts w:asciiTheme="minorHAnsi" w:hAnsiTheme="minorHAnsi" w:cstheme="minorHAnsi"/>
        </w:rPr>
      </w:pPr>
    </w:p>
    <w:p w14:paraId="7DB9CFD0" w14:textId="21FFFFF9" w:rsidR="00A47669" w:rsidRPr="002A0D1D" w:rsidRDefault="00A47669" w:rsidP="00A47669">
      <w:pPr>
        <w:tabs>
          <w:tab w:val="left" w:pos="5760"/>
        </w:tabs>
        <w:rPr>
          <w:rFonts w:asciiTheme="minorHAnsi" w:hAnsiTheme="minorHAnsi" w:cstheme="minorHAnsi"/>
        </w:rPr>
      </w:pPr>
      <w:r w:rsidRPr="002A0D1D">
        <w:rPr>
          <w:rFonts w:asciiTheme="minorHAnsi" w:hAnsiTheme="minorHAnsi" w:cstheme="minorHAnsi"/>
        </w:rPr>
        <w:t>Žig in podpis ponudnika:</w:t>
      </w:r>
    </w:p>
    <w:p w14:paraId="5C66644F" w14:textId="77777777" w:rsidR="003D18CA" w:rsidRDefault="003D18CA">
      <w:pPr>
        <w:spacing w:after="160" w:line="259" w:lineRule="auto"/>
        <w:rPr>
          <w:rFonts w:asciiTheme="minorHAnsi" w:hAnsiTheme="minorHAnsi" w:cstheme="minorHAnsi"/>
          <w:i/>
        </w:rPr>
      </w:pPr>
      <w:r>
        <w:rPr>
          <w:rFonts w:asciiTheme="minorHAnsi" w:hAnsiTheme="minorHAnsi" w:cstheme="minorHAnsi"/>
          <w:i/>
        </w:rPr>
        <w:br w:type="page"/>
      </w:r>
    </w:p>
    <w:p w14:paraId="5F230D61" w14:textId="77777777" w:rsidR="00A47669" w:rsidRPr="002A0D1D" w:rsidRDefault="00A47669" w:rsidP="00A47669">
      <w:pPr>
        <w:pageBreakBefore/>
        <w:rPr>
          <w:rFonts w:asciiTheme="minorHAnsi" w:hAnsiTheme="minorHAnsi" w:cstheme="minorHAnsi"/>
          <w:b/>
          <w:i/>
        </w:rPr>
      </w:pPr>
      <w:r w:rsidRPr="002A0D1D">
        <w:rPr>
          <w:rFonts w:asciiTheme="minorHAnsi" w:hAnsiTheme="minorHAnsi" w:cstheme="minorHAnsi"/>
          <w:b/>
          <w:i/>
        </w:rPr>
        <w:t>OBR-2</w:t>
      </w:r>
    </w:p>
    <w:p w14:paraId="5EC5248B" w14:textId="77777777" w:rsidR="00A47669" w:rsidRPr="002A0D1D" w:rsidRDefault="00A47669" w:rsidP="00A47669">
      <w:pPr>
        <w:rPr>
          <w:rFonts w:asciiTheme="minorHAnsi" w:hAnsiTheme="minorHAnsi" w:cstheme="minorHAnsi"/>
          <w:i/>
        </w:rPr>
      </w:pPr>
    </w:p>
    <w:p w14:paraId="4C17CE53" w14:textId="77777777" w:rsidR="00A47669" w:rsidRPr="002A0D1D" w:rsidRDefault="00A47669" w:rsidP="00A47669">
      <w:pPr>
        <w:rPr>
          <w:rFonts w:asciiTheme="minorHAnsi" w:hAnsiTheme="minorHAnsi" w:cstheme="minorHAnsi"/>
        </w:rPr>
      </w:pPr>
      <w:r w:rsidRPr="002A0D1D">
        <w:rPr>
          <w:rFonts w:asciiTheme="minorHAnsi" w:hAnsiTheme="minorHAnsi" w:cstheme="minorHAnsi"/>
          <w:i/>
        </w:rPr>
        <w:t>Ponudnik:</w:t>
      </w:r>
      <w:r w:rsidRPr="002A0D1D">
        <w:rPr>
          <w:rFonts w:asciiTheme="minorHAnsi" w:hAnsiTheme="minorHAnsi" w:cstheme="minorHAnsi"/>
        </w:rPr>
        <w:t xml:space="preserve"> </w:t>
      </w:r>
    </w:p>
    <w:sdt>
      <w:sdtPr>
        <w:rPr>
          <w:rFonts w:asciiTheme="minorHAnsi" w:hAnsiTheme="minorHAnsi" w:cstheme="minorHAnsi"/>
        </w:rPr>
        <w:id w:val="-1005972045"/>
        <w:placeholder>
          <w:docPart w:val="F9189CF97C5E4631AA46880071AAF57C"/>
        </w:placeholder>
        <w:showingPlcHdr/>
      </w:sdtPr>
      <w:sdtContent>
        <w:p w14:paraId="48531A39" w14:textId="77777777" w:rsidR="00A47669" w:rsidRPr="002A0D1D" w:rsidRDefault="00A47669" w:rsidP="00A47669">
          <w:pPr>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sdtContent>
    </w:sdt>
    <w:p w14:paraId="3721CEE7" w14:textId="77777777" w:rsidR="00A47669" w:rsidRPr="002A0D1D" w:rsidRDefault="00A47669" w:rsidP="00A47669">
      <w:pPr>
        <w:rPr>
          <w:rFonts w:asciiTheme="minorHAnsi" w:hAnsiTheme="minorHAnsi" w:cstheme="minorHAnsi"/>
        </w:rPr>
      </w:pPr>
      <w:r w:rsidRPr="002A0D1D">
        <w:rPr>
          <w:rFonts w:asciiTheme="minorHAnsi" w:hAnsiTheme="minorHAnsi" w:cstheme="minorHAnsi"/>
        </w:rPr>
        <w:t xml:space="preserve">Matična številka: </w:t>
      </w:r>
    </w:p>
    <w:sdt>
      <w:sdtPr>
        <w:rPr>
          <w:rFonts w:asciiTheme="minorHAnsi" w:hAnsiTheme="minorHAnsi" w:cstheme="minorHAnsi"/>
        </w:rPr>
        <w:id w:val="-180362793"/>
        <w:placeholder>
          <w:docPart w:val="F9189CF97C5E4631AA46880071AAF57C"/>
        </w:placeholder>
        <w:showingPlcHdr/>
      </w:sdtPr>
      <w:sdtContent>
        <w:p w14:paraId="270B57B9" w14:textId="77777777" w:rsidR="00A47669" w:rsidRPr="002A0D1D" w:rsidRDefault="00A47669" w:rsidP="00A47669">
          <w:pPr>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sdtContent>
    </w:sdt>
    <w:p w14:paraId="79312BF2" w14:textId="77777777" w:rsidR="00A47669" w:rsidRPr="002A0D1D" w:rsidRDefault="00A47669" w:rsidP="00A47669">
      <w:pPr>
        <w:pStyle w:val="Naslov1"/>
        <w:spacing w:before="60"/>
        <w:jc w:val="center"/>
        <w:rPr>
          <w:rFonts w:asciiTheme="minorHAnsi" w:hAnsiTheme="minorHAnsi" w:cstheme="minorHAnsi"/>
          <w:color w:val="auto"/>
          <w:sz w:val="24"/>
          <w:szCs w:val="24"/>
        </w:rPr>
      </w:pPr>
    </w:p>
    <w:p w14:paraId="6E6FD7A6" w14:textId="77777777" w:rsidR="00A47669" w:rsidRPr="00BB23A9" w:rsidRDefault="00A47669" w:rsidP="00A47669">
      <w:pPr>
        <w:jc w:val="center"/>
        <w:rPr>
          <w:rFonts w:asciiTheme="minorHAnsi" w:hAnsiTheme="minorHAnsi" w:cstheme="minorHAnsi"/>
          <w:b/>
        </w:rPr>
      </w:pPr>
      <w:r w:rsidRPr="00BB23A9">
        <w:rPr>
          <w:rFonts w:asciiTheme="minorHAnsi" w:hAnsiTheme="minorHAnsi" w:cstheme="minorHAnsi"/>
          <w:b/>
        </w:rPr>
        <w:t>IZJAVA O NEOBSTOJU IZKLJUČITVENIH RAZLOGOV IN POOBLASTILO</w:t>
      </w:r>
    </w:p>
    <w:p w14:paraId="53B0FB82" w14:textId="77777777" w:rsidR="00A47669" w:rsidRPr="002A0D1D" w:rsidRDefault="00A47669" w:rsidP="00A47669">
      <w:pPr>
        <w:rPr>
          <w:rFonts w:asciiTheme="minorHAnsi" w:hAnsiTheme="minorHAnsi" w:cstheme="minorHAnsi"/>
          <w:b/>
        </w:rPr>
      </w:pPr>
    </w:p>
    <w:p w14:paraId="47AD7BF9" w14:textId="6EF28214" w:rsidR="00A47669" w:rsidRPr="002A0D1D" w:rsidRDefault="00A47669" w:rsidP="00A47669">
      <w:pPr>
        <w:widowControl w:val="0"/>
        <w:tabs>
          <w:tab w:val="left" w:pos="9923"/>
        </w:tabs>
        <w:autoSpaceDE w:val="0"/>
        <w:ind w:right="-15"/>
        <w:jc w:val="both"/>
        <w:rPr>
          <w:rFonts w:asciiTheme="minorHAnsi" w:hAnsiTheme="minorHAnsi" w:cstheme="minorHAnsi"/>
          <w:sz w:val="22"/>
          <w:szCs w:val="22"/>
        </w:rPr>
      </w:pPr>
      <w:r w:rsidRPr="002A0D1D">
        <w:rPr>
          <w:rFonts w:asciiTheme="minorHAnsi" w:hAnsiTheme="minorHAnsi" w:cstheme="minorHAnsi"/>
          <w:b/>
          <w:sz w:val="22"/>
          <w:szCs w:val="22"/>
        </w:rPr>
        <w:t>V zvezi z javnim naročilom »</w:t>
      </w:r>
      <w:r w:rsidR="00A347C6" w:rsidRPr="00A347C6">
        <w:rPr>
          <w:rFonts w:asciiTheme="minorHAnsi" w:hAnsiTheme="minorHAnsi" w:cstheme="minorHAnsi"/>
          <w:b/>
          <w:sz w:val="22"/>
          <w:szCs w:val="22"/>
        </w:rPr>
        <w:t>TISK RAČUNOV IN</w:t>
      </w:r>
      <w:r w:rsidR="00DB6379">
        <w:rPr>
          <w:rFonts w:asciiTheme="minorHAnsi" w:hAnsiTheme="minorHAnsi" w:cstheme="minorHAnsi"/>
          <w:b/>
          <w:sz w:val="22"/>
          <w:szCs w:val="22"/>
        </w:rPr>
        <w:t xml:space="preserve"> IZVAJANJE</w:t>
      </w:r>
      <w:r w:rsidR="00A347C6" w:rsidRPr="00A347C6">
        <w:rPr>
          <w:rFonts w:asciiTheme="minorHAnsi" w:hAnsiTheme="minorHAnsi" w:cstheme="minorHAnsi"/>
          <w:b/>
          <w:sz w:val="22"/>
          <w:szCs w:val="22"/>
        </w:rPr>
        <w:t xml:space="preserve"> POŠTNIH STORITEV</w:t>
      </w:r>
      <w:r w:rsidRPr="002A0D1D">
        <w:rPr>
          <w:rFonts w:asciiTheme="minorHAnsi" w:hAnsiTheme="minorHAnsi" w:cstheme="minorHAnsi"/>
          <w:b/>
          <w:sz w:val="22"/>
          <w:szCs w:val="22"/>
        </w:rPr>
        <w:t>» izjavljamo, da</w:t>
      </w:r>
      <w:r>
        <w:rPr>
          <w:rFonts w:asciiTheme="minorHAnsi" w:hAnsiTheme="minorHAnsi" w:cstheme="minorHAnsi"/>
          <w:b/>
          <w:sz w:val="22"/>
          <w:szCs w:val="22"/>
        </w:rPr>
        <w:t>:</w:t>
      </w:r>
    </w:p>
    <w:p w14:paraId="6579DFD0" w14:textId="77777777" w:rsidR="00A47669" w:rsidRPr="002A0D1D" w:rsidRDefault="00A47669" w:rsidP="00A47669">
      <w:pPr>
        <w:rPr>
          <w:rFonts w:asciiTheme="minorHAnsi" w:hAnsiTheme="minorHAnsi" w:cstheme="minorHAnsi"/>
          <w:b/>
          <w:sz w:val="22"/>
          <w:szCs w:val="22"/>
        </w:rPr>
      </w:pPr>
    </w:p>
    <w:p w14:paraId="0F8C1F08" w14:textId="77777777" w:rsidR="00A47669" w:rsidRPr="00BB23A9" w:rsidRDefault="00A47669" w:rsidP="00A47669">
      <w:pPr>
        <w:pStyle w:val="Odstavekseznama"/>
        <w:numPr>
          <w:ilvl w:val="0"/>
          <w:numId w:val="27"/>
        </w:numPr>
        <w:suppressAutoHyphens/>
        <w:ind w:left="709"/>
        <w:jc w:val="both"/>
        <w:rPr>
          <w:rFonts w:asciiTheme="minorHAnsi" w:hAnsiTheme="minorHAnsi" w:cstheme="minorHAnsi"/>
          <w:b/>
          <w:sz w:val="22"/>
          <w:szCs w:val="22"/>
        </w:rPr>
      </w:pPr>
      <w:r w:rsidRPr="00BB23A9">
        <w:rPr>
          <w:rFonts w:asciiTheme="minorHAnsi" w:hAnsiTheme="minorHAnsi" w:cstheme="minorHAnsi"/>
          <w:b/>
          <w:sz w:val="22"/>
          <w:szCs w:val="22"/>
        </w:rPr>
        <w:t>ne obstajajo razlogi za izključitev, ki so določeni v prvem, drugem in četrtem odstavku 75. členu ZJN-3;</w:t>
      </w:r>
    </w:p>
    <w:p w14:paraId="0D8F4209" w14:textId="6901B8F0" w:rsidR="00A47669" w:rsidRPr="002A0D1D" w:rsidRDefault="00A47669" w:rsidP="00A47669">
      <w:pPr>
        <w:pStyle w:val="Odstavekseznama"/>
        <w:numPr>
          <w:ilvl w:val="0"/>
          <w:numId w:val="27"/>
        </w:numPr>
        <w:suppressAutoHyphens/>
        <w:ind w:left="709"/>
        <w:jc w:val="both"/>
        <w:rPr>
          <w:rFonts w:asciiTheme="minorHAnsi" w:hAnsiTheme="minorHAnsi" w:cstheme="minorHAnsi"/>
          <w:b/>
          <w:sz w:val="22"/>
          <w:szCs w:val="22"/>
        </w:rPr>
      </w:pPr>
      <w:r w:rsidRPr="002A0D1D">
        <w:rPr>
          <w:rFonts w:asciiTheme="minorHAnsi" w:hAnsiTheme="minorHAnsi" w:cstheme="minorHAnsi"/>
          <w:b/>
          <w:sz w:val="22"/>
          <w:szCs w:val="22"/>
        </w:rPr>
        <w:t>s podpisom te izjave pooblaščamo naročnika</w:t>
      </w:r>
      <w:r w:rsidR="000E3A17" w:rsidRPr="000E3A17">
        <w:rPr>
          <w:rFonts w:asciiTheme="minorHAnsi" w:hAnsiTheme="minorHAnsi" w:cstheme="minorHAnsi"/>
          <w:b/>
          <w:sz w:val="22"/>
          <w:szCs w:val="22"/>
        </w:rPr>
        <w:t xml:space="preserve"> Javno podjetje VODOVOD SISTEMA B d.o.o., Trg zmage 5, 9000 Murska Sobota</w:t>
      </w:r>
      <w:r w:rsidRPr="002A0D1D">
        <w:rPr>
          <w:rFonts w:asciiTheme="minorHAnsi" w:hAnsiTheme="minorHAnsi" w:cstheme="minorHAnsi"/>
          <w:b/>
          <w:sz w:val="22"/>
          <w:szCs w:val="22"/>
        </w:rPr>
        <w:t>, za pridobitev vseh dokazil o izpolnjevanju zgoraj navedenih pogojev iz uradnih evidenc ter podajamo soglasje za pridobitev podatkov v zvezi z izpolnjevanjem teh pogojev;</w:t>
      </w:r>
    </w:p>
    <w:p w14:paraId="4BE51BBA" w14:textId="77777777" w:rsidR="00A47669" w:rsidRPr="002A0D1D" w:rsidRDefault="00A47669" w:rsidP="00A47669">
      <w:pPr>
        <w:pStyle w:val="Odstavekseznama"/>
        <w:numPr>
          <w:ilvl w:val="0"/>
          <w:numId w:val="27"/>
        </w:numPr>
        <w:suppressAutoHyphens/>
        <w:ind w:left="709"/>
        <w:jc w:val="both"/>
        <w:rPr>
          <w:rFonts w:asciiTheme="minorHAnsi" w:hAnsiTheme="minorHAnsi" w:cstheme="minorHAnsi"/>
          <w:b/>
          <w:sz w:val="22"/>
          <w:szCs w:val="22"/>
        </w:rPr>
      </w:pPr>
      <w:r w:rsidRPr="002A0D1D">
        <w:rPr>
          <w:rFonts w:asciiTheme="minorHAnsi" w:hAnsiTheme="minorHAnsi" w:cstheme="minorHAnsi"/>
          <w:b/>
          <w:sz w:val="22"/>
          <w:szCs w:val="22"/>
        </w:rPr>
        <w:t>so člani upravnega, vodstvenega ali nadzornega organa, ki imajo pooblastila za njegovo zastopanje ali odločanje ali nadzor v gospodarskem subjektu naslednje osebe:</w:t>
      </w:r>
    </w:p>
    <w:p w14:paraId="2F657AD9" w14:textId="77777777" w:rsidR="00A47669" w:rsidRPr="002A0D1D" w:rsidRDefault="00A47669" w:rsidP="00A47669">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210"/>
        <w:gridCol w:w="2613"/>
        <w:gridCol w:w="2955"/>
      </w:tblGrid>
      <w:tr w:rsidR="00A47669" w:rsidRPr="002A0D1D" w14:paraId="1602A5A3" w14:textId="77777777" w:rsidTr="003D18CA">
        <w:tc>
          <w:tcPr>
            <w:tcW w:w="3397" w:type="dxa"/>
            <w:shd w:val="clear" w:color="auto" w:fill="DEEAF6" w:themeFill="accent1" w:themeFillTint="33"/>
            <w:vAlign w:val="center"/>
          </w:tcPr>
          <w:p w14:paraId="6326AD39" w14:textId="77777777" w:rsidR="00A47669" w:rsidRPr="00BB23A9" w:rsidRDefault="00A47669" w:rsidP="00147874">
            <w:pPr>
              <w:jc w:val="center"/>
              <w:rPr>
                <w:rFonts w:asciiTheme="minorHAnsi" w:hAnsiTheme="minorHAnsi" w:cstheme="minorHAnsi"/>
                <w:b/>
                <w:iCs/>
                <w:sz w:val="20"/>
                <w:szCs w:val="20"/>
              </w:rPr>
            </w:pPr>
            <w:r w:rsidRPr="00BB23A9">
              <w:rPr>
                <w:rFonts w:asciiTheme="minorHAnsi" w:hAnsiTheme="minorHAnsi" w:cstheme="minorHAnsi"/>
                <w:b/>
                <w:iCs/>
                <w:sz w:val="20"/>
                <w:szCs w:val="20"/>
              </w:rPr>
              <w:t>IME IN PRIIMEK ČLANA</w:t>
            </w:r>
          </w:p>
        </w:tc>
        <w:tc>
          <w:tcPr>
            <w:tcW w:w="2693" w:type="dxa"/>
            <w:shd w:val="clear" w:color="auto" w:fill="DEEAF6" w:themeFill="accent1" w:themeFillTint="33"/>
            <w:vAlign w:val="center"/>
          </w:tcPr>
          <w:p w14:paraId="5DD04E1B" w14:textId="77777777" w:rsidR="00A47669" w:rsidRPr="00BB23A9" w:rsidRDefault="00A47669" w:rsidP="00147874">
            <w:pPr>
              <w:jc w:val="center"/>
              <w:rPr>
                <w:rFonts w:asciiTheme="minorHAnsi" w:hAnsiTheme="minorHAnsi" w:cstheme="minorHAnsi"/>
                <w:b/>
                <w:iCs/>
                <w:sz w:val="20"/>
                <w:szCs w:val="20"/>
              </w:rPr>
            </w:pPr>
            <w:r w:rsidRPr="00BB23A9">
              <w:rPr>
                <w:rFonts w:asciiTheme="minorHAnsi" w:hAnsiTheme="minorHAnsi" w:cstheme="minorHAnsi"/>
                <w:b/>
                <w:iCs/>
                <w:sz w:val="20"/>
                <w:szCs w:val="20"/>
              </w:rPr>
              <w:t>DRŽAVLJANSTVO</w:t>
            </w:r>
          </w:p>
        </w:tc>
        <w:tc>
          <w:tcPr>
            <w:tcW w:w="3114" w:type="dxa"/>
            <w:shd w:val="clear" w:color="auto" w:fill="DEEAF6" w:themeFill="accent1" w:themeFillTint="33"/>
            <w:vAlign w:val="center"/>
          </w:tcPr>
          <w:p w14:paraId="1B5138F4" w14:textId="77777777" w:rsidR="00A47669" w:rsidRPr="00BB23A9" w:rsidRDefault="00A47669" w:rsidP="00147874">
            <w:pPr>
              <w:jc w:val="center"/>
              <w:rPr>
                <w:rFonts w:asciiTheme="minorHAnsi" w:hAnsiTheme="minorHAnsi" w:cstheme="minorHAnsi"/>
                <w:b/>
                <w:iCs/>
                <w:sz w:val="20"/>
                <w:szCs w:val="20"/>
              </w:rPr>
            </w:pPr>
            <w:r w:rsidRPr="00BB23A9">
              <w:rPr>
                <w:rFonts w:asciiTheme="minorHAnsi" w:hAnsiTheme="minorHAnsi" w:cstheme="minorHAnsi"/>
                <w:b/>
                <w:iCs/>
                <w:sz w:val="20"/>
                <w:szCs w:val="20"/>
              </w:rPr>
              <w:t xml:space="preserve">ENOTNA MATIČNA ŠTEVILKA </w:t>
            </w:r>
          </w:p>
        </w:tc>
      </w:tr>
      <w:tr w:rsidR="00A47669" w:rsidRPr="002A0D1D" w14:paraId="51D0AD0D" w14:textId="77777777" w:rsidTr="00147874">
        <w:sdt>
          <w:sdtPr>
            <w:rPr>
              <w:rFonts w:asciiTheme="minorHAnsi" w:hAnsiTheme="minorHAnsi" w:cstheme="minorHAnsi"/>
              <w:sz w:val="20"/>
              <w:szCs w:val="20"/>
            </w:rPr>
            <w:id w:val="1436787695"/>
            <w:placeholder>
              <w:docPart w:val="FA565F8E7E3D438E94F29038FB2D169E"/>
            </w:placeholder>
            <w:showingPlcHdr/>
            <w:text/>
          </w:sdtPr>
          <w:sdtContent>
            <w:tc>
              <w:tcPr>
                <w:tcW w:w="3397" w:type="dxa"/>
                <w:vAlign w:val="center"/>
              </w:tcPr>
              <w:p w14:paraId="7E990C24"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1889870201"/>
            <w:placeholder>
              <w:docPart w:val="A4A4C875F63840CABBF7A72EECCB93FC"/>
            </w:placeholder>
            <w:showingPlcHdr/>
            <w:text/>
          </w:sdtPr>
          <w:sdtContent>
            <w:tc>
              <w:tcPr>
                <w:tcW w:w="2693" w:type="dxa"/>
                <w:vAlign w:val="center"/>
              </w:tcPr>
              <w:p w14:paraId="5073CE8B"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960573669"/>
            <w:placeholder>
              <w:docPart w:val="C594D1251F1D494E8908F866C66EFB91"/>
            </w:placeholder>
            <w:showingPlcHdr/>
            <w:text/>
          </w:sdtPr>
          <w:sdtContent>
            <w:tc>
              <w:tcPr>
                <w:tcW w:w="3114" w:type="dxa"/>
                <w:vAlign w:val="center"/>
              </w:tcPr>
              <w:p w14:paraId="05C781F1"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tr>
      <w:tr w:rsidR="00A47669" w:rsidRPr="002A0D1D" w14:paraId="77EC439D" w14:textId="77777777" w:rsidTr="00147874">
        <w:sdt>
          <w:sdtPr>
            <w:rPr>
              <w:rFonts w:asciiTheme="minorHAnsi" w:hAnsiTheme="minorHAnsi" w:cstheme="minorHAnsi"/>
              <w:sz w:val="20"/>
              <w:szCs w:val="20"/>
            </w:rPr>
            <w:id w:val="140239020"/>
            <w:placeholder>
              <w:docPart w:val="3CA6EDD76D2349DAA74CFB0FE78D7EFC"/>
            </w:placeholder>
            <w:showingPlcHdr/>
            <w:text/>
          </w:sdtPr>
          <w:sdtContent>
            <w:tc>
              <w:tcPr>
                <w:tcW w:w="3397" w:type="dxa"/>
                <w:vAlign w:val="center"/>
              </w:tcPr>
              <w:p w14:paraId="4D8BB5E5"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1112276746"/>
            <w:placeholder>
              <w:docPart w:val="E4B91EA497A847BCA3DE9B36403C672D"/>
            </w:placeholder>
            <w:showingPlcHdr/>
            <w:text/>
          </w:sdtPr>
          <w:sdtContent>
            <w:tc>
              <w:tcPr>
                <w:tcW w:w="2693" w:type="dxa"/>
                <w:vAlign w:val="center"/>
              </w:tcPr>
              <w:p w14:paraId="03CDFACC"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1985152208"/>
            <w:placeholder>
              <w:docPart w:val="842B099AE22C40CC8BB15F0F2BE29B14"/>
            </w:placeholder>
            <w:showingPlcHdr/>
            <w:text/>
          </w:sdtPr>
          <w:sdtContent>
            <w:tc>
              <w:tcPr>
                <w:tcW w:w="3114" w:type="dxa"/>
                <w:vAlign w:val="center"/>
              </w:tcPr>
              <w:p w14:paraId="101B071B"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tr>
      <w:tr w:rsidR="00A47669" w:rsidRPr="002A0D1D" w14:paraId="001BDD5A" w14:textId="77777777" w:rsidTr="00147874">
        <w:sdt>
          <w:sdtPr>
            <w:rPr>
              <w:rFonts w:asciiTheme="minorHAnsi" w:hAnsiTheme="minorHAnsi" w:cstheme="minorHAnsi"/>
              <w:sz w:val="20"/>
              <w:szCs w:val="20"/>
            </w:rPr>
            <w:id w:val="-1841536866"/>
            <w:placeholder>
              <w:docPart w:val="FFC87709A11A4C43BB2698C59E4464C8"/>
            </w:placeholder>
            <w:showingPlcHdr/>
            <w:text/>
          </w:sdtPr>
          <w:sdtContent>
            <w:tc>
              <w:tcPr>
                <w:tcW w:w="3397" w:type="dxa"/>
                <w:vAlign w:val="center"/>
              </w:tcPr>
              <w:p w14:paraId="3DEACFB4"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1436559235"/>
            <w:placeholder>
              <w:docPart w:val="6C6DE7C36AA345F8A307257D72A81AE9"/>
            </w:placeholder>
            <w:showingPlcHdr/>
            <w:text/>
          </w:sdtPr>
          <w:sdtContent>
            <w:tc>
              <w:tcPr>
                <w:tcW w:w="2693" w:type="dxa"/>
                <w:vAlign w:val="center"/>
              </w:tcPr>
              <w:p w14:paraId="742EF4FE"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1661764651"/>
            <w:placeholder>
              <w:docPart w:val="3096D114AE66463984E741245FEF8AF8"/>
            </w:placeholder>
            <w:showingPlcHdr/>
            <w:text/>
          </w:sdtPr>
          <w:sdtContent>
            <w:tc>
              <w:tcPr>
                <w:tcW w:w="3114" w:type="dxa"/>
                <w:vAlign w:val="center"/>
              </w:tcPr>
              <w:p w14:paraId="4879B4DA"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tr>
      <w:tr w:rsidR="00A47669" w:rsidRPr="002A0D1D" w14:paraId="67A4D7A6" w14:textId="77777777" w:rsidTr="00147874">
        <w:sdt>
          <w:sdtPr>
            <w:rPr>
              <w:rFonts w:asciiTheme="minorHAnsi" w:hAnsiTheme="minorHAnsi" w:cstheme="minorHAnsi"/>
              <w:sz w:val="20"/>
              <w:szCs w:val="20"/>
            </w:rPr>
            <w:id w:val="-3436423"/>
            <w:placeholder>
              <w:docPart w:val="A54B3AEA7BBD4029B5FB5A9036859B76"/>
            </w:placeholder>
            <w:showingPlcHdr/>
            <w:text/>
          </w:sdtPr>
          <w:sdtContent>
            <w:tc>
              <w:tcPr>
                <w:tcW w:w="3397" w:type="dxa"/>
                <w:vAlign w:val="center"/>
              </w:tcPr>
              <w:p w14:paraId="4807641E"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1068070958"/>
            <w:placeholder>
              <w:docPart w:val="E58374B89F84413B9A556C9639E310C5"/>
            </w:placeholder>
            <w:showingPlcHdr/>
            <w:text/>
          </w:sdtPr>
          <w:sdtContent>
            <w:tc>
              <w:tcPr>
                <w:tcW w:w="2693" w:type="dxa"/>
                <w:vAlign w:val="center"/>
              </w:tcPr>
              <w:p w14:paraId="5E98A2FF"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1039940686"/>
            <w:placeholder>
              <w:docPart w:val="4ED803E427E74AFE9FC6DE17F72B261A"/>
            </w:placeholder>
            <w:showingPlcHdr/>
            <w:text/>
          </w:sdtPr>
          <w:sdtContent>
            <w:tc>
              <w:tcPr>
                <w:tcW w:w="3114" w:type="dxa"/>
                <w:vAlign w:val="center"/>
              </w:tcPr>
              <w:p w14:paraId="20B1FF88"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tr>
      <w:tr w:rsidR="00A47669" w:rsidRPr="002A0D1D" w14:paraId="1B6F10AA" w14:textId="77777777" w:rsidTr="00147874">
        <w:sdt>
          <w:sdtPr>
            <w:rPr>
              <w:rFonts w:asciiTheme="minorHAnsi" w:hAnsiTheme="minorHAnsi" w:cstheme="minorHAnsi"/>
              <w:sz w:val="20"/>
              <w:szCs w:val="20"/>
            </w:rPr>
            <w:id w:val="424769454"/>
            <w:placeholder>
              <w:docPart w:val="27550599B2D44E5AB431896941BC501F"/>
            </w:placeholder>
            <w:showingPlcHdr/>
            <w:text/>
          </w:sdtPr>
          <w:sdtContent>
            <w:tc>
              <w:tcPr>
                <w:tcW w:w="3397" w:type="dxa"/>
                <w:vAlign w:val="center"/>
              </w:tcPr>
              <w:p w14:paraId="39F1F3F1"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1722746618"/>
            <w:placeholder>
              <w:docPart w:val="8A78A8FB657A4F598459BCF124BB52C8"/>
            </w:placeholder>
            <w:showingPlcHdr/>
            <w:text/>
          </w:sdtPr>
          <w:sdtContent>
            <w:tc>
              <w:tcPr>
                <w:tcW w:w="2693" w:type="dxa"/>
                <w:vAlign w:val="center"/>
              </w:tcPr>
              <w:p w14:paraId="122828F7"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1003817455"/>
            <w:placeholder>
              <w:docPart w:val="C61627B5A92F4D0A98BA2F09EF1CA13D"/>
            </w:placeholder>
            <w:showingPlcHdr/>
            <w:text/>
          </w:sdtPr>
          <w:sdtContent>
            <w:tc>
              <w:tcPr>
                <w:tcW w:w="3114" w:type="dxa"/>
                <w:vAlign w:val="center"/>
              </w:tcPr>
              <w:p w14:paraId="29B838FD"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tr>
      <w:tr w:rsidR="00A47669" w:rsidRPr="002A0D1D" w14:paraId="3D37B3D6" w14:textId="77777777" w:rsidTr="00147874">
        <w:sdt>
          <w:sdtPr>
            <w:rPr>
              <w:rFonts w:asciiTheme="minorHAnsi" w:hAnsiTheme="minorHAnsi" w:cstheme="minorHAnsi"/>
              <w:sz w:val="20"/>
              <w:szCs w:val="20"/>
            </w:rPr>
            <w:id w:val="931088286"/>
            <w:placeholder>
              <w:docPart w:val="F0D384C8677448269185396300E3430D"/>
            </w:placeholder>
            <w:showingPlcHdr/>
            <w:text/>
          </w:sdtPr>
          <w:sdtContent>
            <w:tc>
              <w:tcPr>
                <w:tcW w:w="3397" w:type="dxa"/>
              </w:tcPr>
              <w:p w14:paraId="0EDEF991"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2014954638"/>
            <w:placeholder>
              <w:docPart w:val="2F6914E7383B4A0BA6CC2C6873DAB9AF"/>
            </w:placeholder>
            <w:showingPlcHdr/>
            <w:text/>
          </w:sdtPr>
          <w:sdtContent>
            <w:tc>
              <w:tcPr>
                <w:tcW w:w="2693" w:type="dxa"/>
              </w:tcPr>
              <w:p w14:paraId="1B18DECF"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1187706186"/>
            <w:placeholder>
              <w:docPart w:val="1129ECC0B4B14727B5C99E3FD6B0C300"/>
            </w:placeholder>
            <w:showingPlcHdr/>
            <w:text/>
          </w:sdtPr>
          <w:sdtContent>
            <w:tc>
              <w:tcPr>
                <w:tcW w:w="3114" w:type="dxa"/>
              </w:tcPr>
              <w:p w14:paraId="24286858"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tr>
      <w:tr w:rsidR="00A47669" w:rsidRPr="002A0D1D" w14:paraId="3E605E19" w14:textId="77777777" w:rsidTr="00147874">
        <w:sdt>
          <w:sdtPr>
            <w:rPr>
              <w:rFonts w:asciiTheme="minorHAnsi" w:hAnsiTheme="minorHAnsi" w:cstheme="minorHAnsi"/>
              <w:sz w:val="20"/>
              <w:szCs w:val="20"/>
            </w:rPr>
            <w:id w:val="-1849784023"/>
            <w:placeholder>
              <w:docPart w:val="0736D4BAAB7A475BA60AFFA022C26FEC"/>
            </w:placeholder>
            <w:showingPlcHdr/>
            <w:text/>
          </w:sdtPr>
          <w:sdtContent>
            <w:tc>
              <w:tcPr>
                <w:tcW w:w="3397" w:type="dxa"/>
              </w:tcPr>
              <w:p w14:paraId="1CFAF79B"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1718270570"/>
            <w:placeholder>
              <w:docPart w:val="A40793AA89034716A158243BEB7DC375"/>
            </w:placeholder>
            <w:showingPlcHdr/>
            <w:text/>
          </w:sdtPr>
          <w:sdtContent>
            <w:tc>
              <w:tcPr>
                <w:tcW w:w="2693" w:type="dxa"/>
              </w:tcPr>
              <w:p w14:paraId="62F9A722"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49234005"/>
            <w:placeholder>
              <w:docPart w:val="4CAA4B0D0CAA4B84BAEEFE57D5142DEE"/>
            </w:placeholder>
            <w:showingPlcHdr/>
            <w:text/>
          </w:sdtPr>
          <w:sdtContent>
            <w:tc>
              <w:tcPr>
                <w:tcW w:w="3114" w:type="dxa"/>
              </w:tcPr>
              <w:p w14:paraId="1E8DBB8A"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tr>
      <w:tr w:rsidR="00A47669" w:rsidRPr="002A0D1D" w14:paraId="77FC5079" w14:textId="77777777" w:rsidTr="00147874">
        <w:sdt>
          <w:sdtPr>
            <w:rPr>
              <w:rFonts w:asciiTheme="minorHAnsi" w:hAnsiTheme="minorHAnsi" w:cstheme="minorHAnsi"/>
              <w:sz w:val="20"/>
              <w:szCs w:val="20"/>
            </w:rPr>
            <w:id w:val="-775709542"/>
            <w:placeholder>
              <w:docPart w:val="08FF542F1B6A435C972834B971CEF551"/>
            </w:placeholder>
            <w:showingPlcHdr/>
            <w:text/>
          </w:sdtPr>
          <w:sdtContent>
            <w:tc>
              <w:tcPr>
                <w:tcW w:w="3397" w:type="dxa"/>
              </w:tcPr>
              <w:p w14:paraId="1206AB11"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717562427"/>
            <w:placeholder>
              <w:docPart w:val="F7CF8C1290F340749D55B09132DF484D"/>
            </w:placeholder>
            <w:showingPlcHdr/>
            <w:text/>
          </w:sdtPr>
          <w:sdtContent>
            <w:tc>
              <w:tcPr>
                <w:tcW w:w="2693" w:type="dxa"/>
              </w:tcPr>
              <w:p w14:paraId="24DD77AE"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2105140337"/>
            <w:placeholder>
              <w:docPart w:val="C6748AB3B4B84B698807818898A10A26"/>
            </w:placeholder>
            <w:showingPlcHdr/>
            <w:text/>
          </w:sdtPr>
          <w:sdtContent>
            <w:tc>
              <w:tcPr>
                <w:tcW w:w="3114" w:type="dxa"/>
              </w:tcPr>
              <w:p w14:paraId="5F451325"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tr>
    </w:tbl>
    <w:p w14:paraId="25A83096" w14:textId="77777777" w:rsidR="00A47669" w:rsidRPr="002A0D1D" w:rsidRDefault="00A47669" w:rsidP="00A47669">
      <w:pPr>
        <w:pStyle w:val="Default"/>
        <w:jc w:val="both"/>
        <w:rPr>
          <w:rFonts w:asciiTheme="minorHAnsi" w:hAnsiTheme="minorHAnsi" w:cstheme="minorHAnsi"/>
          <w:color w:val="auto"/>
        </w:rPr>
      </w:pPr>
    </w:p>
    <w:p w14:paraId="405CC36F" w14:textId="77777777" w:rsidR="00A47669" w:rsidRDefault="00A47669" w:rsidP="00A47669">
      <w:pPr>
        <w:jc w:val="both"/>
        <w:rPr>
          <w:rFonts w:asciiTheme="minorHAnsi" w:hAnsiTheme="minorHAnsi" w:cstheme="minorHAnsi"/>
          <w:sz w:val="20"/>
          <w:szCs w:val="20"/>
        </w:rPr>
      </w:pPr>
      <w:r w:rsidRPr="002A0D1D">
        <w:rPr>
          <w:rFonts w:asciiTheme="minorHAnsi" w:hAnsiTheme="minorHAnsi" w:cstheme="minorHAnsi"/>
          <w:sz w:val="20"/>
          <w:szCs w:val="20"/>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41C2441A" w14:textId="77777777" w:rsidR="00A47669" w:rsidRPr="002A0D1D" w:rsidRDefault="00A47669" w:rsidP="00A47669">
      <w:pPr>
        <w:jc w:val="both"/>
        <w:rPr>
          <w:rFonts w:asciiTheme="minorHAnsi" w:hAnsiTheme="minorHAnsi" w:cstheme="minorHAnsi"/>
          <w:sz w:val="20"/>
          <w:szCs w:val="20"/>
        </w:rPr>
      </w:pPr>
    </w:p>
    <w:p w14:paraId="54BB7DEC" w14:textId="77777777" w:rsidR="00A47669" w:rsidRPr="002A0D1D" w:rsidRDefault="00A47669" w:rsidP="00A47669">
      <w:pPr>
        <w:jc w:val="both"/>
        <w:rPr>
          <w:rFonts w:asciiTheme="minorHAnsi" w:hAnsiTheme="minorHAnsi" w:cstheme="minorHAnsi"/>
        </w:rPr>
      </w:pPr>
    </w:p>
    <w:p w14:paraId="37DAB6D4" w14:textId="77777777" w:rsidR="00A47669" w:rsidRPr="002A0D1D" w:rsidRDefault="00A47669" w:rsidP="00A47669">
      <w:pPr>
        <w:spacing w:before="60" w:after="60"/>
        <w:rPr>
          <w:rFonts w:asciiTheme="minorHAnsi" w:hAnsiTheme="minorHAnsi" w:cstheme="minorHAnsi"/>
        </w:rPr>
      </w:pPr>
      <w:r w:rsidRPr="002A0D1D">
        <w:rPr>
          <w:rFonts w:asciiTheme="minorHAnsi" w:hAnsiTheme="minorHAnsi" w:cstheme="minorHAnsi"/>
        </w:rPr>
        <w:t>Datum:</w:t>
      </w:r>
      <w:sdt>
        <w:sdtPr>
          <w:rPr>
            <w:rFonts w:asciiTheme="minorHAnsi" w:hAnsiTheme="minorHAnsi" w:cstheme="minorHAnsi"/>
          </w:rPr>
          <w:id w:val="481513190"/>
          <w:placeholder>
            <w:docPart w:val="2572A4EE0B2A4455956487CF6AFD074C"/>
          </w:placeholder>
        </w:sdtPr>
        <w:sdtContent>
          <w:sdt>
            <w:sdtPr>
              <w:rPr>
                <w:rFonts w:asciiTheme="minorHAnsi" w:hAnsiTheme="minorHAnsi" w:cstheme="minorHAnsi"/>
              </w:rPr>
              <w:id w:val="-1460713332"/>
              <w:placeholder>
                <w:docPart w:val="B45BD9826D064E719206C09F8FD65E11"/>
              </w:placeholder>
              <w:showingPlcHdr/>
              <w:date>
                <w:dateFormat w:val="d. MM. yyyy"/>
                <w:lid w:val="sl-SI"/>
                <w:storeMappedDataAs w:val="dateTime"/>
                <w:calendar w:val="gregorian"/>
              </w:date>
            </w:sdtPr>
            <w:sdtContent>
              <w:r w:rsidRPr="002A0D1D">
                <w:rPr>
                  <w:rStyle w:val="Besedilooznabemesta"/>
                  <w:rFonts w:asciiTheme="minorHAnsi" w:hAnsiTheme="minorHAnsi" w:cstheme="minorHAnsi"/>
                  <w:color w:val="auto"/>
                </w:rPr>
                <w:t>Kliknite ali tapnite tukaj, če želite vnesti datum.</w:t>
              </w:r>
            </w:sdtContent>
          </w:sdt>
        </w:sdtContent>
      </w:sdt>
      <w:r w:rsidRPr="002A0D1D">
        <w:rPr>
          <w:rFonts w:asciiTheme="minorHAnsi" w:hAnsiTheme="minorHAnsi" w:cstheme="minorHAnsi"/>
        </w:rPr>
        <w:t xml:space="preserve">                       Žig in podpis ponudnika:</w:t>
      </w:r>
    </w:p>
    <w:p w14:paraId="5CA4B2AA" w14:textId="77777777" w:rsidR="00A47669" w:rsidRDefault="00A47669" w:rsidP="00A47669">
      <w:pPr>
        <w:jc w:val="both"/>
        <w:rPr>
          <w:rFonts w:asciiTheme="minorHAnsi" w:hAnsiTheme="minorHAnsi" w:cstheme="minorHAnsi"/>
        </w:rPr>
      </w:pPr>
    </w:p>
    <w:p w14:paraId="356700D2" w14:textId="77777777" w:rsidR="00A47669" w:rsidRDefault="00A47669" w:rsidP="00A47669">
      <w:pPr>
        <w:jc w:val="both"/>
        <w:rPr>
          <w:rFonts w:asciiTheme="minorHAnsi" w:hAnsiTheme="minorHAnsi" w:cstheme="minorHAnsi"/>
        </w:rPr>
      </w:pPr>
    </w:p>
    <w:p w14:paraId="4B9742B1" w14:textId="77777777" w:rsidR="00A47669" w:rsidRDefault="00A47669" w:rsidP="00A47669">
      <w:pPr>
        <w:jc w:val="both"/>
        <w:rPr>
          <w:rFonts w:asciiTheme="minorHAnsi" w:hAnsiTheme="minorHAnsi" w:cstheme="minorHAnsi"/>
        </w:rPr>
      </w:pPr>
    </w:p>
    <w:p w14:paraId="04E6684E" w14:textId="77777777" w:rsidR="009770B9" w:rsidRDefault="009770B9" w:rsidP="00A47669">
      <w:pPr>
        <w:jc w:val="both"/>
        <w:rPr>
          <w:rFonts w:asciiTheme="minorHAnsi" w:hAnsiTheme="minorHAnsi" w:cstheme="minorHAnsi"/>
        </w:rPr>
      </w:pPr>
    </w:p>
    <w:p w14:paraId="163C304F" w14:textId="77777777" w:rsidR="003D18CA" w:rsidRDefault="003D18CA">
      <w:pPr>
        <w:spacing w:after="160" w:line="259" w:lineRule="auto"/>
        <w:rPr>
          <w:rFonts w:asciiTheme="minorHAnsi" w:hAnsiTheme="minorHAnsi" w:cstheme="minorHAnsi"/>
        </w:rPr>
      </w:pPr>
      <w:r>
        <w:rPr>
          <w:rFonts w:asciiTheme="minorHAnsi" w:hAnsiTheme="minorHAnsi" w:cstheme="minorHAnsi"/>
        </w:rPr>
        <w:br w:type="page"/>
      </w:r>
    </w:p>
    <w:p w14:paraId="1E16147A" w14:textId="77777777" w:rsidR="00A47669" w:rsidRPr="00BB23A9" w:rsidRDefault="00A47669" w:rsidP="00A47669">
      <w:pPr>
        <w:rPr>
          <w:rFonts w:asciiTheme="minorHAnsi" w:hAnsiTheme="minorHAnsi" w:cstheme="minorHAnsi"/>
          <w:b/>
          <w:i/>
        </w:rPr>
      </w:pPr>
      <w:r w:rsidRPr="00BB23A9">
        <w:rPr>
          <w:rFonts w:asciiTheme="minorHAnsi" w:hAnsiTheme="minorHAnsi" w:cstheme="minorHAnsi"/>
          <w:b/>
          <w:i/>
        </w:rPr>
        <w:t>OBR-2.1</w:t>
      </w:r>
    </w:p>
    <w:p w14:paraId="501C54A0" w14:textId="77777777" w:rsidR="00A47669" w:rsidRPr="002A0D1D" w:rsidRDefault="00A47669" w:rsidP="00A47669">
      <w:pPr>
        <w:jc w:val="center"/>
        <w:rPr>
          <w:rFonts w:asciiTheme="minorHAnsi" w:hAnsiTheme="minorHAnsi" w:cstheme="minorHAnsi"/>
          <w:b/>
          <w:bCs/>
          <w:sz w:val="22"/>
          <w:szCs w:val="22"/>
        </w:rPr>
      </w:pPr>
    </w:p>
    <w:p w14:paraId="69E762D4" w14:textId="77777777" w:rsidR="00A47669" w:rsidRPr="00BB23A9" w:rsidRDefault="00A47669" w:rsidP="00A47669">
      <w:pPr>
        <w:jc w:val="center"/>
        <w:rPr>
          <w:rFonts w:asciiTheme="minorHAnsi" w:hAnsiTheme="minorHAnsi" w:cstheme="minorHAnsi"/>
          <w:b/>
          <w:bCs/>
        </w:rPr>
      </w:pPr>
      <w:r w:rsidRPr="00BB23A9">
        <w:rPr>
          <w:rFonts w:asciiTheme="minorHAnsi" w:hAnsiTheme="minorHAnsi" w:cstheme="minorHAnsi"/>
          <w:b/>
          <w:bCs/>
        </w:rPr>
        <w:t xml:space="preserve">POOBLASTILO ZA PRIDOBITEV POTRDILA </w:t>
      </w:r>
    </w:p>
    <w:p w14:paraId="6CC73DA6" w14:textId="77777777" w:rsidR="00A47669" w:rsidRPr="00BB23A9" w:rsidRDefault="00A47669" w:rsidP="00A47669">
      <w:pPr>
        <w:jc w:val="center"/>
        <w:rPr>
          <w:rFonts w:asciiTheme="minorHAnsi" w:hAnsiTheme="minorHAnsi" w:cstheme="minorHAnsi"/>
          <w:b/>
          <w:bCs/>
        </w:rPr>
      </w:pPr>
      <w:r w:rsidRPr="00BB23A9">
        <w:rPr>
          <w:rFonts w:asciiTheme="minorHAnsi" w:hAnsiTheme="minorHAnsi" w:cstheme="minorHAnsi"/>
          <w:b/>
          <w:bCs/>
        </w:rPr>
        <w:t>IZ KAZENSKE EVIDENCE FIZIČNIH OSEB</w:t>
      </w:r>
    </w:p>
    <w:p w14:paraId="3294F2F4" w14:textId="77777777" w:rsidR="00A47669" w:rsidRDefault="00A47669" w:rsidP="00A47669">
      <w:pPr>
        <w:rPr>
          <w:rFonts w:asciiTheme="minorHAnsi" w:hAnsiTheme="minorHAnsi" w:cstheme="minorHAnsi"/>
          <w:sz w:val="22"/>
          <w:szCs w:val="22"/>
        </w:rPr>
      </w:pPr>
    </w:p>
    <w:p w14:paraId="173958FA" w14:textId="77777777" w:rsidR="00A47669" w:rsidRPr="002A0D1D" w:rsidRDefault="00A47669" w:rsidP="00A47669">
      <w:pPr>
        <w:rPr>
          <w:rFonts w:asciiTheme="minorHAnsi" w:hAnsiTheme="minorHAnsi" w:cstheme="minorHAnsi"/>
          <w:sz w:val="22"/>
          <w:szCs w:val="22"/>
        </w:rPr>
      </w:pPr>
    </w:p>
    <w:tbl>
      <w:tblPr>
        <w:tblW w:w="5077" w:type="pct"/>
        <w:tblInd w:w="4" w:type="dxa"/>
        <w:tblCellMar>
          <w:top w:w="55" w:type="dxa"/>
          <w:left w:w="55" w:type="dxa"/>
          <w:bottom w:w="55" w:type="dxa"/>
          <w:right w:w="55" w:type="dxa"/>
        </w:tblCellMar>
        <w:tblLook w:val="0000" w:firstRow="0" w:lastRow="0" w:firstColumn="0" w:lastColumn="0" w:noHBand="0" w:noVBand="0"/>
      </w:tblPr>
      <w:tblGrid>
        <w:gridCol w:w="2493"/>
        <w:gridCol w:w="29"/>
        <w:gridCol w:w="1037"/>
        <w:gridCol w:w="2233"/>
        <w:gridCol w:w="1059"/>
        <w:gridCol w:w="2355"/>
      </w:tblGrid>
      <w:tr w:rsidR="00A47669" w:rsidRPr="002A0D1D" w14:paraId="3F8FC62B" w14:textId="77777777" w:rsidTr="00147874">
        <w:trPr>
          <w:trHeight w:val="749"/>
        </w:trPr>
        <w:tc>
          <w:tcPr>
            <w:tcW w:w="1370" w:type="pct"/>
            <w:gridSpan w:val="2"/>
            <w:tcBorders>
              <w:top w:val="single" w:sz="4" w:space="0" w:color="auto"/>
              <w:left w:val="single" w:sz="2" w:space="0" w:color="000000"/>
              <w:bottom w:val="single" w:sz="2" w:space="0" w:color="000000"/>
              <w:right w:val="single" w:sz="2" w:space="0" w:color="000000"/>
            </w:tcBorders>
            <w:vAlign w:val="center"/>
          </w:tcPr>
          <w:p w14:paraId="0E173C99" w14:textId="77777777" w:rsidR="00A47669" w:rsidRPr="002A0D1D" w:rsidRDefault="00A47669" w:rsidP="00147874">
            <w:pPr>
              <w:pStyle w:val="Glava"/>
              <w:spacing w:before="100" w:beforeAutospacing="1"/>
              <w:rPr>
                <w:rFonts w:cstheme="minorHAnsi"/>
                <w:iCs/>
              </w:rPr>
            </w:pPr>
            <w:r w:rsidRPr="002A0D1D">
              <w:rPr>
                <w:rFonts w:cstheme="minorHAnsi"/>
                <w:iCs/>
              </w:rPr>
              <w:t>Naročnik</w:t>
            </w:r>
          </w:p>
        </w:tc>
        <w:tc>
          <w:tcPr>
            <w:tcW w:w="3630" w:type="pct"/>
            <w:gridSpan w:val="4"/>
            <w:tcBorders>
              <w:top w:val="single" w:sz="4" w:space="0" w:color="auto"/>
              <w:left w:val="single" w:sz="2" w:space="0" w:color="000000"/>
              <w:bottom w:val="single" w:sz="2" w:space="0" w:color="000000"/>
              <w:right w:val="single" w:sz="2" w:space="0" w:color="000000"/>
            </w:tcBorders>
            <w:vAlign w:val="center"/>
          </w:tcPr>
          <w:p w14:paraId="2C7C81E4" w14:textId="7F939E8D" w:rsidR="00A47669" w:rsidRPr="002A0D1D" w:rsidRDefault="000E3A17" w:rsidP="00147874">
            <w:pPr>
              <w:pStyle w:val="Glava"/>
              <w:spacing w:before="100" w:beforeAutospacing="1"/>
              <w:rPr>
                <w:rFonts w:cstheme="minorHAnsi"/>
                <w:iCs/>
              </w:rPr>
            </w:pPr>
            <w:r w:rsidRPr="00F6125A">
              <w:rPr>
                <w:rFonts w:cstheme="minorHAnsi"/>
                <w:sz w:val="24"/>
                <w:szCs w:val="24"/>
                <w:lang w:eastAsia="sl-SI"/>
              </w:rPr>
              <w:t>Javno podjetje VODOVOD SISTEMA B d.o.o., Trg zmage 5, 9000 Murska Sobota</w:t>
            </w:r>
          </w:p>
        </w:tc>
      </w:tr>
      <w:tr w:rsidR="00A47669" w:rsidRPr="002A0D1D" w14:paraId="45D44186" w14:textId="77777777" w:rsidTr="00147874">
        <w:trPr>
          <w:trHeight w:val="320"/>
        </w:trPr>
        <w:tc>
          <w:tcPr>
            <w:tcW w:w="1370" w:type="pct"/>
            <w:gridSpan w:val="2"/>
            <w:tcBorders>
              <w:top w:val="single" w:sz="2" w:space="0" w:color="000000"/>
              <w:left w:val="single" w:sz="1" w:space="0" w:color="000000"/>
              <w:bottom w:val="single" w:sz="4" w:space="0" w:color="auto"/>
            </w:tcBorders>
            <w:vAlign w:val="center"/>
          </w:tcPr>
          <w:p w14:paraId="09B23E42" w14:textId="77777777" w:rsidR="00A47669" w:rsidRPr="002A0D1D" w:rsidRDefault="00A47669" w:rsidP="00147874">
            <w:pPr>
              <w:pStyle w:val="Glava"/>
              <w:spacing w:before="100" w:beforeAutospacing="1"/>
              <w:rPr>
                <w:rFonts w:cstheme="minorHAnsi"/>
                <w:bCs/>
              </w:rPr>
            </w:pPr>
            <w:r w:rsidRPr="002A0D1D">
              <w:rPr>
                <w:rFonts w:cstheme="minorHAnsi"/>
                <w:bCs/>
              </w:rPr>
              <w:t>Številka javnega naročila na PJN</w:t>
            </w:r>
          </w:p>
        </w:tc>
        <w:sdt>
          <w:sdtPr>
            <w:rPr>
              <w:rFonts w:cstheme="minorHAnsi"/>
              <w:bCs/>
            </w:rPr>
            <w:id w:val="1591044147"/>
            <w:placeholder>
              <w:docPart w:val="7E555F311C2E4142A33DF94869AA59AA"/>
            </w:placeholder>
            <w:showingPlcHdr/>
            <w:text/>
          </w:sdtPr>
          <w:sdtContent>
            <w:tc>
              <w:tcPr>
                <w:tcW w:w="3630" w:type="pct"/>
                <w:gridSpan w:val="4"/>
                <w:tcBorders>
                  <w:top w:val="single" w:sz="2" w:space="0" w:color="000000"/>
                  <w:left w:val="single" w:sz="1" w:space="0" w:color="000000"/>
                  <w:bottom w:val="single" w:sz="4" w:space="0" w:color="auto"/>
                  <w:right w:val="single" w:sz="1" w:space="0" w:color="000000"/>
                </w:tcBorders>
                <w:vAlign w:val="center"/>
              </w:tcPr>
              <w:p w14:paraId="160B2D44" w14:textId="77777777" w:rsidR="00A47669" w:rsidRPr="002A0D1D" w:rsidRDefault="00A47669" w:rsidP="00147874">
                <w:pPr>
                  <w:pStyle w:val="Glava"/>
                  <w:spacing w:before="100" w:beforeAutospacing="1"/>
                  <w:rPr>
                    <w:rFonts w:cstheme="minorHAnsi"/>
                    <w:bCs/>
                  </w:rPr>
                </w:pPr>
                <w:r w:rsidRPr="002A0D1D">
                  <w:rPr>
                    <w:rStyle w:val="Besedilooznabemesta"/>
                    <w:rFonts w:cstheme="minorHAnsi"/>
                    <w:color w:val="auto"/>
                  </w:rPr>
                  <w:t>Kliknite ali tapnite tukaj, če želite vnesti besedilo.</w:t>
                </w:r>
              </w:p>
            </w:tc>
          </w:sdtContent>
        </w:sdt>
      </w:tr>
      <w:tr w:rsidR="00A47669" w:rsidRPr="002A0D1D" w14:paraId="57528955" w14:textId="77777777" w:rsidTr="00147874">
        <w:trPr>
          <w:trHeight w:val="255"/>
        </w:trPr>
        <w:tc>
          <w:tcPr>
            <w:tcW w:w="1370" w:type="pct"/>
            <w:gridSpan w:val="2"/>
            <w:tcBorders>
              <w:top w:val="single" w:sz="4" w:space="0" w:color="auto"/>
              <w:left w:val="single" w:sz="4" w:space="0" w:color="auto"/>
              <w:bottom w:val="single" w:sz="4" w:space="0" w:color="auto"/>
              <w:right w:val="single" w:sz="4" w:space="0" w:color="auto"/>
            </w:tcBorders>
            <w:vAlign w:val="center"/>
          </w:tcPr>
          <w:p w14:paraId="7AE297E1" w14:textId="77777777" w:rsidR="00A47669" w:rsidRPr="002A0D1D" w:rsidRDefault="00A47669" w:rsidP="00147874">
            <w:pPr>
              <w:pStyle w:val="Glava"/>
              <w:spacing w:before="100" w:beforeAutospacing="1"/>
              <w:rPr>
                <w:rFonts w:cstheme="minorHAnsi"/>
                <w:bCs/>
              </w:rPr>
            </w:pPr>
            <w:r w:rsidRPr="002A0D1D">
              <w:rPr>
                <w:rFonts w:cstheme="minorHAnsi"/>
                <w:bCs/>
              </w:rPr>
              <w:t>Naslov javnega naročila</w:t>
            </w:r>
          </w:p>
        </w:tc>
        <w:tc>
          <w:tcPr>
            <w:tcW w:w="3630" w:type="pct"/>
            <w:gridSpan w:val="4"/>
            <w:tcBorders>
              <w:top w:val="single" w:sz="4" w:space="0" w:color="auto"/>
              <w:left w:val="single" w:sz="4" w:space="0" w:color="auto"/>
              <w:bottom w:val="single" w:sz="4" w:space="0" w:color="auto"/>
              <w:right w:val="single" w:sz="4" w:space="0" w:color="auto"/>
            </w:tcBorders>
            <w:vAlign w:val="center"/>
          </w:tcPr>
          <w:p w14:paraId="61E989A6" w14:textId="64369614" w:rsidR="00A47669" w:rsidRPr="00394F5C" w:rsidRDefault="00A347C6" w:rsidP="00394F5C">
            <w:pPr>
              <w:keepNext/>
              <w:keepLines/>
              <w:snapToGrid w:val="0"/>
              <w:spacing w:before="100" w:beforeAutospacing="1"/>
              <w:rPr>
                <w:rFonts w:asciiTheme="minorHAnsi" w:hAnsiTheme="minorHAnsi" w:cstheme="minorHAnsi"/>
                <w:bCs/>
              </w:rPr>
            </w:pPr>
            <w:r w:rsidRPr="00373699">
              <w:rPr>
                <w:rFonts w:asciiTheme="minorHAnsi" w:hAnsiTheme="minorHAnsi" w:cstheme="minorHAnsi"/>
                <w:bCs/>
              </w:rPr>
              <w:t xml:space="preserve">TISK RAČUNOV IN </w:t>
            </w:r>
            <w:r w:rsidR="00EF5990">
              <w:rPr>
                <w:rFonts w:asciiTheme="minorHAnsi" w:hAnsiTheme="minorHAnsi" w:cstheme="minorHAnsi"/>
                <w:bCs/>
              </w:rPr>
              <w:t xml:space="preserve">IZVAJANJE </w:t>
            </w:r>
            <w:r w:rsidRPr="00373699">
              <w:rPr>
                <w:rFonts w:asciiTheme="minorHAnsi" w:hAnsiTheme="minorHAnsi" w:cstheme="minorHAnsi"/>
                <w:bCs/>
              </w:rPr>
              <w:t>POŠTNIH STORITEV</w:t>
            </w:r>
          </w:p>
        </w:tc>
      </w:tr>
      <w:tr w:rsidR="00A47669" w:rsidRPr="002A0D1D" w14:paraId="787BF30D" w14:textId="77777777" w:rsidTr="00147874">
        <w:trPr>
          <w:trHeight w:val="20"/>
        </w:trPr>
        <w:tc>
          <w:tcPr>
            <w:tcW w:w="5000" w:type="pct"/>
            <w:gridSpan w:val="6"/>
            <w:tcBorders>
              <w:top w:val="single" w:sz="4" w:space="0" w:color="auto"/>
              <w:left w:val="single" w:sz="4" w:space="0" w:color="auto"/>
              <w:bottom w:val="single" w:sz="4" w:space="0" w:color="auto"/>
              <w:right w:val="single" w:sz="4" w:space="0" w:color="auto"/>
            </w:tcBorders>
          </w:tcPr>
          <w:p w14:paraId="146B6E87" w14:textId="77777777" w:rsidR="00A47669" w:rsidRPr="002A0D1D" w:rsidRDefault="00A47669" w:rsidP="00147874">
            <w:pPr>
              <w:pStyle w:val="TableContents"/>
              <w:jc w:val="center"/>
              <w:rPr>
                <w:rFonts w:asciiTheme="minorHAnsi" w:hAnsiTheme="minorHAnsi" w:cstheme="minorHAnsi"/>
                <w:b/>
                <w:bCs/>
              </w:rPr>
            </w:pPr>
            <w:r w:rsidRPr="002A0D1D">
              <w:rPr>
                <w:rFonts w:asciiTheme="minorHAnsi" w:hAnsiTheme="minorHAnsi" w:cstheme="minorHAnsi"/>
                <w:b/>
                <w:bCs/>
              </w:rPr>
              <w:t>Podatki o fizični osebi – zastopniku ali zastopnici</w:t>
            </w:r>
          </w:p>
        </w:tc>
      </w:tr>
      <w:tr w:rsidR="00A47669" w:rsidRPr="002A0D1D" w14:paraId="1094618A" w14:textId="77777777" w:rsidTr="00147874">
        <w:trPr>
          <w:trHeight w:val="20"/>
        </w:trPr>
        <w:tc>
          <w:tcPr>
            <w:tcW w:w="1354" w:type="pct"/>
            <w:tcBorders>
              <w:top w:val="single" w:sz="4" w:space="0" w:color="auto"/>
              <w:left w:val="single" w:sz="4" w:space="0" w:color="auto"/>
              <w:bottom w:val="single" w:sz="4" w:space="0" w:color="auto"/>
              <w:right w:val="single" w:sz="4" w:space="0" w:color="auto"/>
            </w:tcBorders>
          </w:tcPr>
          <w:p w14:paraId="46283AE6"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Ime in priimek zakonitega zastopnika ali zastopnice</w:t>
            </w:r>
          </w:p>
        </w:tc>
        <w:sdt>
          <w:sdtPr>
            <w:rPr>
              <w:rFonts w:asciiTheme="minorHAnsi" w:hAnsiTheme="minorHAnsi" w:cstheme="minorHAnsi"/>
              <w:bCs/>
            </w:rPr>
            <w:id w:val="-376398281"/>
            <w:placeholder>
              <w:docPart w:val="0CCCFEB3C305462C80B03C218452D7BD"/>
            </w:placeholder>
            <w:showingPlcHdr/>
            <w:text/>
          </w:sdtPr>
          <w:sdtContent>
            <w:tc>
              <w:tcPr>
                <w:tcW w:w="3646" w:type="pct"/>
                <w:gridSpan w:val="5"/>
                <w:tcBorders>
                  <w:top w:val="single" w:sz="4" w:space="0" w:color="auto"/>
                  <w:left w:val="single" w:sz="4" w:space="0" w:color="auto"/>
                  <w:bottom w:val="single" w:sz="4" w:space="0" w:color="auto"/>
                  <w:right w:val="single" w:sz="4" w:space="0" w:color="auto"/>
                </w:tcBorders>
                <w:vAlign w:val="center"/>
              </w:tcPr>
              <w:p w14:paraId="10686917" w14:textId="77777777" w:rsidR="00A47669" w:rsidRPr="002A0D1D" w:rsidRDefault="00A47669" w:rsidP="00147874">
                <w:pPr>
                  <w:pStyle w:val="TableContents"/>
                  <w:rPr>
                    <w:rFonts w:asciiTheme="minorHAnsi" w:hAnsiTheme="minorHAnsi" w:cstheme="minorHAnsi"/>
                    <w:bCs/>
                  </w:rPr>
                </w:pPr>
                <w:r w:rsidRPr="002A0D1D">
                  <w:rPr>
                    <w:rStyle w:val="Besedilooznabemesta"/>
                    <w:rFonts w:asciiTheme="minorHAnsi" w:hAnsiTheme="minorHAnsi" w:cstheme="minorHAnsi"/>
                    <w:color w:val="auto"/>
                  </w:rPr>
                  <w:t>Kliknite ali tapnite tukaj, če želite vnesti besedilo.</w:t>
                </w:r>
              </w:p>
            </w:tc>
          </w:sdtContent>
        </w:sdt>
      </w:tr>
      <w:tr w:rsidR="00A47669" w:rsidRPr="002A0D1D" w14:paraId="146B0734" w14:textId="77777777" w:rsidTr="00147874">
        <w:trPr>
          <w:trHeight w:val="20"/>
        </w:trPr>
        <w:tc>
          <w:tcPr>
            <w:tcW w:w="1354" w:type="pct"/>
            <w:tcBorders>
              <w:top w:val="single" w:sz="4" w:space="0" w:color="auto"/>
              <w:left w:val="single" w:sz="4" w:space="0" w:color="auto"/>
              <w:bottom w:val="single" w:sz="4" w:space="0" w:color="auto"/>
              <w:right w:val="single" w:sz="4" w:space="0" w:color="auto"/>
            </w:tcBorders>
          </w:tcPr>
          <w:p w14:paraId="276E97DE"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EMŠO</w:t>
            </w:r>
          </w:p>
        </w:tc>
        <w:sdt>
          <w:sdtPr>
            <w:rPr>
              <w:rFonts w:asciiTheme="minorHAnsi" w:hAnsiTheme="minorHAnsi" w:cstheme="minorHAnsi"/>
              <w:bCs/>
            </w:rPr>
            <w:id w:val="-835922082"/>
            <w:placeholder>
              <w:docPart w:val="0CCCFEB3C305462C80B03C218452D7BD"/>
            </w:placeholder>
            <w:showingPlcHdr/>
            <w:text/>
          </w:sdtPr>
          <w:sdtContent>
            <w:tc>
              <w:tcPr>
                <w:tcW w:w="3646" w:type="pct"/>
                <w:gridSpan w:val="5"/>
                <w:tcBorders>
                  <w:top w:val="single" w:sz="4" w:space="0" w:color="auto"/>
                  <w:left w:val="single" w:sz="4" w:space="0" w:color="auto"/>
                  <w:bottom w:val="single" w:sz="4" w:space="0" w:color="auto"/>
                  <w:right w:val="single" w:sz="4" w:space="0" w:color="auto"/>
                </w:tcBorders>
                <w:vAlign w:val="center"/>
              </w:tcPr>
              <w:p w14:paraId="58C4E3FB" w14:textId="77777777" w:rsidR="00A47669" w:rsidRPr="002A0D1D" w:rsidRDefault="00A47669" w:rsidP="00147874">
                <w:pPr>
                  <w:pStyle w:val="TableContents"/>
                  <w:rPr>
                    <w:rFonts w:asciiTheme="minorHAnsi" w:hAnsiTheme="minorHAnsi" w:cstheme="minorHAnsi"/>
                    <w:bCs/>
                  </w:rPr>
                </w:pPr>
                <w:r w:rsidRPr="002A0D1D">
                  <w:rPr>
                    <w:rStyle w:val="Besedilooznabemesta"/>
                    <w:rFonts w:asciiTheme="minorHAnsi" w:hAnsiTheme="minorHAnsi" w:cstheme="minorHAnsi"/>
                    <w:color w:val="auto"/>
                  </w:rPr>
                  <w:t>Kliknite ali tapnite tukaj, če želite vnesti besedilo.</w:t>
                </w:r>
              </w:p>
            </w:tc>
          </w:sdtContent>
        </w:sdt>
      </w:tr>
      <w:tr w:rsidR="00A47669" w:rsidRPr="002A0D1D" w14:paraId="1153D5DA" w14:textId="77777777" w:rsidTr="00147874">
        <w:trPr>
          <w:trHeight w:val="20"/>
        </w:trPr>
        <w:tc>
          <w:tcPr>
            <w:tcW w:w="1354" w:type="pct"/>
            <w:tcBorders>
              <w:top w:val="single" w:sz="4" w:space="0" w:color="auto"/>
              <w:left w:val="single" w:sz="4" w:space="0" w:color="auto"/>
              <w:bottom w:val="single" w:sz="4" w:space="0" w:color="auto"/>
              <w:right w:val="single" w:sz="4" w:space="0" w:color="auto"/>
            </w:tcBorders>
          </w:tcPr>
          <w:p w14:paraId="69000265"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Datum rojstva</w:t>
            </w:r>
          </w:p>
        </w:tc>
        <w:sdt>
          <w:sdtPr>
            <w:rPr>
              <w:rFonts w:asciiTheme="minorHAnsi" w:hAnsiTheme="minorHAnsi" w:cstheme="minorHAnsi"/>
              <w:bCs/>
            </w:rPr>
            <w:id w:val="-592085038"/>
            <w:placeholder>
              <w:docPart w:val="0CCCFEB3C305462C80B03C218452D7BD"/>
            </w:placeholder>
            <w:showingPlcHdr/>
            <w:text/>
          </w:sdtPr>
          <w:sdtContent>
            <w:tc>
              <w:tcPr>
                <w:tcW w:w="3646" w:type="pct"/>
                <w:gridSpan w:val="5"/>
                <w:tcBorders>
                  <w:top w:val="single" w:sz="4" w:space="0" w:color="auto"/>
                  <w:left w:val="single" w:sz="4" w:space="0" w:color="auto"/>
                  <w:bottom w:val="single" w:sz="4" w:space="0" w:color="auto"/>
                  <w:right w:val="single" w:sz="4" w:space="0" w:color="auto"/>
                </w:tcBorders>
                <w:vAlign w:val="center"/>
              </w:tcPr>
              <w:p w14:paraId="4068D8D9" w14:textId="77777777" w:rsidR="00A47669" w:rsidRPr="002A0D1D" w:rsidRDefault="00A47669" w:rsidP="00147874">
                <w:pPr>
                  <w:pStyle w:val="TableContents"/>
                  <w:rPr>
                    <w:rFonts w:asciiTheme="minorHAnsi" w:hAnsiTheme="minorHAnsi" w:cstheme="minorHAnsi"/>
                    <w:bCs/>
                  </w:rPr>
                </w:pPr>
                <w:r w:rsidRPr="002A0D1D">
                  <w:rPr>
                    <w:rStyle w:val="Besedilooznabemesta"/>
                    <w:rFonts w:asciiTheme="minorHAnsi" w:hAnsiTheme="minorHAnsi" w:cstheme="minorHAnsi"/>
                    <w:color w:val="auto"/>
                  </w:rPr>
                  <w:t>Kliknite ali tapnite tukaj, če želite vnesti besedilo.</w:t>
                </w:r>
              </w:p>
            </w:tc>
          </w:sdtContent>
        </w:sdt>
      </w:tr>
      <w:tr w:rsidR="00A47669" w:rsidRPr="002A0D1D" w14:paraId="08035ABC" w14:textId="77777777" w:rsidTr="00147874">
        <w:trPr>
          <w:trHeight w:val="20"/>
        </w:trPr>
        <w:tc>
          <w:tcPr>
            <w:tcW w:w="1354" w:type="pct"/>
            <w:tcBorders>
              <w:top w:val="single" w:sz="4" w:space="0" w:color="auto"/>
              <w:left w:val="single" w:sz="4" w:space="0" w:color="auto"/>
              <w:bottom w:val="single" w:sz="4" w:space="0" w:color="auto"/>
              <w:right w:val="single" w:sz="4" w:space="0" w:color="auto"/>
            </w:tcBorders>
          </w:tcPr>
          <w:p w14:paraId="583FB794"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Kraj rojstva</w:t>
            </w:r>
          </w:p>
        </w:tc>
        <w:sdt>
          <w:sdtPr>
            <w:rPr>
              <w:rFonts w:asciiTheme="minorHAnsi" w:hAnsiTheme="minorHAnsi" w:cstheme="minorHAnsi"/>
              <w:bCs/>
            </w:rPr>
            <w:id w:val="266281617"/>
            <w:placeholder>
              <w:docPart w:val="0CCCFEB3C305462C80B03C218452D7BD"/>
            </w:placeholder>
            <w:showingPlcHdr/>
            <w:text/>
          </w:sdtPr>
          <w:sdtContent>
            <w:tc>
              <w:tcPr>
                <w:tcW w:w="3646" w:type="pct"/>
                <w:gridSpan w:val="5"/>
                <w:tcBorders>
                  <w:top w:val="single" w:sz="4" w:space="0" w:color="auto"/>
                  <w:left w:val="single" w:sz="4" w:space="0" w:color="auto"/>
                  <w:bottom w:val="single" w:sz="4" w:space="0" w:color="auto"/>
                  <w:right w:val="single" w:sz="4" w:space="0" w:color="auto"/>
                </w:tcBorders>
                <w:vAlign w:val="center"/>
              </w:tcPr>
              <w:p w14:paraId="1F728920" w14:textId="77777777" w:rsidR="00A47669" w:rsidRPr="002A0D1D" w:rsidRDefault="00A47669" w:rsidP="00147874">
                <w:pPr>
                  <w:pStyle w:val="TableContents"/>
                  <w:rPr>
                    <w:rFonts w:asciiTheme="minorHAnsi" w:hAnsiTheme="minorHAnsi" w:cstheme="minorHAnsi"/>
                    <w:bCs/>
                  </w:rPr>
                </w:pPr>
                <w:r w:rsidRPr="002A0D1D">
                  <w:rPr>
                    <w:rStyle w:val="Besedilooznabemesta"/>
                    <w:rFonts w:asciiTheme="minorHAnsi" w:hAnsiTheme="minorHAnsi" w:cstheme="minorHAnsi"/>
                    <w:color w:val="auto"/>
                  </w:rPr>
                  <w:t>Kliknite ali tapnite tukaj, če želite vnesti besedilo.</w:t>
                </w:r>
              </w:p>
            </w:tc>
          </w:sdtContent>
        </w:sdt>
      </w:tr>
      <w:tr w:rsidR="00A47669" w:rsidRPr="002A0D1D" w14:paraId="48E67D58" w14:textId="77777777" w:rsidTr="00147874">
        <w:trPr>
          <w:trHeight w:val="20"/>
        </w:trPr>
        <w:tc>
          <w:tcPr>
            <w:tcW w:w="1354" w:type="pct"/>
            <w:tcBorders>
              <w:top w:val="single" w:sz="4" w:space="0" w:color="auto"/>
              <w:left w:val="single" w:sz="4" w:space="0" w:color="auto"/>
              <w:bottom w:val="single" w:sz="4" w:space="0" w:color="auto"/>
              <w:right w:val="single" w:sz="4" w:space="0" w:color="auto"/>
            </w:tcBorders>
          </w:tcPr>
          <w:p w14:paraId="03BC8411"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Občina rojstva</w:t>
            </w:r>
          </w:p>
        </w:tc>
        <w:sdt>
          <w:sdtPr>
            <w:rPr>
              <w:rFonts w:asciiTheme="minorHAnsi" w:hAnsiTheme="minorHAnsi" w:cstheme="minorHAnsi"/>
              <w:bCs/>
            </w:rPr>
            <w:id w:val="1761865947"/>
            <w:placeholder>
              <w:docPart w:val="0CCCFEB3C305462C80B03C218452D7BD"/>
            </w:placeholder>
            <w:showingPlcHdr/>
            <w:text/>
          </w:sdtPr>
          <w:sdtContent>
            <w:tc>
              <w:tcPr>
                <w:tcW w:w="3646" w:type="pct"/>
                <w:gridSpan w:val="5"/>
                <w:tcBorders>
                  <w:top w:val="single" w:sz="4" w:space="0" w:color="auto"/>
                  <w:left w:val="single" w:sz="4" w:space="0" w:color="auto"/>
                  <w:bottom w:val="single" w:sz="4" w:space="0" w:color="auto"/>
                  <w:right w:val="single" w:sz="4" w:space="0" w:color="auto"/>
                </w:tcBorders>
                <w:vAlign w:val="center"/>
              </w:tcPr>
              <w:p w14:paraId="72232244" w14:textId="77777777" w:rsidR="00A47669" w:rsidRPr="002A0D1D" w:rsidRDefault="00A47669" w:rsidP="00147874">
                <w:pPr>
                  <w:pStyle w:val="TableContents"/>
                  <w:rPr>
                    <w:rFonts w:asciiTheme="minorHAnsi" w:hAnsiTheme="minorHAnsi" w:cstheme="minorHAnsi"/>
                    <w:bCs/>
                  </w:rPr>
                </w:pPr>
                <w:r w:rsidRPr="002A0D1D">
                  <w:rPr>
                    <w:rStyle w:val="Besedilooznabemesta"/>
                    <w:rFonts w:asciiTheme="minorHAnsi" w:hAnsiTheme="minorHAnsi" w:cstheme="minorHAnsi"/>
                    <w:color w:val="auto"/>
                  </w:rPr>
                  <w:t>Kliknite ali tapnite tukaj, če želite vnesti besedilo.</w:t>
                </w:r>
              </w:p>
            </w:tc>
          </w:sdtContent>
        </w:sdt>
      </w:tr>
      <w:tr w:rsidR="00A47669" w:rsidRPr="002A0D1D" w14:paraId="44035136" w14:textId="77777777" w:rsidTr="00147874">
        <w:trPr>
          <w:trHeight w:val="20"/>
        </w:trPr>
        <w:tc>
          <w:tcPr>
            <w:tcW w:w="1354" w:type="pct"/>
            <w:tcBorders>
              <w:top w:val="single" w:sz="4" w:space="0" w:color="auto"/>
              <w:left w:val="single" w:sz="4" w:space="0" w:color="auto"/>
              <w:bottom w:val="single" w:sz="4" w:space="0" w:color="auto"/>
              <w:right w:val="single" w:sz="4" w:space="0" w:color="auto"/>
            </w:tcBorders>
          </w:tcPr>
          <w:p w14:paraId="4D636F83"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Država rojstva</w:t>
            </w:r>
          </w:p>
        </w:tc>
        <w:sdt>
          <w:sdtPr>
            <w:rPr>
              <w:rFonts w:asciiTheme="minorHAnsi" w:hAnsiTheme="minorHAnsi" w:cstheme="minorHAnsi"/>
              <w:bCs/>
            </w:rPr>
            <w:id w:val="-774331903"/>
            <w:placeholder>
              <w:docPart w:val="0CCCFEB3C305462C80B03C218452D7BD"/>
            </w:placeholder>
            <w:showingPlcHdr/>
            <w:text/>
          </w:sdtPr>
          <w:sdtContent>
            <w:tc>
              <w:tcPr>
                <w:tcW w:w="3646" w:type="pct"/>
                <w:gridSpan w:val="5"/>
                <w:tcBorders>
                  <w:top w:val="single" w:sz="4" w:space="0" w:color="auto"/>
                  <w:left w:val="single" w:sz="4" w:space="0" w:color="auto"/>
                  <w:bottom w:val="single" w:sz="4" w:space="0" w:color="auto"/>
                  <w:right w:val="single" w:sz="4" w:space="0" w:color="auto"/>
                </w:tcBorders>
                <w:vAlign w:val="center"/>
              </w:tcPr>
              <w:p w14:paraId="7AB9C68F" w14:textId="77777777" w:rsidR="00A47669" w:rsidRPr="002A0D1D" w:rsidRDefault="00A47669" w:rsidP="00147874">
                <w:pPr>
                  <w:pStyle w:val="TableContents"/>
                  <w:rPr>
                    <w:rFonts w:asciiTheme="minorHAnsi" w:hAnsiTheme="minorHAnsi" w:cstheme="minorHAnsi"/>
                    <w:bCs/>
                  </w:rPr>
                </w:pPr>
                <w:r w:rsidRPr="002A0D1D">
                  <w:rPr>
                    <w:rStyle w:val="Besedilooznabemesta"/>
                    <w:rFonts w:asciiTheme="minorHAnsi" w:hAnsiTheme="minorHAnsi" w:cstheme="minorHAnsi"/>
                    <w:color w:val="auto"/>
                  </w:rPr>
                  <w:t>Kliknite ali tapnite tukaj, če želite vnesti besedilo.</w:t>
                </w:r>
              </w:p>
            </w:tc>
          </w:sdtContent>
        </w:sdt>
      </w:tr>
      <w:tr w:rsidR="00A47669" w:rsidRPr="002A0D1D" w14:paraId="15DA647D" w14:textId="77777777" w:rsidTr="00147874">
        <w:trPr>
          <w:trHeight w:val="20"/>
        </w:trPr>
        <w:tc>
          <w:tcPr>
            <w:tcW w:w="1354" w:type="pct"/>
            <w:tcBorders>
              <w:top w:val="single" w:sz="4" w:space="0" w:color="auto"/>
              <w:left w:val="single" w:sz="4" w:space="0" w:color="auto"/>
              <w:bottom w:val="single" w:sz="4" w:space="0" w:color="auto"/>
              <w:right w:val="single" w:sz="4" w:space="0" w:color="auto"/>
            </w:tcBorders>
          </w:tcPr>
          <w:p w14:paraId="4E4F68CC"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Stalno/začasno bivališča</w:t>
            </w:r>
          </w:p>
        </w:tc>
        <w:tc>
          <w:tcPr>
            <w:tcW w:w="579" w:type="pct"/>
            <w:gridSpan w:val="2"/>
            <w:tcBorders>
              <w:top w:val="single" w:sz="4" w:space="0" w:color="auto"/>
              <w:left w:val="single" w:sz="4" w:space="0" w:color="auto"/>
              <w:bottom w:val="single" w:sz="4" w:space="0" w:color="auto"/>
              <w:right w:val="single" w:sz="4" w:space="0" w:color="auto"/>
            </w:tcBorders>
            <w:vAlign w:val="center"/>
          </w:tcPr>
          <w:p w14:paraId="57742E54"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Ulica in hišna številka</w:t>
            </w:r>
          </w:p>
        </w:tc>
        <w:sdt>
          <w:sdtPr>
            <w:rPr>
              <w:rFonts w:asciiTheme="minorHAnsi" w:hAnsiTheme="minorHAnsi" w:cstheme="minorHAnsi"/>
              <w:bCs/>
            </w:rPr>
            <w:id w:val="-476919779"/>
            <w:placeholder>
              <w:docPart w:val="0CCCFEB3C305462C80B03C218452D7BD"/>
            </w:placeholder>
            <w:showingPlcHdr/>
            <w:text/>
          </w:sdtPr>
          <w:sdtContent>
            <w:tc>
              <w:tcPr>
                <w:tcW w:w="1213" w:type="pct"/>
                <w:tcBorders>
                  <w:top w:val="single" w:sz="4" w:space="0" w:color="auto"/>
                  <w:left w:val="single" w:sz="4" w:space="0" w:color="auto"/>
                  <w:bottom w:val="single" w:sz="4" w:space="0" w:color="auto"/>
                  <w:right w:val="single" w:sz="4" w:space="0" w:color="auto"/>
                </w:tcBorders>
                <w:vAlign w:val="center"/>
              </w:tcPr>
              <w:p w14:paraId="1F222CA7" w14:textId="77777777" w:rsidR="00A47669" w:rsidRPr="002A0D1D" w:rsidRDefault="00A47669" w:rsidP="00147874">
                <w:pPr>
                  <w:pStyle w:val="TableContents"/>
                  <w:rPr>
                    <w:rFonts w:asciiTheme="minorHAnsi" w:hAnsiTheme="minorHAnsi" w:cstheme="minorHAnsi"/>
                    <w:bCs/>
                  </w:rPr>
                </w:pPr>
                <w:r w:rsidRPr="002A0D1D">
                  <w:rPr>
                    <w:rStyle w:val="Besedilooznabemesta"/>
                    <w:rFonts w:asciiTheme="minorHAnsi" w:hAnsiTheme="minorHAnsi" w:cstheme="minorHAnsi"/>
                    <w:color w:val="auto"/>
                  </w:rPr>
                  <w:t>Kliknite ali tapnite tukaj, če želite vnesti besedilo.</w:t>
                </w:r>
              </w:p>
            </w:tc>
          </w:sdtContent>
        </w:sdt>
        <w:tc>
          <w:tcPr>
            <w:tcW w:w="575" w:type="pct"/>
            <w:tcBorders>
              <w:top w:val="single" w:sz="4" w:space="0" w:color="auto"/>
              <w:left w:val="single" w:sz="4" w:space="0" w:color="auto"/>
              <w:bottom w:val="single" w:sz="4" w:space="0" w:color="auto"/>
              <w:right w:val="single" w:sz="4" w:space="0" w:color="auto"/>
            </w:tcBorders>
            <w:vAlign w:val="center"/>
          </w:tcPr>
          <w:p w14:paraId="7D17B7DD"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Poštna številka in pošta</w:t>
            </w:r>
          </w:p>
        </w:tc>
        <w:sdt>
          <w:sdtPr>
            <w:rPr>
              <w:rFonts w:asciiTheme="minorHAnsi" w:hAnsiTheme="minorHAnsi" w:cstheme="minorHAnsi"/>
              <w:bCs/>
            </w:rPr>
            <w:id w:val="-1995019994"/>
            <w:placeholder>
              <w:docPart w:val="0CCCFEB3C305462C80B03C218452D7BD"/>
            </w:placeholder>
            <w:showingPlcHdr/>
            <w:text/>
          </w:sdtPr>
          <w:sdtContent>
            <w:tc>
              <w:tcPr>
                <w:tcW w:w="1278" w:type="pct"/>
                <w:tcBorders>
                  <w:top w:val="single" w:sz="4" w:space="0" w:color="auto"/>
                  <w:left w:val="single" w:sz="4" w:space="0" w:color="auto"/>
                  <w:bottom w:val="single" w:sz="4" w:space="0" w:color="auto"/>
                  <w:right w:val="single" w:sz="4" w:space="0" w:color="auto"/>
                </w:tcBorders>
                <w:vAlign w:val="center"/>
              </w:tcPr>
              <w:p w14:paraId="11F59824" w14:textId="77777777" w:rsidR="00A47669" w:rsidRPr="002A0D1D" w:rsidRDefault="00A47669" w:rsidP="00147874">
                <w:pPr>
                  <w:pStyle w:val="TableContents"/>
                  <w:rPr>
                    <w:rFonts w:asciiTheme="minorHAnsi" w:hAnsiTheme="minorHAnsi" w:cstheme="minorHAnsi"/>
                    <w:bCs/>
                  </w:rPr>
                </w:pPr>
                <w:r w:rsidRPr="002A0D1D">
                  <w:rPr>
                    <w:rStyle w:val="Besedilooznabemesta"/>
                    <w:rFonts w:asciiTheme="minorHAnsi" w:hAnsiTheme="minorHAnsi" w:cstheme="minorHAnsi"/>
                    <w:color w:val="auto"/>
                  </w:rPr>
                  <w:t>Kliknite ali tapnite tukaj, če želite vnesti besedilo.</w:t>
                </w:r>
              </w:p>
            </w:tc>
          </w:sdtContent>
        </w:sdt>
      </w:tr>
      <w:tr w:rsidR="00A47669" w:rsidRPr="002A0D1D" w14:paraId="4CB51462" w14:textId="77777777" w:rsidTr="00147874">
        <w:trPr>
          <w:trHeight w:val="20"/>
        </w:trPr>
        <w:tc>
          <w:tcPr>
            <w:tcW w:w="1354" w:type="pct"/>
            <w:tcBorders>
              <w:top w:val="single" w:sz="4" w:space="0" w:color="auto"/>
              <w:left w:val="single" w:sz="4" w:space="0" w:color="auto"/>
              <w:bottom w:val="single" w:sz="4" w:space="0" w:color="auto"/>
              <w:right w:val="single" w:sz="4" w:space="0" w:color="auto"/>
            </w:tcBorders>
          </w:tcPr>
          <w:p w14:paraId="764DC6DB"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Državljanstvo</w:t>
            </w:r>
          </w:p>
        </w:tc>
        <w:sdt>
          <w:sdtPr>
            <w:rPr>
              <w:rFonts w:asciiTheme="minorHAnsi" w:hAnsiTheme="minorHAnsi" w:cstheme="minorHAnsi"/>
              <w:bCs/>
            </w:rPr>
            <w:id w:val="-1103257135"/>
            <w:placeholder>
              <w:docPart w:val="0CCCFEB3C305462C80B03C218452D7BD"/>
            </w:placeholder>
            <w:showingPlcHdr/>
            <w:text/>
          </w:sdtPr>
          <w:sdtContent>
            <w:tc>
              <w:tcPr>
                <w:tcW w:w="3646" w:type="pct"/>
                <w:gridSpan w:val="5"/>
                <w:tcBorders>
                  <w:top w:val="single" w:sz="4" w:space="0" w:color="auto"/>
                  <w:left w:val="single" w:sz="4" w:space="0" w:color="auto"/>
                  <w:bottom w:val="single" w:sz="4" w:space="0" w:color="auto"/>
                  <w:right w:val="single" w:sz="4" w:space="0" w:color="auto"/>
                </w:tcBorders>
              </w:tcPr>
              <w:p w14:paraId="20D2A949" w14:textId="77777777" w:rsidR="00A47669" w:rsidRPr="002A0D1D" w:rsidRDefault="00A47669" w:rsidP="00147874">
                <w:pPr>
                  <w:pStyle w:val="TableContents"/>
                  <w:rPr>
                    <w:rFonts w:asciiTheme="minorHAnsi" w:hAnsiTheme="minorHAnsi" w:cstheme="minorHAnsi"/>
                    <w:bCs/>
                  </w:rPr>
                </w:pPr>
                <w:r w:rsidRPr="002A0D1D">
                  <w:rPr>
                    <w:rStyle w:val="Besedilooznabemesta"/>
                    <w:rFonts w:asciiTheme="minorHAnsi" w:hAnsiTheme="minorHAnsi" w:cstheme="minorHAnsi"/>
                    <w:color w:val="auto"/>
                  </w:rPr>
                  <w:t>Kliknite ali tapnite tukaj, če želite vnesti besedilo.</w:t>
                </w:r>
              </w:p>
            </w:tc>
          </w:sdtContent>
        </w:sdt>
      </w:tr>
      <w:tr w:rsidR="00A47669" w:rsidRPr="002A0D1D" w14:paraId="183A3F67" w14:textId="77777777" w:rsidTr="00147874">
        <w:tc>
          <w:tcPr>
            <w:tcW w:w="1354" w:type="pct"/>
            <w:tcBorders>
              <w:top w:val="single" w:sz="4" w:space="0" w:color="auto"/>
              <w:left w:val="single" w:sz="4" w:space="0" w:color="auto"/>
              <w:bottom w:val="single" w:sz="4" w:space="0" w:color="auto"/>
              <w:right w:val="single" w:sz="4" w:space="0" w:color="auto"/>
            </w:tcBorders>
          </w:tcPr>
          <w:p w14:paraId="59DBDCA6"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Dekliški priimek</w:t>
            </w:r>
          </w:p>
        </w:tc>
        <w:sdt>
          <w:sdtPr>
            <w:rPr>
              <w:rFonts w:asciiTheme="minorHAnsi" w:hAnsiTheme="minorHAnsi" w:cstheme="minorHAnsi"/>
              <w:bCs/>
            </w:rPr>
            <w:id w:val="1106925711"/>
            <w:placeholder>
              <w:docPart w:val="0CCCFEB3C305462C80B03C218452D7BD"/>
            </w:placeholder>
            <w:showingPlcHdr/>
            <w:text/>
          </w:sdtPr>
          <w:sdtContent>
            <w:tc>
              <w:tcPr>
                <w:tcW w:w="3646" w:type="pct"/>
                <w:gridSpan w:val="5"/>
                <w:tcBorders>
                  <w:top w:val="single" w:sz="4" w:space="0" w:color="auto"/>
                  <w:left w:val="single" w:sz="4" w:space="0" w:color="auto"/>
                  <w:bottom w:val="single" w:sz="4" w:space="0" w:color="auto"/>
                  <w:right w:val="single" w:sz="4" w:space="0" w:color="auto"/>
                </w:tcBorders>
              </w:tcPr>
              <w:p w14:paraId="62ACBF78" w14:textId="77777777" w:rsidR="00A47669" w:rsidRPr="002A0D1D" w:rsidRDefault="00A47669" w:rsidP="00147874">
                <w:pPr>
                  <w:pStyle w:val="TableContents"/>
                  <w:rPr>
                    <w:rFonts w:asciiTheme="minorHAnsi" w:hAnsiTheme="minorHAnsi" w:cstheme="minorHAnsi"/>
                    <w:bCs/>
                  </w:rPr>
                </w:pPr>
                <w:r w:rsidRPr="002A0D1D">
                  <w:rPr>
                    <w:rStyle w:val="Besedilooznabemesta"/>
                    <w:rFonts w:asciiTheme="minorHAnsi" w:hAnsiTheme="minorHAnsi" w:cstheme="minorHAnsi"/>
                    <w:color w:val="auto"/>
                  </w:rPr>
                  <w:t>Kliknite ali tapnite tukaj, če želite vnesti besedilo.</w:t>
                </w:r>
              </w:p>
            </w:tc>
          </w:sdtContent>
        </w:sdt>
      </w:tr>
      <w:tr w:rsidR="00A47669" w:rsidRPr="002A0D1D" w14:paraId="359D30A0" w14:textId="77777777" w:rsidTr="00147874">
        <w:tc>
          <w:tcPr>
            <w:tcW w:w="1354" w:type="pct"/>
            <w:tcBorders>
              <w:top w:val="single" w:sz="4" w:space="0" w:color="auto"/>
              <w:left w:val="single" w:sz="4" w:space="0" w:color="auto"/>
              <w:bottom w:val="single" w:sz="4" w:space="0" w:color="auto"/>
              <w:right w:val="single" w:sz="4" w:space="0" w:color="auto"/>
            </w:tcBorders>
            <w:vAlign w:val="center"/>
          </w:tcPr>
          <w:p w14:paraId="0D9F1FF9"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Namen izdaje potrdila</w:t>
            </w:r>
          </w:p>
        </w:tc>
        <w:tc>
          <w:tcPr>
            <w:tcW w:w="3646" w:type="pct"/>
            <w:gridSpan w:val="5"/>
            <w:tcBorders>
              <w:top w:val="single" w:sz="4" w:space="0" w:color="auto"/>
              <w:left w:val="single" w:sz="4" w:space="0" w:color="auto"/>
              <w:bottom w:val="single" w:sz="4" w:space="0" w:color="auto"/>
              <w:right w:val="single" w:sz="4" w:space="0" w:color="auto"/>
            </w:tcBorders>
          </w:tcPr>
          <w:p w14:paraId="2C9A46DC" w14:textId="5C3279B8"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 xml:space="preserve">Preverjanje izpolnjevanja pogojev v postopku oddaje </w:t>
            </w:r>
            <w:r w:rsidR="002E0008">
              <w:rPr>
                <w:rFonts w:asciiTheme="minorHAnsi" w:hAnsiTheme="minorHAnsi" w:cstheme="minorHAnsi"/>
                <w:bCs/>
              </w:rPr>
              <w:t>ponudbe</w:t>
            </w:r>
            <w:r w:rsidRPr="002A0D1D">
              <w:rPr>
                <w:rFonts w:asciiTheme="minorHAnsi" w:hAnsiTheme="minorHAnsi" w:cstheme="minorHAnsi"/>
                <w:bCs/>
              </w:rPr>
              <w:t xml:space="preserve"> zgoraj navedenega javnega naročila.</w:t>
            </w:r>
          </w:p>
        </w:tc>
      </w:tr>
    </w:tbl>
    <w:p w14:paraId="6A5F47A2" w14:textId="77777777" w:rsidR="00A47669" w:rsidRPr="002A0D1D" w:rsidRDefault="00A47669" w:rsidP="00A47669">
      <w:pPr>
        <w:rPr>
          <w:rFonts w:asciiTheme="minorHAnsi" w:hAnsiTheme="minorHAnsi" w:cstheme="minorHAnsi"/>
          <w:sz w:val="22"/>
          <w:szCs w:val="22"/>
        </w:rPr>
      </w:pPr>
    </w:p>
    <w:p w14:paraId="644C0610" w14:textId="19F8F476" w:rsidR="00A47669" w:rsidRPr="002A0D1D" w:rsidRDefault="00A47669" w:rsidP="00A47669">
      <w:pPr>
        <w:jc w:val="both"/>
        <w:rPr>
          <w:rFonts w:asciiTheme="minorHAnsi" w:hAnsiTheme="minorHAnsi" w:cstheme="minorHAnsi"/>
          <w:sz w:val="22"/>
          <w:szCs w:val="22"/>
        </w:rPr>
      </w:pPr>
      <w:r w:rsidRPr="002A0D1D">
        <w:rPr>
          <w:rFonts w:asciiTheme="minorHAnsi" w:hAnsiTheme="minorHAnsi" w:cstheme="minorHAnsi"/>
          <w:sz w:val="22"/>
          <w:szCs w:val="22"/>
        </w:rPr>
        <w:t>Spodaj podpisani pooblastitelj ali pooblastiteljica, pooblaščam naročnika</w:t>
      </w:r>
      <w:r w:rsidR="000E3A17" w:rsidRPr="000E3A17">
        <w:rPr>
          <w:rFonts w:asciiTheme="minorHAnsi" w:hAnsiTheme="minorHAnsi" w:cstheme="minorHAnsi"/>
          <w:sz w:val="22"/>
          <w:szCs w:val="22"/>
        </w:rPr>
        <w:t xml:space="preserve"> Javno podjetje VODOVOD SISTEMA B d.o.o., Trg zmage 5, 9000 Murska Sobota</w:t>
      </w:r>
      <w:r w:rsidRPr="002A0D1D">
        <w:rPr>
          <w:rFonts w:asciiTheme="minorHAnsi" w:hAnsiTheme="minorHAnsi" w:cstheme="minorHAnsi"/>
          <w:sz w:val="22"/>
          <w:szCs w:val="22"/>
        </w:rPr>
        <w:t>, da za potrebe izvedbe predmetnega javnega naročila pridobi vse potrebne podatke oz. potrdilo iz kazenske evidence fizičnih oseb Ministrstva za pravosodje RS.</w:t>
      </w:r>
    </w:p>
    <w:p w14:paraId="53918973" w14:textId="77777777" w:rsidR="00A47669" w:rsidRPr="002A0D1D" w:rsidRDefault="00A47669" w:rsidP="00A47669">
      <w:pPr>
        <w:keepNext/>
        <w:keepLines/>
        <w:tabs>
          <w:tab w:val="left" w:pos="536"/>
        </w:tabs>
        <w:spacing w:before="51" w:after="240"/>
        <w:jc w:val="both"/>
        <w:rPr>
          <w:rFonts w:asciiTheme="minorHAnsi" w:hAnsiTheme="minorHAnsi" w:cstheme="minorHAnsi"/>
          <w:sz w:val="22"/>
          <w:szCs w:val="22"/>
        </w:rPr>
      </w:pPr>
    </w:p>
    <w:p w14:paraId="1152E15D" w14:textId="77777777" w:rsidR="00A47669" w:rsidRPr="002A0D1D" w:rsidRDefault="00A47669" w:rsidP="00A47669">
      <w:pPr>
        <w:keepNext/>
        <w:keepLines/>
        <w:tabs>
          <w:tab w:val="left" w:pos="536"/>
        </w:tabs>
        <w:spacing w:before="51" w:after="240"/>
        <w:jc w:val="both"/>
        <w:rPr>
          <w:rFonts w:asciiTheme="minorHAnsi" w:hAnsiTheme="minorHAnsi" w:cstheme="minorHAnsi"/>
          <w:bCs/>
          <w:sz w:val="22"/>
          <w:szCs w:val="22"/>
        </w:rPr>
      </w:pP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t>V/na ________________, dne __________</w:t>
      </w:r>
    </w:p>
    <w:p w14:paraId="339C656F" w14:textId="77777777" w:rsidR="00A47669" w:rsidRPr="002A0D1D" w:rsidRDefault="00A47669" w:rsidP="00A47669">
      <w:pPr>
        <w:keepNext/>
        <w:keepLines/>
        <w:tabs>
          <w:tab w:val="left" w:pos="536"/>
        </w:tabs>
        <w:spacing w:before="51" w:after="240"/>
        <w:jc w:val="both"/>
        <w:rPr>
          <w:rFonts w:asciiTheme="minorHAnsi" w:hAnsiTheme="minorHAnsi" w:cstheme="minorHAnsi"/>
          <w:bCs/>
          <w:sz w:val="22"/>
          <w:szCs w:val="22"/>
        </w:rPr>
      </w:pP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t>Ime in priimek:</w:t>
      </w:r>
    </w:p>
    <w:p w14:paraId="11EC1317" w14:textId="77777777" w:rsidR="00A47669" w:rsidRPr="002A0D1D" w:rsidRDefault="00A47669" w:rsidP="00A47669">
      <w:pPr>
        <w:keepNext/>
        <w:keepLines/>
        <w:tabs>
          <w:tab w:val="left" w:pos="536"/>
        </w:tabs>
        <w:spacing w:before="51" w:after="240"/>
        <w:jc w:val="both"/>
        <w:rPr>
          <w:rFonts w:asciiTheme="minorHAnsi" w:hAnsiTheme="minorHAnsi" w:cstheme="minorHAnsi"/>
          <w:sz w:val="22"/>
          <w:szCs w:val="22"/>
        </w:rPr>
      </w:pP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t>Podpis:</w:t>
      </w:r>
    </w:p>
    <w:p w14:paraId="28A522F0" w14:textId="77777777" w:rsidR="00A47669" w:rsidRDefault="00A47669" w:rsidP="00A47669">
      <w:pPr>
        <w:rPr>
          <w:rFonts w:asciiTheme="minorHAnsi" w:hAnsiTheme="minorHAnsi" w:cstheme="minorHAnsi"/>
          <w:b/>
          <w:i/>
        </w:rPr>
      </w:pPr>
    </w:p>
    <w:p w14:paraId="623A12E6" w14:textId="77777777" w:rsidR="00A47669" w:rsidRDefault="00A47669" w:rsidP="00A47669">
      <w:pPr>
        <w:rPr>
          <w:rFonts w:asciiTheme="minorHAnsi" w:hAnsiTheme="minorHAnsi" w:cstheme="minorHAnsi"/>
          <w:b/>
          <w:i/>
        </w:rPr>
      </w:pPr>
    </w:p>
    <w:p w14:paraId="68F3E6DB" w14:textId="77777777" w:rsidR="00A47669" w:rsidRDefault="00A47669" w:rsidP="00A47669">
      <w:pPr>
        <w:rPr>
          <w:rFonts w:asciiTheme="minorHAnsi" w:hAnsiTheme="minorHAnsi" w:cstheme="minorHAnsi"/>
          <w:b/>
          <w:i/>
        </w:rPr>
      </w:pPr>
    </w:p>
    <w:p w14:paraId="6FEC4F93" w14:textId="77777777" w:rsidR="003D18CA" w:rsidRDefault="003D18CA">
      <w:pPr>
        <w:spacing w:after="160" w:line="259" w:lineRule="auto"/>
        <w:rPr>
          <w:rFonts w:asciiTheme="minorHAnsi" w:hAnsiTheme="minorHAnsi" w:cstheme="minorHAnsi"/>
          <w:b/>
          <w:i/>
        </w:rPr>
      </w:pPr>
      <w:r>
        <w:rPr>
          <w:rFonts w:asciiTheme="minorHAnsi" w:hAnsiTheme="minorHAnsi" w:cstheme="minorHAnsi"/>
          <w:b/>
          <w:i/>
        </w:rPr>
        <w:br w:type="page"/>
      </w:r>
    </w:p>
    <w:p w14:paraId="57B5A972" w14:textId="77777777" w:rsidR="00A47669" w:rsidRPr="002A0D1D" w:rsidRDefault="00A47669" w:rsidP="00A47669">
      <w:pPr>
        <w:rPr>
          <w:rFonts w:asciiTheme="minorHAnsi" w:hAnsiTheme="minorHAnsi" w:cstheme="minorHAnsi"/>
          <w:b/>
          <w:i/>
        </w:rPr>
      </w:pPr>
      <w:r w:rsidRPr="002A0D1D">
        <w:rPr>
          <w:rFonts w:asciiTheme="minorHAnsi" w:hAnsiTheme="minorHAnsi" w:cstheme="minorHAnsi"/>
          <w:b/>
          <w:i/>
        </w:rPr>
        <w:t>OBR-3</w:t>
      </w:r>
    </w:p>
    <w:p w14:paraId="6F325BBE" w14:textId="77777777" w:rsidR="009770B9" w:rsidRDefault="009770B9" w:rsidP="00A47669">
      <w:pPr>
        <w:pStyle w:val="Heading"/>
        <w:rPr>
          <w:rFonts w:asciiTheme="minorHAnsi" w:hAnsiTheme="minorHAnsi" w:cstheme="minorHAnsi"/>
          <w:sz w:val="24"/>
        </w:rPr>
      </w:pPr>
    </w:p>
    <w:p w14:paraId="79F68659" w14:textId="77777777" w:rsidR="00A47669" w:rsidRPr="002A0D1D" w:rsidRDefault="00A47669" w:rsidP="00A47669">
      <w:pPr>
        <w:pStyle w:val="Heading"/>
        <w:rPr>
          <w:rFonts w:asciiTheme="minorHAnsi" w:hAnsiTheme="minorHAnsi" w:cstheme="minorHAnsi"/>
          <w:sz w:val="24"/>
        </w:rPr>
      </w:pPr>
      <w:r w:rsidRPr="002A0D1D">
        <w:rPr>
          <w:rFonts w:asciiTheme="minorHAnsi" w:hAnsiTheme="minorHAnsi" w:cstheme="minorHAnsi"/>
          <w:sz w:val="24"/>
        </w:rPr>
        <w:t>PODIZVAJALCI V PONUDBI</w:t>
      </w:r>
      <w:r w:rsidRPr="002A0D1D">
        <w:rPr>
          <w:rFonts w:asciiTheme="minorHAnsi" w:hAnsiTheme="minorHAnsi" w:cstheme="minorHAnsi"/>
          <w:sz w:val="24"/>
          <w:vertAlign w:val="superscript"/>
        </w:rPr>
        <w:footnoteReference w:id="3"/>
      </w:r>
    </w:p>
    <w:p w14:paraId="018D0E21" w14:textId="4D1237CD" w:rsidR="00A47669" w:rsidRPr="002A0D1D" w:rsidRDefault="00A47669" w:rsidP="00A47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
        </w:rPr>
      </w:pPr>
      <w:r w:rsidRPr="002A0D1D">
        <w:rPr>
          <w:rFonts w:asciiTheme="minorHAnsi" w:hAnsiTheme="minorHAnsi" w:cstheme="minorHAnsi"/>
          <w:b/>
        </w:rPr>
        <w:t>»</w:t>
      </w:r>
      <w:r w:rsidR="00A347C6" w:rsidRPr="00373699">
        <w:rPr>
          <w:rFonts w:asciiTheme="minorHAnsi" w:hAnsiTheme="minorHAnsi" w:cstheme="minorHAnsi"/>
          <w:bCs/>
        </w:rPr>
        <w:t xml:space="preserve">TISK RAČUNOV IN </w:t>
      </w:r>
      <w:r w:rsidR="00EF5990">
        <w:rPr>
          <w:rFonts w:asciiTheme="minorHAnsi" w:hAnsiTheme="minorHAnsi" w:cstheme="minorHAnsi"/>
          <w:bCs/>
        </w:rPr>
        <w:t xml:space="preserve">IZVAJANJE </w:t>
      </w:r>
      <w:r w:rsidR="00A347C6" w:rsidRPr="00373699">
        <w:rPr>
          <w:rFonts w:asciiTheme="minorHAnsi" w:hAnsiTheme="minorHAnsi" w:cstheme="minorHAnsi"/>
          <w:bCs/>
        </w:rPr>
        <w:t>POŠTNIH STORITEV</w:t>
      </w:r>
      <w:r w:rsidRPr="002A0D1D">
        <w:rPr>
          <w:rFonts w:asciiTheme="minorHAnsi" w:hAnsiTheme="minorHAnsi" w:cstheme="minorHAnsi"/>
          <w:b/>
        </w:rPr>
        <w:t>«</w:t>
      </w:r>
    </w:p>
    <w:p w14:paraId="1B63BCF7" w14:textId="77777777" w:rsidR="00A47669" w:rsidRPr="002A0D1D" w:rsidRDefault="00A47669" w:rsidP="00A47669">
      <w:pPr>
        <w:pStyle w:val="Telobesedila"/>
        <w:jc w:val="center"/>
        <w:rPr>
          <w:rFonts w:asciiTheme="minorHAnsi" w:hAnsiTheme="minorHAnsi" w:cstheme="minorHAnsi"/>
          <w:b/>
          <w:bCs/>
          <w:i w:val="0"/>
          <w:kern w:val="0"/>
          <w:sz w:val="24"/>
          <w:szCs w:val="24"/>
          <w:lang w:val="x-none" w:eastAsia="zh-CN" w:bidi="ar-SA"/>
        </w:rPr>
      </w:pPr>
    </w:p>
    <w:p w14:paraId="5C551351"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Ponudnik: </w:t>
      </w:r>
      <w:sdt>
        <w:sdtPr>
          <w:rPr>
            <w:rFonts w:asciiTheme="minorHAnsi" w:hAnsiTheme="minorHAnsi" w:cstheme="minorHAnsi"/>
          </w:rPr>
          <w:id w:val="-109816652"/>
          <w:placeholder>
            <w:docPart w:val="B48E6C87AB9D4E30AAAE0194C0AA55B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p w14:paraId="46D2E99F"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Naziv podizvajalca: </w:t>
      </w:r>
      <w:sdt>
        <w:sdtPr>
          <w:rPr>
            <w:rFonts w:asciiTheme="minorHAnsi" w:hAnsiTheme="minorHAnsi" w:cstheme="minorHAnsi"/>
          </w:rPr>
          <w:id w:val="-902603496"/>
          <w:placeholder>
            <w:docPart w:val="B48E6C87AB9D4E30AAAE0194C0AA55B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p w14:paraId="24595D2B"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Naslov: </w:t>
      </w:r>
      <w:sdt>
        <w:sdtPr>
          <w:rPr>
            <w:rFonts w:asciiTheme="minorHAnsi" w:hAnsiTheme="minorHAnsi" w:cstheme="minorHAnsi"/>
          </w:rPr>
          <w:id w:val="-1391111592"/>
          <w:placeholder>
            <w:docPart w:val="B48E6C87AB9D4E30AAAE0194C0AA55B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p w14:paraId="1357FD63"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Matična številka:</w:t>
      </w:r>
      <w:sdt>
        <w:sdtPr>
          <w:rPr>
            <w:rFonts w:asciiTheme="minorHAnsi" w:hAnsiTheme="minorHAnsi" w:cstheme="minorHAnsi"/>
          </w:rPr>
          <w:id w:val="1321922830"/>
          <w:placeholder>
            <w:docPart w:val="B48E6C87AB9D4E30AAAE0194C0AA55B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p w14:paraId="31A06C5F"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Davčna številka:</w:t>
      </w:r>
      <w:sdt>
        <w:sdtPr>
          <w:rPr>
            <w:rFonts w:asciiTheme="minorHAnsi" w:hAnsiTheme="minorHAnsi" w:cstheme="minorHAnsi"/>
          </w:rPr>
          <w:id w:val="414822708"/>
          <w:placeholder>
            <w:docPart w:val="B48E6C87AB9D4E30AAAE0194C0AA55B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p w14:paraId="726A5532"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Transakcijski račun:</w:t>
      </w:r>
      <w:sdt>
        <w:sdtPr>
          <w:rPr>
            <w:rFonts w:asciiTheme="minorHAnsi" w:hAnsiTheme="minorHAnsi" w:cstheme="minorHAnsi"/>
          </w:rPr>
          <w:id w:val="-2000797002"/>
          <w:placeholder>
            <w:docPart w:val="B48E6C87AB9D4E30AAAE0194C0AA55B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p w14:paraId="74535373"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Zakoniti zastopniki:</w:t>
      </w:r>
      <w:sdt>
        <w:sdtPr>
          <w:rPr>
            <w:rFonts w:asciiTheme="minorHAnsi" w:hAnsiTheme="minorHAnsi" w:cstheme="minorHAnsi"/>
          </w:rPr>
          <w:id w:val="-1638952911"/>
          <w:placeholder>
            <w:docPart w:val="B48E6C87AB9D4E30AAAE0194C0AA55B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p w14:paraId="3BB55F62"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Vrsta storitev ali dobav, ki jih bo izvedel podizvajalec: </w:t>
      </w:r>
      <w:sdt>
        <w:sdtPr>
          <w:rPr>
            <w:rFonts w:asciiTheme="minorHAnsi" w:hAnsiTheme="minorHAnsi" w:cstheme="minorHAnsi"/>
          </w:rPr>
          <w:id w:val="241068096"/>
          <w:placeholder>
            <w:docPart w:val="B48E6C87AB9D4E30AAAE0194C0AA55B6"/>
          </w:placeholder>
          <w:showingPlcHdr/>
        </w:sdtPr>
        <w:sdtContent>
          <w:r w:rsidRPr="002A0D1D">
            <w:rPr>
              <w:rStyle w:val="Besedilooznabemesta"/>
              <w:rFonts w:asciiTheme="minorHAnsi" w:hAnsiTheme="minorHAnsi" w:cstheme="minorHAnsi"/>
              <w:color w:val="auto"/>
            </w:rPr>
            <w:t>Kliknite ali tapnite tukaj, če želite vnesti besedilo.</w:t>
          </w:r>
        </w:sdtContent>
      </w:sdt>
    </w:p>
    <w:p w14:paraId="38190F24"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Vrednost storitev ali dobav brez DPZP: </w:t>
      </w:r>
      <w:sdt>
        <w:sdtPr>
          <w:rPr>
            <w:rFonts w:asciiTheme="minorHAnsi" w:hAnsiTheme="minorHAnsi" w:cstheme="minorHAnsi"/>
          </w:rPr>
          <w:id w:val="-964348837"/>
          <w:placeholder>
            <w:docPart w:val="B48E6C87AB9D4E30AAAE0194C0AA55B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r w:rsidRPr="002A0D1D">
        <w:rPr>
          <w:rFonts w:asciiTheme="minorHAnsi" w:hAnsiTheme="minorHAnsi" w:cstheme="minorHAnsi"/>
        </w:rPr>
        <w:t xml:space="preserve"> EUR</w:t>
      </w:r>
    </w:p>
    <w:p w14:paraId="34669811"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Ocenjen delež podizvajalca pri celotni izvedbi naročila:</w:t>
      </w:r>
      <w:sdt>
        <w:sdtPr>
          <w:rPr>
            <w:rFonts w:asciiTheme="minorHAnsi" w:hAnsiTheme="minorHAnsi" w:cstheme="minorHAnsi"/>
          </w:rPr>
          <w:id w:val="-577129868"/>
          <w:placeholder>
            <w:docPart w:val="B48E6C87AB9D4E30AAAE0194C0AA55B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r w:rsidRPr="002A0D1D">
        <w:rPr>
          <w:rFonts w:asciiTheme="minorHAnsi" w:hAnsiTheme="minorHAnsi" w:cstheme="minorHAnsi"/>
        </w:rPr>
        <w:t xml:space="preserve"> %.</w:t>
      </w:r>
    </w:p>
    <w:p w14:paraId="5EE4A2A9" w14:textId="77777777" w:rsidR="00A47669" w:rsidRPr="002A0D1D" w:rsidRDefault="00A47669" w:rsidP="00A47669">
      <w:pPr>
        <w:jc w:val="both"/>
        <w:rPr>
          <w:rFonts w:asciiTheme="minorHAnsi" w:hAnsiTheme="minorHAnsi" w:cstheme="minorHAnsi"/>
          <w:i/>
        </w:rPr>
      </w:pPr>
    </w:p>
    <w:p w14:paraId="0441091C" w14:textId="77777777" w:rsidR="00A47669" w:rsidRPr="002A0D1D" w:rsidRDefault="00A47669" w:rsidP="00A47669">
      <w:pPr>
        <w:jc w:val="both"/>
        <w:rPr>
          <w:rFonts w:asciiTheme="minorHAnsi" w:hAnsiTheme="minorHAnsi" w:cstheme="minorHAnsi"/>
        </w:rPr>
      </w:pPr>
    </w:p>
    <w:p w14:paraId="4E07373C"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V skladu s petim odstavkom 94. člena ZJN-3 zahtevamo neposredno plačilo s strani naročnika.</w:t>
      </w:r>
    </w:p>
    <w:p w14:paraId="05DEDE41"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i/>
        </w:rPr>
        <w:t xml:space="preserve">(ustrezno označite): </w:t>
      </w:r>
      <w:r w:rsidRPr="002A0D1D">
        <w:rPr>
          <w:rFonts w:asciiTheme="minorHAnsi" w:hAnsiTheme="minorHAnsi" w:cstheme="minorHAnsi"/>
          <w:i/>
        </w:rPr>
        <w:tab/>
      </w:r>
    </w:p>
    <w:p w14:paraId="520114D7" w14:textId="77777777" w:rsidR="00A47669" w:rsidRDefault="00000000" w:rsidP="00A47669">
      <w:pPr>
        <w:spacing w:before="60" w:after="60"/>
        <w:jc w:val="center"/>
        <w:rPr>
          <w:rFonts w:asciiTheme="minorHAnsi" w:hAnsiTheme="minorHAnsi" w:cstheme="minorHAnsi"/>
        </w:rPr>
      </w:pPr>
      <w:sdt>
        <w:sdtPr>
          <w:rPr>
            <w:rFonts w:asciiTheme="minorHAnsi" w:hAnsiTheme="minorHAnsi" w:cstheme="minorHAnsi"/>
          </w:rPr>
          <w:id w:val="1865325548"/>
          <w14:checkbox>
            <w14:checked w14:val="0"/>
            <w14:checkedState w14:val="2612" w14:font="MS Gothic"/>
            <w14:uncheckedState w14:val="2610" w14:font="MS Gothic"/>
          </w14:checkbox>
        </w:sdtPr>
        <w:sdtContent>
          <w:r w:rsidR="00A47669" w:rsidRPr="002A0D1D">
            <w:rPr>
              <w:rFonts w:ascii="Segoe UI Symbol" w:eastAsia="MS Gothic" w:hAnsi="Segoe UI Symbol" w:cs="Segoe UI Symbol"/>
            </w:rPr>
            <w:t>☐</w:t>
          </w:r>
        </w:sdtContent>
      </w:sdt>
      <w:r w:rsidR="00A47669" w:rsidRPr="002A0D1D">
        <w:rPr>
          <w:rFonts w:asciiTheme="minorHAnsi" w:hAnsiTheme="minorHAnsi" w:cstheme="minorHAnsi"/>
        </w:rPr>
        <w:t xml:space="preserve">DA </w:t>
      </w:r>
      <w:r w:rsidR="00A47669" w:rsidRPr="002A0D1D">
        <w:rPr>
          <w:rFonts w:asciiTheme="minorHAnsi" w:hAnsiTheme="minorHAnsi" w:cstheme="minorHAnsi"/>
        </w:rPr>
        <w:tab/>
      </w:r>
      <w:r w:rsidR="00A47669" w:rsidRPr="002A0D1D">
        <w:rPr>
          <w:rFonts w:asciiTheme="minorHAnsi" w:hAnsiTheme="minorHAnsi" w:cstheme="minorHAnsi"/>
        </w:rPr>
        <w:tab/>
      </w:r>
      <w:r w:rsidR="00A47669" w:rsidRPr="002A0D1D">
        <w:rPr>
          <w:rFonts w:asciiTheme="minorHAnsi" w:hAnsiTheme="minorHAnsi" w:cstheme="minorHAnsi"/>
        </w:rPr>
        <w:tab/>
      </w:r>
      <w:r w:rsidR="00A47669" w:rsidRPr="002A0D1D">
        <w:rPr>
          <w:rFonts w:asciiTheme="minorHAnsi" w:hAnsiTheme="minorHAnsi" w:cstheme="minorHAnsi"/>
        </w:rPr>
        <w:tab/>
      </w:r>
      <w:sdt>
        <w:sdtPr>
          <w:rPr>
            <w:rFonts w:asciiTheme="minorHAnsi" w:hAnsiTheme="minorHAnsi" w:cstheme="minorHAnsi"/>
          </w:rPr>
          <w:id w:val="347998576"/>
          <w14:checkbox>
            <w14:checked w14:val="0"/>
            <w14:checkedState w14:val="2612" w14:font="MS Gothic"/>
            <w14:uncheckedState w14:val="2610" w14:font="MS Gothic"/>
          </w14:checkbox>
        </w:sdtPr>
        <w:sdtContent>
          <w:r w:rsidR="00A47669" w:rsidRPr="002A0D1D">
            <w:rPr>
              <w:rFonts w:ascii="Segoe UI Symbol" w:eastAsia="MS Gothic" w:hAnsi="Segoe UI Symbol" w:cs="Segoe UI Symbol"/>
            </w:rPr>
            <w:t>☐</w:t>
          </w:r>
        </w:sdtContent>
      </w:sdt>
      <w:r w:rsidR="00A47669" w:rsidRPr="002A0D1D">
        <w:rPr>
          <w:rFonts w:asciiTheme="minorHAnsi" w:hAnsiTheme="minorHAnsi" w:cstheme="minorHAnsi"/>
        </w:rPr>
        <w:t xml:space="preserve">NE </w:t>
      </w:r>
    </w:p>
    <w:p w14:paraId="0E8962E9" w14:textId="77777777" w:rsidR="00A47669" w:rsidRPr="002A0D1D" w:rsidRDefault="00A47669" w:rsidP="00A47669">
      <w:pPr>
        <w:spacing w:before="60" w:after="60"/>
        <w:jc w:val="center"/>
        <w:rPr>
          <w:rFonts w:asciiTheme="minorHAnsi" w:hAnsiTheme="minorHAnsi" w:cstheme="minorHAnsi"/>
        </w:rPr>
      </w:pPr>
    </w:p>
    <w:p w14:paraId="47A44036" w14:textId="3E207EE8"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Podizvajalci, ki podajo pisno zahtevo za neposredna plačila in zgolj obkrožijo DA, s podpisom te izjave soglašajo, da naročnik namesto glavnega izvajalca poravna podizvajalčeve terjatve do glavnega izvajalca na način, kot je opredeljeno v vzorcu </w:t>
      </w:r>
      <w:r w:rsidR="005165F7">
        <w:rPr>
          <w:rFonts w:asciiTheme="minorHAnsi" w:hAnsiTheme="minorHAnsi" w:cstheme="minorHAnsi"/>
        </w:rPr>
        <w:t>okvirnega sporazuma</w:t>
      </w:r>
      <w:r w:rsidRPr="002A0D1D">
        <w:rPr>
          <w:rFonts w:asciiTheme="minorHAnsi" w:hAnsiTheme="minorHAnsi" w:cstheme="minorHAnsi"/>
        </w:rPr>
        <w:t>.</w:t>
      </w:r>
    </w:p>
    <w:p w14:paraId="034040F8" w14:textId="77777777" w:rsidR="00A47669" w:rsidRPr="002A0D1D" w:rsidRDefault="00A47669" w:rsidP="00A47669">
      <w:pPr>
        <w:jc w:val="both"/>
        <w:rPr>
          <w:rFonts w:asciiTheme="minorHAnsi" w:hAnsiTheme="minorHAnsi" w:cstheme="minorHAnsi"/>
        </w:rPr>
      </w:pPr>
    </w:p>
    <w:p w14:paraId="53092C68" w14:textId="77777777" w:rsidR="00A47669" w:rsidRPr="002A0D1D" w:rsidRDefault="00A47669" w:rsidP="00A47669">
      <w:pPr>
        <w:jc w:val="both"/>
        <w:rPr>
          <w:rFonts w:asciiTheme="minorHAnsi" w:hAnsiTheme="minorHAnsi" w:cstheme="minorHAnsi"/>
        </w:rPr>
      </w:pPr>
    </w:p>
    <w:p w14:paraId="21F9621C" w14:textId="77777777" w:rsidR="00A47669" w:rsidRPr="002A0D1D" w:rsidRDefault="00A47669" w:rsidP="00A47669">
      <w:pPr>
        <w:rPr>
          <w:rFonts w:asciiTheme="minorHAnsi" w:hAnsiTheme="minorHAnsi" w:cstheme="minorHAnsi"/>
        </w:rPr>
      </w:pPr>
      <w:r w:rsidRPr="002A0D1D">
        <w:rPr>
          <w:rFonts w:asciiTheme="minorHAnsi" w:hAnsiTheme="minorHAnsi" w:cstheme="minorHAnsi"/>
        </w:rPr>
        <w:t xml:space="preserve">Datum: </w:t>
      </w:r>
      <w:sdt>
        <w:sdtPr>
          <w:rPr>
            <w:rFonts w:asciiTheme="minorHAnsi" w:hAnsiTheme="minorHAnsi" w:cstheme="minorHAnsi"/>
          </w:rPr>
          <w:id w:val="1398466756"/>
          <w:placeholder>
            <w:docPart w:val="B48E6C87AB9D4E30AAAE0194C0AA55B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r w:rsidRPr="002A0D1D">
        <w:rPr>
          <w:rFonts w:asciiTheme="minorHAnsi" w:hAnsiTheme="minorHAnsi" w:cstheme="minorHAnsi"/>
        </w:rPr>
        <w:t xml:space="preserve">            </w:t>
      </w:r>
    </w:p>
    <w:p w14:paraId="77358BDC" w14:textId="77777777" w:rsidR="00A47669" w:rsidRDefault="00A47669" w:rsidP="00A47669">
      <w:pPr>
        <w:rPr>
          <w:rFonts w:asciiTheme="minorHAnsi" w:hAnsiTheme="minorHAnsi" w:cstheme="minorHAnsi"/>
        </w:rPr>
      </w:pPr>
    </w:p>
    <w:p w14:paraId="5C435FE5" w14:textId="77777777" w:rsidR="00A47669" w:rsidRDefault="00A47669" w:rsidP="00A47669">
      <w:pPr>
        <w:rPr>
          <w:rFonts w:asciiTheme="minorHAnsi" w:hAnsiTheme="minorHAnsi" w:cstheme="minorHAnsi"/>
        </w:rPr>
      </w:pPr>
    </w:p>
    <w:p w14:paraId="1FC2C077" w14:textId="77777777" w:rsidR="00A47669" w:rsidRPr="002A0D1D" w:rsidRDefault="00A47669" w:rsidP="00A47669">
      <w:pPr>
        <w:rPr>
          <w:rFonts w:asciiTheme="minorHAnsi" w:hAnsiTheme="minorHAnsi" w:cstheme="minorHAnsi"/>
        </w:rPr>
      </w:pPr>
    </w:p>
    <w:p w14:paraId="0D5E5AC4" w14:textId="77777777" w:rsidR="00A47669" w:rsidRPr="002A0D1D" w:rsidRDefault="00A47669" w:rsidP="00A47669">
      <w:pPr>
        <w:ind w:left="2832" w:firstLine="708"/>
        <w:jc w:val="center"/>
        <w:rPr>
          <w:rFonts w:asciiTheme="minorHAnsi" w:hAnsiTheme="minorHAnsi" w:cstheme="minorHAnsi"/>
        </w:rPr>
      </w:pPr>
      <w:r w:rsidRPr="002A0D1D">
        <w:rPr>
          <w:rFonts w:asciiTheme="minorHAnsi" w:hAnsiTheme="minorHAnsi" w:cstheme="minorHAnsi"/>
        </w:rPr>
        <w:t>Žig in podpis podizvajalca:</w:t>
      </w:r>
    </w:p>
    <w:p w14:paraId="77CCDA41" w14:textId="77777777" w:rsidR="00A47669" w:rsidRDefault="00A47669" w:rsidP="00A47669">
      <w:pPr>
        <w:jc w:val="both"/>
        <w:rPr>
          <w:rFonts w:asciiTheme="minorHAnsi" w:hAnsiTheme="minorHAnsi" w:cstheme="minorHAnsi"/>
          <w:i/>
        </w:rPr>
      </w:pPr>
    </w:p>
    <w:p w14:paraId="08DDF3A4" w14:textId="77777777" w:rsidR="00A47669" w:rsidRDefault="00A47669" w:rsidP="00A47669">
      <w:pPr>
        <w:jc w:val="both"/>
        <w:rPr>
          <w:rFonts w:asciiTheme="minorHAnsi" w:hAnsiTheme="minorHAnsi" w:cstheme="minorHAnsi"/>
          <w:i/>
        </w:rPr>
      </w:pPr>
    </w:p>
    <w:p w14:paraId="45D89027" w14:textId="77777777" w:rsidR="00A47669" w:rsidRDefault="00A47669" w:rsidP="00A47669">
      <w:pPr>
        <w:jc w:val="both"/>
        <w:rPr>
          <w:rFonts w:asciiTheme="minorHAnsi" w:hAnsiTheme="minorHAnsi" w:cstheme="minorHAnsi"/>
          <w:i/>
        </w:rPr>
      </w:pPr>
    </w:p>
    <w:p w14:paraId="201EFD24" w14:textId="77777777" w:rsidR="00A47669" w:rsidRDefault="00A47669" w:rsidP="00A47669">
      <w:pPr>
        <w:jc w:val="both"/>
        <w:rPr>
          <w:rFonts w:asciiTheme="minorHAnsi" w:hAnsiTheme="minorHAnsi" w:cstheme="minorHAnsi"/>
          <w:i/>
        </w:rPr>
      </w:pPr>
    </w:p>
    <w:p w14:paraId="5FE200CE" w14:textId="77777777" w:rsidR="00A47669" w:rsidRDefault="00A47669" w:rsidP="00A47669">
      <w:pPr>
        <w:rPr>
          <w:rFonts w:asciiTheme="minorHAnsi" w:hAnsiTheme="minorHAnsi" w:cstheme="minorHAnsi"/>
          <w:b/>
          <w:i/>
        </w:rPr>
      </w:pPr>
    </w:p>
    <w:p w14:paraId="7C45B78C" w14:textId="77777777" w:rsidR="00A47669" w:rsidRDefault="00A47669" w:rsidP="00A47669">
      <w:pPr>
        <w:rPr>
          <w:rFonts w:asciiTheme="minorHAnsi" w:hAnsiTheme="minorHAnsi" w:cstheme="minorHAnsi"/>
          <w:b/>
          <w:i/>
        </w:rPr>
      </w:pPr>
    </w:p>
    <w:p w14:paraId="199F7876" w14:textId="77777777" w:rsidR="009770B9" w:rsidRDefault="009770B9" w:rsidP="00A47669">
      <w:pPr>
        <w:rPr>
          <w:rFonts w:asciiTheme="minorHAnsi" w:hAnsiTheme="minorHAnsi" w:cstheme="minorHAnsi"/>
          <w:b/>
          <w:i/>
        </w:rPr>
      </w:pPr>
    </w:p>
    <w:p w14:paraId="15DD116C" w14:textId="77777777" w:rsidR="003D18CA" w:rsidRDefault="003D18CA">
      <w:pPr>
        <w:spacing w:after="160" w:line="259" w:lineRule="auto"/>
        <w:rPr>
          <w:rFonts w:asciiTheme="minorHAnsi" w:hAnsiTheme="minorHAnsi" w:cstheme="minorHAnsi"/>
          <w:b/>
          <w:i/>
        </w:rPr>
      </w:pPr>
      <w:r>
        <w:rPr>
          <w:rFonts w:asciiTheme="minorHAnsi" w:hAnsiTheme="minorHAnsi" w:cstheme="minorHAnsi"/>
          <w:b/>
          <w:i/>
        </w:rPr>
        <w:br w:type="page"/>
      </w:r>
    </w:p>
    <w:p w14:paraId="5CF22BCF" w14:textId="77777777" w:rsidR="00A47669" w:rsidRPr="002A0D1D" w:rsidRDefault="00A47669" w:rsidP="00A47669">
      <w:pPr>
        <w:autoSpaceDE w:val="0"/>
        <w:autoSpaceDN w:val="0"/>
        <w:adjustRightInd w:val="0"/>
        <w:rPr>
          <w:rFonts w:asciiTheme="minorHAnsi" w:hAnsiTheme="minorHAnsi" w:cstheme="minorHAnsi"/>
          <w:b/>
          <w:i/>
        </w:rPr>
      </w:pPr>
      <w:r w:rsidRPr="002A0D1D">
        <w:rPr>
          <w:rFonts w:asciiTheme="minorHAnsi" w:hAnsiTheme="minorHAnsi" w:cstheme="minorHAnsi"/>
          <w:b/>
          <w:i/>
        </w:rPr>
        <w:t>OBR-5</w:t>
      </w:r>
    </w:p>
    <w:p w14:paraId="51877A4B" w14:textId="255CDA06" w:rsidR="00A47669" w:rsidRPr="002A0D1D" w:rsidRDefault="00A47669" w:rsidP="00A47669">
      <w:pPr>
        <w:autoSpaceDE w:val="0"/>
        <w:rPr>
          <w:rFonts w:asciiTheme="minorHAnsi" w:hAnsiTheme="minorHAnsi" w:cstheme="minorHAnsi"/>
          <w:b/>
          <w:i/>
        </w:rPr>
      </w:pPr>
      <w:bookmarkStart w:id="35" w:name="_Hlk46143986"/>
      <w:r w:rsidRPr="002A0D1D">
        <w:rPr>
          <w:rFonts w:asciiTheme="minorHAnsi" w:hAnsiTheme="minorHAnsi" w:cstheme="minorHAnsi"/>
          <w:b/>
          <w:i/>
        </w:rPr>
        <w:t xml:space="preserve">Vzorec </w:t>
      </w:r>
      <w:r w:rsidR="000F2FFA">
        <w:rPr>
          <w:rFonts w:asciiTheme="minorHAnsi" w:hAnsiTheme="minorHAnsi" w:cstheme="minorHAnsi"/>
          <w:b/>
          <w:i/>
        </w:rPr>
        <w:t>okvirnega sporazuma</w:t>
      </w:r>
    </w:p>
    <w:bookmarkEnd w:id="35"/>
    <w:p w14:paraId="556B5DC5" w14:textId="77777777" w:rsidR="00A47669" w:rsidRPr="002A0D1D" w:rsidRDefault="00A47669" w:rsidP="00A47669">
      <w:pPr>
        <w:rPr>
          <w:rFonts w:asciiTheme="minorHAnsi" w:hAnsiTheme="minorHAnsi" w:cstheme="minorHAnsi"/>
          <w:b/>
        </w:rPr>
      </w:pPr>
    </w:p>
    <w:p w14:paraId="2D6C9BE2" w14:textId="77777777" w:rsidR="000F2FFA" w:rsidRPr="003B6046" w:rsidRDefault="000F2FFA" w:rsidP="000F2FFA">
      <w:pPr>
        <w:autoSpaceDE w:val="0"/>
        <w:adjustRightInd w:val="0"/>
        <w:jc w:val="center"/>
        <w:rPr>
          <w:rFonts w:asciiTheme="minorHAnsi" w:hAnsiTheme="minorHAnsi" w:cstheme="minorHAnsi"/>
          <w:b/>
        </w:rPr>
      </w:pPr>
      <w:r>
        <w:rPr>
          <w:rFonts w:asciiTheme="minorHAnsi" w:hAnsiTheme="minorHAnsi" w:cstheme="minorHAnsi"/>
          <w:b/>
        </w:rPr>
        <w:t>OKVIRNI SPORAZUM ZA IZVEDBO TISKA RAČUNOV IN POŠTNIH STORITEV</w:t>
      </w:r>
    </w:p>
    <w:p w14:paraId="3AA4E8D2" w14:textId="2A6D6CE6" w:rsidR="000F2FFA" w:rsidRPr="00470CF0" w:rsidRDefault="000F2FFA" w:rsidP="001F16BC">
      <w:pPr>
        <w:tabs>
          <w:tab w:val="left" w:pos="284"/>
          <w:tab w:val="center" w:pos="4394"/>
        </w:tabs>
        <w:jc w:val="center"/>
        <w:rPr>
          <w:rFonts w:asciiTheme="minorHAnsi" w:hAnsiTheme="minorHAnsi" w:cstheme="minorHAnsi"/>
          <w:b/>
        </w:rPr>
      </w:pPr>
      <w:r w:rsidRPr="00470CF0">
        <w:rPr>
          <w:rFonts w:asciiTheme="minorHAnsi" w:hAnsiTheme="minorHAnsi" w:cstheme="minorHAnsi"/>
          <w:b/>
        </w:rPr>
        <w:t xml:space="preserve"> </w:t>
      </w:r>
      <w:r>
        <w:rPr>
          <w:rFonts w:asciiTheme="minorHAnsi" w:hAnsiTheme="minorHAnsi" w:cstheme="minorHAnsi"/>
          <w:b/>
        </w:rPr>
        <w:t>ŠT</w:t>
      </w:r>
      <w:r w:rsidRPr="004324E9">
        <w:rPr>
          <w:rFonts w:asciiTheme="minorHAnsi" w:hAnsiTheme="minorHAnsi" w:cstheme="minorHAnsi"/>
          <w:b/>
        </w:rPr>
        <w:t xml:space="preserve">. </w:t>
      </w:r>
      <w:r w:rsidR="001F16BC" w:rsidRPr="001F16BC">
        <w:rPr>
          <w:rFonts w:asciiTheme="minorHAnsi" w:hAnsiTheme="minorHAnsi" w:cstheme="minorHAnsi"/>
          <w:b/>
        </w:rPr>
        <w:t>JR000008/2026</w:t>
      </w:r>
    </w:p>
    <w:p w14:paraId="63849136" w14:textId="77777777" w:rsidR="000F2FFA" w:rsidRPr="00470CF0" w:rsidRDefault="000F2FFA" w:rsidP="000F2FFA">
      <w:pPr>
        <w:tabs>
          <w:tab w:val="left" w:pos="284"/>
          <w:tab w:val="center" w:pos="4394"/>
        </w:tabs>
        <w:jc w:val="center"/>
        <w:rPr>
          <w:rFonts w:asciiTheme="minorHAnsi" w:hAnsiTheme="minorHAnsi" w:cstheme="minorHAnsi"/>
          <w:b/>
        </w:rPr>
      </w:pPr>
    </w:p>
    <w:p w14:paraId="6FC3A50C" w14:textId="77777777" w:rsidR="000F2FFA" w:rsidRPr="00470CF0" w:rsidRDefault="000F2FFA" w:rsidP="000F2FFA">
      <w:pPr>
        <w:rPr>
          <w:rFonts w:asciiTheme="minorHAnsi" w:hAnsiTheme="minorHAnsi" w:cstheme="minorHAnsi"/>
        </w:rPr>
      </w:pPr>
    </w:p>
    <w:p w14:paraId="3F9FB4CC" w14:textId="77777777" w:rsidR="000F2FFA" w:rsidRPr="00470CF0" w:rsidRDefault="000F2FFA" w:rsidP="000F2FFA">
      <w:pPr>
        <w:jc w:val="both"/>
        <w:rPr>
          <w:rFonts w:asciiTheme="minorHAnsi" w:hAnsiTheme="minorHAnsi" w:cstheme="minorHAnsi"/>
        </w:rPr>
      </w:pPr>
      <w:r w:rsidRPr="00470CF0">
        <w:rPr>
          <w:rFonts w:asciiTheme="minorHAnsi" w:hAnsiTheme="minorHAnsi" w:cstheme="minorHAnsi"/>
        </w:rPr>
        <w:t>ki sta jo sklenila</w:t>
      </w:r>
    </w:p>
    <w:p w14:paraId="6CE7BE43" w14:textId="77777777" w:rsidR="000F2FFA" w:rsidRPr="00470CF0" w:rsidRDefault="000F2FFA" w:rsidP="000F2FFA">
      <w:pPr>
        <w:jc w:val="both"/>
        <w:rPr>
          <w:rFonts w:asciiTheme="minorHAnsi" w:hAnsiTheme="minorHAnsi" w:cstheme="minorHAnsi"/>
        </w:rPr>
      </w:pPr>
    </w:p>
    <w:p w14:paraId="64E0370A" w14:textId="77777777" w:rsidR="00C04C50" w:rsidRDefault="00C04C50" w:rsidP="00C04C50">
      <w:pPr>
        <w:ind w:left="2127" w:hanging="2127"/>
        <w:jc w:val="both"/>
        <w:rPr>
          <w:rFonts w:asciiTheme="minorHAnsi" w:hAnsiTheme="minorHAnsi" w:cstheme="minorHAnsi"/>
        </w:rPr>
      </w:pPr>
      <w:r w:rsidRPr="00CA77BF">
        <w:rPr>
          <w:rFonts w:asciiTheme="minorHAnsi" w:hAnsiTheme="minorHAnsi" w:cstheme="minorHAnsi"/>
        </w:rPr>
        <w:t>kot naročnik:</w:t>
      </w:r>
      <w:r w:rsidRPr="00CA77BF">
        <w:rPr>
          <w:rFonts w:asciiTheme="minorHAnsi" w:hAnsiTheme="minorHAnsi" w:cstheme="minorHAnsi"/>
        </w:rPr>
        <w:tab/>
      </w:r>
      <w:r w:rsidRPr="003A01B3">
        <w:rPr>
          <w:rFonts w:asciiTheme="minorHAnsi" w:hAnsiTheme="minorHAnsi" w:cstheme="minorHAnsi"/>
          <w:color w:val="000000"/>
        </w:rPr>
        <w:t xml:space="preserve">Javno podjetje VODOVOD SISTEMA B d.o.o., </w:t>
      </w:r>
      <w:r>
        <w:rPr>
          <w:rFonts w:asciiTheme="minorHAnsi" w:hAnsiTheme="minorHAnsi" w:cstheme="minorHAnsi"/>
          <w:color w:val="000000"/>
        </w:rPr>
        <w:t>Trg zmage 5</w:t>
      </w:r>
      <w:r w:rsidRPr="003A01B3">
        <w:rPr>
          <w:rFonts w:asciiTheme="minorHAnsi" w:hAnsiTheme="minorHAnsi" w:cstheme="minorHAnsi"/>
          <w:color w:val="000000"/>
        </w:rPr>
        <w:t xml:space="preserve">, 9000 Murska </w:t>
      </w:r>
      <w:r>
        <w:rPr>
          <w:rFonts w:asciiTheme="minorHAnsi" w:hAnsiTheme="minorHAnsi" w:cstheme="minorHAnsi"/>
          <w:color w:val="000000"/>
        </w:rPr>
        <w:t xml:space="preserve">  </w:t>
      </w:r>
      <w:r w:rsidRPr="003A01B3">
        <w:rPr>
          <w:rFonts w:asciiTheme="minorHAnsi" w:hAnsiTheme="minorHAnsi" w:cstheme="minorHAnsi"/>
          <w:color w:val="000000"/>
        </w:rPr>
        <w:t>Sobota</w:t>
      </w:r>
      <w:r w:rsidRPr="00CA77BF">
        <w:rPr>
          <w:rFonts w:asciiTheme="minorHAnsi" w:hAnsiTheme="minorHAnsi" w:cstheme="minorHAnsi"/>
        </w:rPr>
        <w:t xml:space="preserve"> </w:t>
      </w:r>
    </w:p>
    <w:p w14:paraId="08AC646F" w14:textId="77777777" w:rsidR="00C04C50" w:rsidRPr="00CA77BF" w:rsidRDefault="00C04C50" w:rsidP="00C04C50">
      <w:pPr>
        <w:jc w:val="both"/>
        <w:rPr>
          <w:rFonts w:asciiTheme="minorHAnsi" w:hAnsiTheme="minorHAnsi" w:cstheme="minorHAnsi"/>
        </w:rPr>
      </w:pPr>
      <w:r w:rsidRPr="00CA77BF">
        <w:rPr>
          <w:rFonts w:asciiTheme="minorHAnsi" w:hAnsiTheme="minorHAnsi" w:cstheme="minorHAnsi"/>
        </w:rPr>
        <w:t xml:space="preserve">ki ga zastopa: </w:t>
      </w:r>
      <w:r w:rsidRPr="00CA77BF">
        <w:rPr>
          <w:rFonts w:asciiTheme="minorHAnsi" w:hAnsiTheme="minorHAnsi" w:cstheme="minorHAnsi"/>
        </w:rPr>
        <w:tab/>
      </w:r>
      <w:r w:rsidRPr="00CA77BF">
        <w:rPr>
          <w:rFonts w:asciiTheme="minorHAnsi" w:hAnsiTheme="minorHAnsi" w:cstheme="minorHAnsi"/>
        </w:rPr>
        <w:tab/>
      </w:r>
      <w:r>
        <w:rPr>
          <w:rFonts w:asciiTheme="minorHAnsi" w:hAnsiTheme="minorHAnsi" w:cstheme="minorHAnsi"/>
        </w:rPr>
        <w:t>direktor Boštjan Zver</w:t>
      </w:r>
    </w:p>
    <w:p w14:paraId="5895BC15" w14:textId="77777777" w:rsidR="00C04C50" w:rsidRPr="00CA77BF" w:rsidRDefault="00C04C50" w:rsidP="00C04C50">
      <w:pPr>
        <w:jc w:val="both"/>
        <w:rPr>
          <w:rFonts w:asciiTheme="minorHAnsi" w:hAnsiTheme="minorHAnsi" w:cstheme="minorHAnsi"/>
        </w:rPr>
      </w:pPr>
      <w:r w:rsidRPr="00CA77BF">
        <w:rPr>
          <w:rFonts w:asciiTheme="minorHAnsi" w:hAnsiTheme="minorHAnsi" w:cstheme="minorHAnsi"/>
        </w:rPr>
        <w:t xml:space="preserve">Matična številka: </w:t>
      </w:r>
      <w:r w:rsidRPr="00CA77BF">
        <w:rPr>
          <w:rFonts w:asciiTheme="minorHAnsi" w:hAnsiTheme="minorHAnsi" w:cstheme="minorHAnsi"/>
        </w:rPr>
        <w:tab/>
      </w:r>
      <w:r w:rsidRPr="003A01B3">
        <w:rPr>
          <w:rFonts w:asciiTheme="minorHAnsi" w:hAnsiTheme="minorHAnsi" w:cstheme="minorHAnsi"/>
          <w:color w:val="000000"/>
        </w:rPr>
        <w:t>6564178000</w:t>
      </w:r>
    </w:p>
    <w:p w14:paraId="035D4F98" w14:textId="77777777" w:rsidR="00C04C50" w:rsidRPr="00CA77BF" w:rsidRDefault="00C04C50" w:rsidP="00C04C50">
      <w:pPr>
        <w:jc w:val="both"/>
        <w:rPr>
          <w:rFonts w:asciiTheme="minorHAnsi" w:hAnsiTheme="minorHAnsi" w:cstheme="minorHAnsi"/>
        </w:rPr>
      </w:pPr>
      <w:r w:rsidRPr="00CA77BF">
        <w:rPr>
          <w:rFonts w:asciiTheme="minorHAnsi" w:hAnsiTheme="minorHAnsi" w:cstheme="minorHAnsi"/>
        </w:rPr>
        <w:t xml:space="preserve">ID za DDV: </w:t>
      </w:r>
      <w:r w:rsidRPr="00CA77BF">
        <w:rPr>
          <w:rFonts w:asciiTheme="minorHAnsi" w:hAnsiTheme="minorHAnsi" w:cstheme="minorHAnsi"/>
        </w:rPr>
        <w:tab/>
      </w:r>
      <w:r w:rsidRPr="00CA77BF">
        <w:rPr>
          <w:rFonts w:asciiTheme="minorHAnsi" w:hAnsiTheme="minorHAnsi" w:cstheme="minorHAnsi"/>
        </w:rPr>
        <w:tab/>
      </w:r>
      <w:r w:rsidRPr="003A01B3">
        <w:rPr>
          <w:rFonts w:asciiTheme="minorHAnsi" w:hAnsiTheme="minorHAnsi" w:cstheme="minorHAnsi"/>
          <w:color w:val="000000"/>
        </w:rPr>
        <w:t>SI 64838595</w:t>
      </w:r>
    </w:p>
    <w:p w14:paraId="2DC32527" w14:textId="77777777" w:rsidR="00C04C50" w:rsidRPr="00CA77BF" w:rsidRDefault="00C04C50" w:rsidP="00C04C50">
      <w:pPr>
        <w:jc w:val="both"/>
        <w:rPr>
          <w:rFonts w:asciiTheme="minorHAnsi" w:hAnsiTheme="minorHAnsi" w:cstheme="minorHAnsi"/>
        </w:rPr>
      </w:pPr>
      <w:r w:rsidRPr="00CA77BF">
        <w:rPr>
          <w:rFonts w:asciiTheme="minorHAnsi" w:hAnsiTheme="minorHAnsi" w:cstheme="minorHAnsi"/>
        </w:rPr>
        <w:t xml:space="preserve">Transakcijski račun: </w:t>
      </w:r>
      <w:r w:rsidRPr="00CA77BF">
        <w:rPr>
          <w:rFonts w:asciiTheme="minorHAnsi" w:hAnsiTheme="minorHAnsi" w:cstheme="minorHAnsi"/>
        </w:rPr>
        <w:tab/>
      </w:r>
      <w:r w:rsidRPr="003A01B3">
        <w:rPr>
          <w:rFonts w:asciiTheme="minorHAnsi" w:hAnsiTheme="minorHAnsi" w:cstheme="minorHAnsi"/>
          <w:color w:val="000000"/>
        </w:rPr>
        <w:t>SI56 3300 0000 8007 826</w:t>
      </w:r>
    </w:p>
    <w:p w14:paraId="6ACB5143" w14:textId="77777777" w:rsidR="000F2FFA" w:rsidRPr="00470CF0" w:rsidRDefault="000F2FFA" w:rsidP="000F2FFA">
      <w:pPr>
        <w:jc w:val="both"/>
        <w:rPr>
          <w:rFonts w:asciiTheme="minorHAnsi" w:hAnsiTheme="minorHAnsi" w:cstheme="minorHAnsi"/>
        </w:rPr>
      </w:pPr>
    </w:p>
    <w:p w14:paraId="14F9554E" w14:textId="77777777" w:rsidR="000F2FFA" w:rsidRPr="00470CF0" w:rsidRDefault="000F2FFA" w:rsidP="000F2FFA">
      <w:pPr>
        <w:jc w:val="both"/>
        <w:rPr>
          <w:rFonts w:asciiTheme="minorHAnsi" w:hAnsiTheme="minorHAnsi" w:cstheme="minorHAnsi"/>
        </w:rPr>
      </w:pPr>
      <w:r w:rsidRPr="00470CF0">
        <w:rPr>
          <w:rFonts w:asciiTheme="minorHAnsi" w:hAnsiTheme="minorHAnsi" w:cstheme="minorHAnsi"/>
        </w:rPr>
        <w:t xml:space="preserve">in </w:t>
      </w:r>
    </w:p>
    <w:p w14:paraId="3C4A3C6C" w14:textId="77777777" w:rsidR="000F2FFA" w:rsidRPr="00470CF0" w:rsidRDefault="000F2FFA" w:rsidP="000F2FFA">
      <w:pPr>
        <w:jc w:val="both"/>
        <w:rPr>
          <w:rFonts w:asciiTheme="minorHAnsi" w:hAnsiTheme="minorHAnsi" w:cstheme="minorHAnsi"/>
        </w:rPr>
      </w:pPr>
      <w:r w:rsidRPr="00470CF0">
        <w:rPr>
          <w:rFonts w:asciiTheme="minorHAnsi" w:hAnsiTheme="minorHAnsi" w:cstheme="minorHAnsi"/>
        </w:rPr>
        <w:t>kot izvajalec:</w:t>
      </w:r>
      <w:r w:rsidRPr="00470CF0">
        <w:rPr>
          <w:rFonts w:asciiTheme="minorHAnsi" w:hAnsiTheme="minorHAnsi" w:cstheme="minorHAnsi"/>
        </w:rPr>
        <w:tab/>
        <w:t xml:space="preserve"> </w:t>
      </w:r>
      <w:r w:rsidRPr="00470CF0">
        <w:rPr>
          <w:rFonts w:asciiTheme="minorHAnsi" w:hAnsiTheme="minorHAnsi" w:cstheme="minorHAnsi"/>
        </w:rPr>
        <w:tab/>
      </w:r>
      <w:sdt>
        <w:sdtPr>
          <w:rPr>
            <w:rFonts w:asciiTheme="minorHAnsi" w:hAnsiTheme="minorHAnsi" w:cstheme="minorHAnsi"/>
          </w:rPr>
          <w:id w:val="206314693"/>
          <w:placeholder>
            <w:docPart w:val="77E4793E2AC846FCA30ABFD78F55F092"/>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p>
    <w:p w14:paraId="06FCBFB9" w14:textId="77777777" w:rsidR="000F2FFA" w:rsidRPr="00470CF0" w:rsidRDefault="000F2FFA" w:rsidP="000F2FFA">
      <w:pPr>
        <w:jc w:val="both"/>
        <w:rPr>
          <w:rFonts w:asciiTheme="minorHAnsi" w:hAnsiTheme="minorHAnsi" w:cstheme="minorHAnsi"/>
        </w:rPr>
      </w:pPr>
      <w:r w:rsidRPr="00470CF0">
        <w:rPr>
          <w:rFonts w:asciiTheme="minorHAnsi" w:hAnsiTheme="minorHAnsi" w:cstheme="minorHAnsi"/>
        </w:rPr>
        <w:t>ki ga zastopa:</w:t>
      </w:r>
      <w:r w:rsidRPr="00470CF0">
        <w:rPr>
          <w:rFonts w:asciiTheme="minorHAnsi" w:hAnsiTheme="minorHAnsi" w:cstheme="minorHAnsi"/>
        </w:rPr>
        <w:tab/>
      </w:r>
      <w:r w:rsidRPr="00470CF0">
        <w:rPr>
          <w:rFonts w:asciiTheme="minorHAnsi" w:hAnsiTheme="minorHAnsi" w:cstheme="minorHAnsi"/>
        </w:rPr>
        <w:tab/>
      </w:r>
      <w:sdt>
        <w:sdtPr>
          <w:rPr>
            <w:rFonts w:asciiTheme="minorHAnsi" w:hAnsiTheme="minorHAnsi" w:cstheme="minorHAnsi"/>
          </w:rPr>
          <w:id w:val="701517416"/>
          <w:placeholder>
            <w:docPart w:val="77E4793E2AC846FCA30ABFD78F55F092"/>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p>
    <w:p w14:paraId="2953D06F" w14:textId="77777777" w:rsidR="000F2FFA" w:rsidRPr="00470CF0" w:rsidRDefault="000F2FFA" w:rsidP="000F2FFA">
      <w:pPr>
        <w:jc w:val="both"/>
        <w:rPr>
          <w:rFonts w:asciiTheme="minorHAnsi" w:hAnsiTheme="minorHAnsi" w:cstheme="minorHAnsi"/>
        </w:rPr>
      </w:pPr>
      <w:r w:rsidRPr="00470CF0">
        <w:rPr>
          <w:rFonts w:asciiTheme="minorHAnsi" w:hAnsiTheme="minorHAnsi" w:cstheme="minorHAnsi"/>
        </w:rPr>
        <w:t>Matična številka:</w:t>
      </w:r>
      <w:r w:rsidRPr="00470CF0">
        <w:rPr>
          <w:rFonts w:asciiTheme="minorHAnsi" w:hAnsiTheme="minorHAnsi" w:cstheme="minorHAnsi"/>
        </w:rPr>
        <w:tab/>
      </w:r>
      <w:sdt>
        <w:sdtPr>
          <w:rPr>
            <w:rFonts w:asciiTheme="minorHAnsi" w:hAnsiTheme="minorHAnsi" w:cstheme="minorHAnsi"/>
          </w:rPr>
          <w:id w:val="694045867"/>
          <w:placeholder>
            <w:docPart w:val="77E4793E2AC846FCA30ABFD78F55F092"/>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p>
    <w:p w14:paraId="0F6FFCF5" w14:textId="77777777" w:rsidR="000F2FFA" w:rsidRPr="00470CF0" w:rsidRDefault="000F2FFA" w:rsidP="000F2FFA">
      <w:pPr>
        <w:jc w:val="both"/>
        <w:rPr>
          <w:rFonts w:asciiTheme="minorHAnsi" w:hAnsiTheme="minorHAnsi" w:cstheme="minorHAnsi"/>
        </w:rPr>
      </w:pPr>
      <w:r w:rsidRPr="00470CF0">
        <w:rPr>
          <w:rFonts w:asciiTheme="minorHAnsi" w:hAnsiTheme="minorHAnsi" w:cstheme="minorHAnsi"/>
        </w:rPr>
        <w:t>ID za DDV:</w:t>
      </w:r>
      <w:r w:rsidRPr="00470CF0">
        <w:rPr>
          <w:rFonts w:asciiTheme="minorHAnsi" w:hAnsiTheme="minorHAnsi" w:cstheme="minorHAnsi"/>
        </w:rPr>
        <w:tab/>
      </w:r>
      <w:r w:rsidRPr="00470CF0">
        <w:rPr>
          <w:rFonts w:asciiTheme="minorHAnsi" w:hAnsiTheme="minorHAnsi" w:cstheme="minorHAnsi"/>
        </w:rPr>
        <w:tab/>
      </w:r>
      <w:sdt>
        <w:sdtPr>
          <w:rPr>
            <w:rFonts w:asciiTheme="minorHAnsi" w:hAnsiTheme="minorHAnsi" w:cstheme="minorHAnsi"/>
          </w:rPr>
          <w:id w:val="1132908073"/>
          <w:placeholder>
            <w:docPart w:val="77E4793E2AC846FCA30ABFD78F55F092"/>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p>
    <w:p w14:paraId="5647F32F" w14:textId="77777777" w:rsidR="000F2FFA" w:rsidRPr="00470CF0" w:rsidRDefault="000F2FFA" w:rsidP="000F2FFA">
      <w:pPr>
        <w:jc w:val="both"/>
        <w:rPr>
          <w:rFonts w:asciiTheme="minorHAnsi" w:hAnsiTheme="minorHAnsi" w:cstheme="minorHAnsi"/>
        </w:rPr>
      </w:pPr>
      <w:r w:rsidRPr="00470CF0">
        <w:rPr>
          <w:rFonts w:asciiTheme="minorHAnsi" w:hAnsiTheme="minorHAnsi" w:cstheme="minorHAnsi"/>
        </w:rPr>
        <w:t xml:space="preserve">Transakcijski  račun: </w:t>
      </w:r>
      <w:r w:rsidRPr="00470CF0">
        <w:rPr>
          <w:rFonts w:asciiTheme="minorHAnsi" w:hAnsiTheme="minorHAnsi" w:cstheme="minorHAnsi"/>
        </w:rPr>
        <w:tab/>
      </w:r>
      <w:sdt>
        <w:sdtPr>
          <w:rPr>
            <w:rFonts w:asciiTheme="minorHAnsi" w:hAnsiTheme="minorHAnsi" w:cstheme="minorHAnsi"/>
          </w:rPr>
          <w:id w:val="1612938028"/>
          <w:placeholder>
            <w:docPart w:val="77E4793E2AC846FCA30ABFD78F55F092"/>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p>
    <w:p w14:paraId="2149240C" w14:textId="77777777" w:rsidR="000F2FFA" w:rsidRPr="00470CF0" w:rsidRDefault="000F2FFA" w:rsidP="000F2FFA">
      <w:pPr>
        <w:rPr>
          <w:rFonts w:asciiTheme="minorHAnsi" w:hAnsiTheme="minorHAnsi" w:cstheme="minorHAnsi"/>
          <w:b/>
        </w:rPr>
      </w:pPr>
    </w:p>
    <w:p w14:paraId="0DF8AF43" w14:textId="77777777" w:rsidR="000F2FFA" w:rsidRPr="00470CF0" w:rsidRDefault="000F2FFA" w:rsidP="000F2FFA">
      <w:pPr>
        <w:rPr>
          <w:rFonts w:asciiTheme="minorHAnsi" w:hAnsiTheme="minorHAnsi" w:cstheme="minorHAnsi"/>
          <w:b/>
        </w:rPr>
      </w:pPr>
      <w:r w:rsidRPr="00470CF0">
        <w:rPr>
          <w:rFonts w:asciiTheme="minorHAnsi" w:hAnsiTheme="minorHAnsi" w:cstheme="minorHAnsi"/>
          <w:b/>
        </w:rPr>
        <w:t>UVODNE DOLOČBE</w:t>
      </w:r>
    </w:p>
    <w:p w14:paraId="18685B15" w14:textId="77777777" w:rsidR="000F2FFA" w:rsidRPr="00470CF0" w:rsidRDefault="000F2FFA" w:rsidP="000F2FFA">
      <w:pPr>
        <w:pStyle w:val="Odstavekseznama"/>
        <w:numPr>
          <w:ilvl w:val="0"/>
          <w:numId w:val="33"/>
        </w:numPr>
        <w:jc w:val="center"/>
        <w:rPr>
          <w:rFonts w:asciiTheme="minorHAnsi" w:hAnsiTheme="minorHAnsi" w:cstheme="minorHAnsi"/>
        </w:rPr>
      </w:pPr>
      <w:r w:rsidRPr="00470CF0">
        <w:rPr>
          <w:rFonts w:asciiTheme="minorHAnsi" w:hAnsiTheme="minorHAnsi" w:cstheme="minorHAnsi"/>
        </w:rPr>
        <w:t>člen</w:t>
      </w:r>
    </w:p>
    <w:p w14:paraId="767B01E1" w14:textId="77777777" w:rsidR="000F2FFA" w:rsidRPr="00470CF0" w:rsidRDefault="000F2FFA" w:rsidP="000F2FFA">
      <w:pPr>
        <w:tabs>
          <w:tab w:val="left" w:pos="284"/>
        </w:tabs>
        <w:jc w:val="both"/>
        <w:rPr>
          <w:rFonts w:asciiTheme="minorHAnsi" w:hAnsiTheme="minorHAnsi" w:cstheme="minorHAnsi"/>
          <w:lang w:val="en-US"/>
        </w:rPr>
      </w:pPr>
    </w:p>
    <w:p w14:paraId="6803F8FD" w14:textId="77777777" w:rsidR="000F2FFA" w:rsidRPr="00470CF0" w:rsidRDefault="000F2FFA" w:rsidP="000F2FFA">
      <w:pPr>
        <w:jc w:val="both"/>
        <w:rPr>
          <w:rFonts w:asciiTheme="minorHAnsi" w:hAnsiTheme="minorHAnsi" w:cstheme="minorHAnsi"/>
        </w:rPr>
      </w:pPr>
      <w:r>
        <w:rPr>
          <w:rFonts w:asciiTheme="minorHAnsi" w:hAnsiTheme="minorHAnsi" w:cstheme="minorHAnsi"/>
        </w:rPr>
        <w:t>Stranki okvirnega sporazuma</w:t>
      </w:r>
      <w:r w:rsidRPr="00470CF0">
        <w:rPr>
          <w:rFonts w:asciiTheme="minorHAnsi" w:hAnsiTheme="minorHAnsi" w:cstheme="minorHAnsi"/>
        </w:rPr>
        <w:t xml:space="preserve"> uvodoma ugotavljata, da:</w:t>
      </w:r>
    </w:p>
    <w:p w14:paraId="7B74039C" w14:textId="5E2D81DD" w:rsidR="000F2FFA" w:rsidRPr="00415C51" w:rsidRDefault="000F2FFA" w:rsidP="000F2FFA">
      <w:pPr>
        <w:numPr>
          <w:ilvl w:val="0"/>
          <w:numId w:val="32"/>
        </w:numPr>
        <w:jc w:val="both"/>
        <w:rPr>
          <w:rFonts w:asciiTheme="minorHAnsi" w:hAnsiTheme="minorHAnsi" w:cstheme="minorHAnsi"/>
        </w:rPr>
      </w:pPr>
      <w:r w:rsidRPr="00470CF0">
        <w:rPr>
          <w:rFonts w:asciiTheme="minorHAnsi" w:hAnsiTheme="minorHAnsi" w:cstheme="minorHAnsi"/>
        </w:rPr>
        <w:t>je naročnik v skladu z Zakonom o javnem naročanju (</w:t>
      </w:r>
      <w:r w:rsidRPr="00606948">
        <w:rPr>
          <w:rFonts w:asciiTheme="minorHAnsi" w:hAnsiTheme="minorHAnsi" w:cstheme="minorHAnsi"/>
        </w:rPr>
        <w:t xml:space="preserve">Uradni list RS, št. </w:t>
      </w:r>
      <w:hyperlink r:id="rId35" w:tgtFrame="_blank" w:tooltip="Zakon o javnem naročanju (ZJN-3)" w:history="1">
        <w:r w:rsidRPr="00606948">
          <w:rPr>
            <w:rFonts w:asciiTheme="minorHAnsi" w:hAnsiTheme="minorHAnsi" w:cstheme="minorHAnsi"/>
          </w:rPr>
          <w:t>91/15</w:t>
        </w:r>
      </w:hyperlink>
      <w:r>
        <w:rPr>
          <w:rFonts w:asciiTheme="minorHAnsi" w:hAnsiTheme="minorHAnsi" w:cstheme="minorHAnsi"/>
        </w:rPr>
        <w:t xml:space="preserve"> s spremembami</w:t>
      </w:r>
      <w:r w:rsidRPr="00470CF0">
        <w:rPr>
          <w:rFonts w:asciiTheme="minorHAnsi" w:hAnsiTheme="minorHAnsi" w:cstheme="minorHAnsi"/>
        </w:rPr>
        <w:t xml:space="preserve">; v nadaljevanju: ZJN-3) </w:t>
      </w:r>
      <w:r w:rsidRPr="00415C51">
        <w:rPr>
          <w:rFonts w:asciiTheme="minorHAnsi" w:hAnsiTheme="minorHAnsi" w:cstheme="minorHAnsi"/>
        </w:rPr>
        <w:t xml:space="preserve">izvedel </w:t>
      </w:r>
      <w:r>
        <w:rPr>
          <w:rFonts w:asciiTheme="minorHAnsi" w:hAnsiTheme="minorHAnsi" w:cstheme="minorHAnsi"/>
        </w:rPr>
        <w:t>javno naročilo po odprtem postopku</w:t>
      </w:r>
      <w:r w:rsidRPr="00415C51">
        <w:rPr>
          <w:rFonts w:asciiTheme="minorHAnsi" w:hAnsiTheme="minorHAnsi" w:cstheme="minorHAnsi"/>
        </w:rPr>
        <w:t xml:space="preserve">, ki je bil objavljen na Portalu javnih naročil dne </w:t>
      </w:r>
      <w:sdt>
        <w:sdtPr>
          <w:rPr>
            <w:rFonts w:asciiTheme="minorHAnsi" w:hAnsiTheme="minorHAnsi" w:cstheme="minorHAnsi"/>
          </w:rPr>
          <w:id w:val="21138197"/>
          <w:placeholder>
            <w:docPart w:val="089568741E1D4BE89D87B3A9168245E1"/>
          </w:placeholder>
          <w:showingPlcHdr/>
          <w:date>
            <w:dateFormat w:val="d. MM. yyyy"/>
            <w:lid w:val="sl-SI"/>
            <w:storeMappedDataAs w:val="dateTime"/>
            <w:calendar w:val="gregorian"/>
          </w:date>
        </w:sdtPr>
        <w:sdtContent>
          <w:r w:rsidRPr="00415C51">
            <w:rPr>
              <w:rStyle w:val="Besedilooznabemesta"/>
              <w:rFonts w:asciiTheme="minorHAnsi" w:eastAsiaTheme="minorHAnsi" w:hAnsiTheme="minorHAnsi" w:cstheme="minorHAnsi"/>
            </w:rPr>
            <w:t>Kliknite ali tapnite tukaj, če želite vnesti datum.</w:t>
          </w:r>
        </w:sdtContent>
      </w:sdt>
      <w:r w:rsidRPr="00415C51">
        <w:rPr>
          <w:rFonts w:asciiTheme="minorHAnsi" w:hAnsiTheme="minorHAnsi" w:cstheme="minorHAnsi"/>
        </w:rPr>
        <w:t xml:space="preserve"> pod oznako </w:t>
      </w:r>
      <w:sdt>
        <w:sdtPr>
          <w:rPr>
            <w:rFonts w:asciiTheme="minorHAnsi" w:hAnsiTheme="minorHAnsi" w:cstheme="minorHAnsi"/>
          </w:rPr>
          <w:id w:val="1812284261"/>
          <w:placeholder>
            <w:docPart w:val="77E4793E2AC846FCA30ABFD78F55F092"/>
          </w:placeholder>
          <w:showingPlcHdr/>
          <w:text/>
        </w:sdtPr>
        <w:sdtContent>
          <w:r w:rsidRPr="00415C51">
            <w:rPr>
              <w:rStyle w:val="Besedilooznabemesta"/>
              <w:rFonts w:asciiTheme="minorHAnsi" w:eastAsiaTheme="minorHAnsi" w:hAnsiTheme="minorHAnsi" w:cstheme="minorHAnsi"/>
            </w:rPr>
            <w:t>Kliknite ali tapnite tukaj, če želite vnesti besedilo.</w:t>
          </w:r>
        </w:sdtContent>
      </w:sdt>
      <w:r w:rsidRPr="00415C51">
        <w:rPr>
          <w:rFonts w:asciiTheme="minorHAnsi" w:hAnsiTheme="minorHAnsi" w:cstheme="minorHAnsi"/>
        </w:rPr>
        <w:t xml:space="preserve"> </w:t>
      </w:r>
      <w:r>
        <w:rPr>
          <w:rFonts w:asciiTheme="minorHAnsi" w:hAnsiTheme="minorHAnsi" w:cstheme="minorHAnsi"/>
        </w:rPr>
        <w:t xml:space="preserve">in na TED pod oznako </w:t>
      </w:r>
      <w:sdt>
        <w:sdtPr>
          <w:rPr>
            <w:rFonts w:asciiTheme="minorHAnsi" w:hAnsiTheme="minorHAnsi" w:cstheme="minorHAnsi"/>
          </w:rPr>
          <w:id w:val="905181946"/>
          <w:placeholder>
            <w:docPart w:val="A0B701706BF54B0D836B9233452C6660"/>
          </w:placeholder>
          <w:showingPlcHdr/>
          <w:text/>
        </w:sdtPr>
        <w:sdtContent>
          <w:r w:rsidRPr="00415C51">
            <w:rPr>
              <w:rStyle w:val="Besedilooznabemesta"/>
              <w:rFonts w:asciiTheme="minorHAnsi" w:eastAsiaTheme="minorHAnsi" w:hAnsiTheme="minorHAnsi" w:cstheme="minorHAnsi"/>
            </w:rPr>
            <w:t>Kliknite ali tapnite tukaj, če želite vnesti besedilo.</w:t>
          </w:r>
        </w:sdtContent>
      </w:sdt>
      <w:r w:rsidRPr="00415C51">
        <w:rPr>
          <w:rFonts w:asciiTheme="minorHAnsi" w:hAnsiTheme="minorHAnsi" w:cstheme="minorHAnsi"/>
        </w:rPr>
        <w:t>;</w:t>
      </w:r>
    </w:p>
    <w:p w14:paraId="2CBB619F" w14:textId="5098755F" w:rsidR="000F2FFA" w:rsidRPr="00866BDC" w:rsidRDefault="000F2FFA" w:rsidP="000F2FFA">
      <w:pPr>
        <w:pStyle w:val="Odstavekseznama"/>
        <w:numPr>
          <w:ilvl w:val="0"/>
          <w:numId w:val="32"/>
        </w:numPr>
        <w:jc w:val="both"/>
        <w:rPr>
          <w:rFonts w:asciiTheme="minorHAnsi" w:hAnsiTheme="minorHAnsi" w:cstheme="minorHAnsi"/>
        </w:rPr>
      </w:pPr>
      <w:r w:rsidRPr="00866BDC">
        <w:rPr>
          <w:rFonts w:asciiTheme="minorHAnsi" w:hAnsiTheme="minorHAnsi" w:cstheme="minorHAnsi"/>
        </w:rPr>
        <w:t xml:space="preserve">bo </w:t>
      </w:r>
      <w:r>
        <w:rPr>
          <w:rFonts w:asciiTheme="minorHAnsi" w:hAnsiTheme="minorHAnsi" w:cstheme="minorHAnsi"/>
        </w:rPr>
        <w:t>izvajalec</w:t>
      </w:r>
      <w:r w:rsidRPr="00866BDC">
        <w:rPr>
          <w:rFonts w:asciiTheme="minorHAnsi" w:hAnsiTheme="minorHAnsi" w:cstheme="minorHAnsi"/>
        </w:rPr>
        <w:t xml:space="preserve"> v skladu s </w:t>
      </w:r>
      <w:r>
        <w:rPr>
          <w:rFonts w:asciiTheme="minorHAnsi" w:hAnsiTheme="minorHAnsi" w:cstheme="minorHAnsi"/>
        </w:rPr>
        <w:t>tem okvirnim sporazumom</w:t>
      </w:r>
      <w:r w:rsidRPr="00866BDC">
        <w:rPr>
          <w:rFonts w:asciiTheme="minorHAnsi" w:hAnsiTheme="minorHAnsi" w:cstheme="minorHAnsi"/>
        </w:rPr>
        <w:t xml:space="preserve"> naročniku </w:t>
      </w:r>
      <w:r>
        <w:rPr>
          <w:rFonts w:asciiTheme="minorHAnsi" w:hAnsiTheme="minorHAnsi" w:cstheme="minorHAnsi"/>
        </w:rPr>
        <w:t xml:space="preserve">zagotavljal storitve </w:t>
      </w:r>
      <w:r w:rsidRPr="00866BDC">
        <w:rPr>
          <w:rFonts w:asciiTheme="minorHAnsi" w:hAnsiTheme="minorHAnsi" w:cstheme="minorHAnsi"/>
        </w:rPr>
        <w:t xml:space="preserve">po ponudbenem predračunu št. </w:t>
      </w:r>
      <w:sdt>
        <w:sdtPr>
          <w:rPr>
            <w:rFonts w:asciiTheme="minorHAnsi" w:hAnsiTheme="minorHAnsi" w:cstheme="minorHAnsi"/>
          </w:rPr>
          <w:id w:val="1892766208"/>
          <w:placeholder>
            <w:docPart w:val="34BD9E89976B46278AEA97F39016D9D0"/>
          </w:placeholder>
          <w:showingPlcHdr/>
          <w:text/>
        </w:sdtPr>
        <w:sdtContent>
          <w:r w:rsidRPr="00866BDC">
            <w:rPr>
              <w:rStyle w:val="Besedilooznabemesta"/>
              <w:rFonts w:asciiTheme="minorHAnsi" w:eastAsiaTheme="minorHAnsi" w:hAnsiTheme="minorHAnsi" w:cstheme="minorHAnsi"/>
            </w:rPr>
            <w:t>Kliknite ali tapnite tukaj, če želite vnesti besedilo.</w:t>
          </w:r>
        </w:sdtContent>
      </w:sdt>
      <w:r w:rsidRPr="00866BDC">
        <w:rPr>
          <w:rFonts w:asciiTheme="minorHAnsi" w:hAnsiTheme="minorHAnsi" w:cstheme="minorHAnsi"/>
        </w:rPr>
        <w:t xml:space="preserve"> z dne </w:t>
      </w:r>
      <w:sdt>
        <w:sdtPr>
          <w:rPr>
            <w:rFonts w:asciiTheme="minorHAnsi" w:hAnsiTheme="minorHAnsi" w:cstheme="minorHAnsi"/>
          </w:rPr>
          <w:id w:val="1229731852"/>
          <w:placeholder>
            <w:docPart w:val="3434CE2084FA461A888EF0FFB21C3942"/>
          </w:placeholder>
          <w:showingPlcHdr/>
          <w:text/>
        </w:sdtPr>
        <w:sdtContent>
          <w:r w:rsidRPr="00866BDC">
            <w:rPr>
              <w:rStyle w:val="Besedilooznabemesta"/>
              <w:rFonts w:asciiTheme="minorHAnsi" w:eastAsiaTheme="minorHAnsi" w:hAnsiTheme="minorHAnsi" w:cstheme="minorHAnsi"/>
            </w:rPr>
            <w:t>Kliknite ali tapnite tukaj, če želite vnesti besedilo.</w:t>
          </w:r>
        </w:sdtContent>
      </w:sdt>
      <w:r w:rsidRPr="00866BDC">
        <w:rPr>
          <w:rFonts w:asciiTheme="minorHAnsi" w:hAnsiTheme="minorHAnsi" w:cstheme="minorHAnsi"/>
        </w:rPr>
        <w:t xml:space="preserve">, </w:t>
      </w:r>
      <w:r w:rsidR="00C1013D" w:rsidRPr="00C1013D">
        <w:rPr>
          <w:rFonts w:asciiTheme="minorHAnsi" w:hAnsiTheme="minorHAnsi" w:cstheme="minorHAnsi"/>
        </w:rPr>
        <w:t>ki zajema tisk 14'' in 24'' računov ter poštne storitve v notranjem in zunanjem poštnem prometu in ki je sestavni del tega okvirnega sporazuma.</w:t>
      </w:r>
    </w:p>
    <w:p w14:paraId="2B9CE49C" w14:textId="77777777" w:rsidR="000F2FFA" w:rsidRPr="00470CF0" w:rsidRDefault="000F2FFA" w:rsidP="000F2FFA">
      <w:pPr>
        <w:jc w:val="both"/>
        <w:rPr>
          <w:rFonts w:asciiTheme="minorHAnsi" w:hAnsiTheme="minorHAnsi" w:cstheme="minorHAnsi"/>
        </w:rPr>
      </w:pPr>
    </w:p>
    <w:p w14:paraId="3CFAF1F7" w14:textId="77777777" w:rsidR="000F2FFA" w:rsidRPr="0084346D" w:rsidRDefault="000F2FFA" w:rsidP="000F2FFA">
      <w:pPr>
        <w:pStyle w:val="Odstavekseznama"/>
        <w:numPr>
          <w:ilvl w:val="0"/>
          <w:numId w:val="33"/>
        </w:numPr>
        <w:jc w:val="center"/>
        <w:rPr>
          <w:rFonts w:asciiTheme="minorHAnsi" w:hAnsiTheme="minorHAnsi" w:cstheme="minorHAnsi"/>
        </w:rPr>
      </w:pPr>
      <w:r w:rsidRPr="0084346D">
        <w:rPr>
          <w:rFonts w:asciiTheme="minorHAnsi" w:hAnsiTheme="minorHAnsi" w:cstheme="minorHAnsi"/>
        </w:rPr>
        <w:t>člen</w:t>
      </w:r>
    </w:p>
    <w:p w14:paraId="02215A8A" w14:textId="77777777" w:rsidR="000F2FFA" w:rsidRPr="0084346D" w:rsidRDefault="000F2FFA" w:rsidP="000F2FFA">
      <w:pPr>
        <w:pStyle w:val="Odstavekseznama"/>
        <w:ind w:left="1004"/>
        <w:rPr>
          <w:rFonts w:asciiTheme="minorHAnsi" w:hAnsiTheme="minorHAnsi" w:cstheme="minorHAnsi"/>
        </w:rPr>
      </w:pPr>
    </w:p>
    <w:p w14:paraId="0DF15B3E" w14:textId="77777777" w:rsidR="00C1013D" w:rsidRPr="00001251" w:rsidRDefault="00C1013D" w:rsidP="00001251">
      <w:pPr>
        <w:jc w:val="both"/>
        <w:rPr>
          <w:rFonts w:asciiTheme="minorHAnsi" w:hAnsiTheme="minorHAnsi" w:cstheme="minorHAnsi"/>
        </w:rPr>
      </w:pPr>
      <w:r w:rsidRPr="00C1013D">
        <w:rPr>
          <w:rFonts w:asciiTheme="minorHAnsi" w:hAnsiTheme="minorHAnsi" w:cstheme="minorHAnsi"/>
        </w:rPr>
        <w:t>Predmet naročila je tisk 14'' in 24'' računov z UPN QR plačilnimi nalogi ter izvajanje poštnih storitev v notranjem in zunanjem poštnem prometu za obdobje 48 mesecev.</w:t>
      </w:r>
    </w:p>
    <w:p w14:paraId="398AEE19" w14:textId="77777777" w:rsidR="00C1013D" w:rsidRPr="00C1013D" w:rsidRDefault="00C1013D" w:rsidP="00001251">
      <w:pPr>
        <w:jc w:val="both"/>
        <w:rPr>
          <w:rFonts w:asciiTheme="minorHAnsi" w:hAnsiTheme="minorHAnsi" w:cstheme="minorHAnsi"/>
        </w:rPr>
      </w:pPr>
    </w:p>
    <w:p w14:paraId="7F460B33" w14:textId="223467F5" w:rsidR="00C1013D" w:rsidRPr="00C1013D" w:rsidRDefault="00C1013D" w:rsidP="00001251">
      <w:pPr>
        <w:jc w:val="both"/>
        <w:rPr>
          <w:rFonts w:asciiTheme="minorHAnsi" w:hAnsiTheme="minorHAnsi" w:cstheme="minorHAnsi"/>
        </w:rPr>
      </w:pPr>
      <w:r w:rsidRPr="00C1013D">
        <w:rPr>
          <w:rFonts w:asciiTheme="minorHAnsi" w:hAnsiTheme="minorHAnsi" w:cstheme="minorHAnsi"/>
        </w:rPr>
        <w:t xml:space="preserve">Naročnik </w:t>
      </w:r>
      <w:r w:rsidR="00342583">
        <w:rPr>
          <w:rFonts w:asciiTheme="minorHAnsi" w:hAnsiTheme="minorHAnsi" w:cstheme="minorHAnsi"/>
        </w:rPr>
        <w:t>izvajalcu</w:t>
      </w:r>
      <w:r w:rsidRPr="00C1013D">
        <w:rPr>
          <w:rFonts w:asciiTheme="minorHAnsi" w:hAnsiTheme="minorHAnsi" w:cstheme="minorHAnsi"/>
        </w:rPr>
        <w:t xml:space="preserve"> zagotovi PDF podloge za tisk</w:t>
      </w:r>
      <w:r w:rsidRPr="00001251">
        <w:rPr>
          <w:rFonts w:asciiTheme="minorHAnsi" w:hAnsiTheme="minorHAnsi" w:cstheme="minorHAnsi"/>
        </w:rPr>
        <w:t xml:space="preserve">. </w:t>
      </w:r>
      <w:r w:rsidRPr="00C1013D">
        <w:rPr>
          <w:rFonts w:asciiTheme="minorHAnsi" w:hAnsiTheme="minorHAnsi" w:cstheme="minorHAnsi"/>
        </w:rPr>
        <w:t>Tisk mora vključevati dodatno modro barvo (CMYK + 1 PMS modra). Vsa dela in storitve, potrebne za izvedbo predmeta tega okvirnega sporazuma, zlasti priprava za tisk, zgibanje, lepljenje, konfekcioniranje, manipulacija, pakiranje, priprava pošiljk, programiranje in druga povezana opravila, morajo biti vključeni v ceno. Izpisi morajo biti združljivi z računovodskim programom BASS.</w:t>
      </w:r>
    </w:p>
    <w:p w14:paraId="5BD07EE8" w14:textId="77777777" w:rsidR="000F2FFA" w:rsidRPr="003B6046" w:rsidRDefault="000F2FFA" w:rsidP="000F2FFA">
      <w:pPr>
        <w:spacing w:line="260" w:lineRule="exact"/>
        <w:jc w:val="both"/>
        <w:rPr>
          <w:rFonts w:asciiTheme="minorHAnsi" w:hAnsiTheme="minorHAnsi" w:cstheme="minorHAnsi"/>
        </w:rPr>
      </w:pPr>
    </w:p>
    <w:p w14:paraId="68A16C0F" w14:textId="2B7F7490" w:rsidR="000F2FFA" w:rsidRPr="003B6046" w:rsidRDefault="000F2FFA" w:rsidP="000F2FFA">
      <w:pPr>
        <w:jc w:val="both"/>
        <w:rPr>
          <w:rFonts w:asciiTheme="minorHAnsi" w:hAnsiTheme="minorHAnsi" w:cstheme="minorHAnsi"/>
        </w:rPr>
      </w:pPr>
      <w:r w:rsidRPr="003B6046">
        <w:rPr>
          <w:rFonts w:asciiTheme="minorHAnsi" w:hAnsiTheme="minorHAnsi" w:cstheme="minorHAnsi"/>
        </w:rPr>
        <w:t xml:space="preserve">Storitev po </w:t>
      </w:r>
      <w:r>
        <w:rPr>
          <w:rFonts w:asciiTheme="minorHAnsi" w:hAnsiTheme="minorHAnsi" w:cstheme="minorHAnsi"/>
        </w:rPr>
        <w:t>tem okvirnem sporazumu</w:t>
      </w:r>
      <w:r w:rsidRPr="003B6046">
        <w:rPr>
          <w:rFonts w:asciiTheme="minorHAnsi" w:hAnsiTheme="minorHAnsi" w:cstheme="minorHAnsi"/>
        </w:rPr>
        <w:t xml:space="preserve"> se izvaja v obsegu, kot je navedeno v 2. členu Razpisne dokumentacije za oddajo javnega naročila z oznako </w:t>
      </w:r>
      <w:r w:rsidR="001F16BC" w:rsidRPr="001F16BC">
        <w:rPr>
          <w:rFonts w:asciiTheme="minorHAnsi" w:hAnsiTheme="minorHAnsi" w:cstheme="minorHAnsi"/>
        </w:rPr>
        <w:t>JR000008/2026</w:t>
      </w:r>
      <w:r w:rsidR="001F16BC">
        <w:rPr>
          <w:rFonts w:asciiTheme="minorHAnsi" w:hAnsiTheme="minorHAnsi" w:cstheme="minorHAnsi"/>
        </w:rPr>
        <w:t xml:space="preserve"> </w:t>
      </w:r>
      <w:r w:rsidRPr="003B6046">
        <w:rPr>
          <w:rFonts w:asciiTheme="minorHAnsi" w:hAnsiTheme="minorHAnsi" w:cstheme="minorHAnsi"/>
        </w:rPr>
        <w:t xml:space="preserve">(v nadaljevanju: RD ), ki je sestavni del </w:t>
      </w:r>
      <w:r>
        <w:rPr>
          <w:rFonts w:asciiTheme="minorHAnsi" w:hAnsiTheme="minorHAnsi" w:cstheme="minorHAnsi"/>
        </w:rPr>
        <w:t>tega okvirnega sporazuma.</w:t>
      </w:r>
    </w:p>
    <w:p w14:paraId="13BB7D3A" w14:textId="77777777" w:rsidR="000F2FFA" w:rsidRPr="003B6046" w:rsidRDefault="000F2FFA" w:rsidP="000F2FFA">
      <w:pPr>
        <w:spacing w:line="260" w:lineRule="exact"/>
        <w:jc w:val="both"/>
        <w:rPr>
          <w:rFonts w:asciiTheme="minorHAnsi" w:hAnsiTheme="minorHAnsi" w:cstheme="minorHAnsi"/>
        </w:rPr>
      </w:pPr>
    </w:p>
    <w:p w14:paraId="1ABFE4A0" w14:textId="77777777" w:rsidR="000F2FFA" w:rsidRPr="003B6046" w:rsidRDefault="000F2FFA" w:rsidP="000F2FFA">
      <w:pPr>
        <w:widowControl w:val="0"/>
        <w:autoSpaceDE w:val="0"/>
        <w:autoSpaceDN w:val="0"/>
        <w:adjustRightInd w:val="0"/>
        <w:jc w:val="both"/>
        <w:rPr>
          <w:rFonts w:asciiTheme="minorHAnsi" w:hAnsiTheme="minorHAnsi" w:cstheme="minorHAnsi"/>
        </w:rPr>
      </w:pPr>
    </w:p>
    <w:p w14:paraId="4EB29DB3" w14:textId="77777777" w:rsidR="000F2FFA" w:rsidRPr="003B6046" w:rsidRDefault="000F2FFA" w:rsidP="000F2FFA">
      <w:pPr>
        <w:pStyle w:val="Odstavekseznama"/>
        <w:numPr>
          <w:ilvl w:val="0"/>
          <w:numId w:val="33"/>
        </w:numPr>
        <w:jc w:val="center"/>
        <w:rPr>
          <w:rFonts w:asciiTheme="minorHAnsi" w:hAnsiTheme="minorHAnsi" w:cstheme="minorHAnsi"/>
        </w:rPr>
      </w:pPr>
      <w:r w:rsidRPr="003B6046">
        <w:rPr>
          <w:rFonts w:asciiTheme="minorHAnsi" w:hAnsiTheme="minorHAnsi" w:cstheme="minorHAnsi"/>
        </w:rPr>
        <w:t>člen</w:t>
      </w:r>
    </w:p>
    <w:p w14:paraId="3558B21F" w14:textId="77777777" w:rsidR="000F2FFA" w:rsidRPr="003B6046" w:rsidRDefault="000F2FFA" w:rsidP="000F2FFA">
      <w:pPr>
        <w:jc w:val="center"/>
        <w:rPr>
          <w:rStyle w:val="Slog1"/>
          <w:rFonts w:asciiTheme="minorHAnsi" w:hAnsiTheme="minorHAnsi" w:cstheme="minorHAnsi"/>
        </w:rPr>
      </w:pPr>
    </w:p>
    <w:p w14:paraId="26B61DCA" w14:textId="2CFBBC66" w:rsidR="000F2FFA" w:rsidRPr="003B6046" w:rsidRDefault="000F2FFA" w:rsidP="000F2FFA">
      <w:pPr>
        <w:spacing w:line="360" w:lineRule="auto"/>
        <w:jc w:val="both"/>
        <w:rPr>
          <w:rFonts w:asciiTheme="minorHAnsi" w:hAnsiTheme="minorHAnsi" w:cstheme="minorHAnsi"/>
        </w:rPr>
      </w:pPr>
      <w:r>
        <w:rPr>
          <w:rFonts w:asciiTheme="minorHAnsi" w:hAnsiTheme="minorHAnsi" w:cstheme="minorHAnsi"/>
        </w:rPr>
        <w:t xml:space="preserve">Vrednost okvirnega sporazuma znaša </w:t>
      </w:r>
      <w:r w:rsidR="00AC3752">
        <w:rPr>
          <w:rFonts w:asciiTheme="minorHAnsi" w:hAnsiTheme="minorHAnsi" w:cstheme="minorHAnsi"/>
        </w:rPr>
        <w:t>30</w:t>
      </w:r>
      <w:r w:rsidR="00C973EB">
        <w:rPr>
          <w:rFonts w:asciiTheme="minorHAnsi" w:hAnsiTheme="minorHAnsi" w:cstheme="minorHAnsi"/>
        </w:rPr>
        <w:t>0</w:t>
      </w:r>
      <w:r>
        <w:rPr>
          <w:rFonts w:asciiTheme="minorHAnsi" w:hAnsiTheme="minorHAnsi" w:cstheme="minorHAnsi"/>
        </w:rPr>
        <w:t>.000,00 EUR brez DDV.</w:t>
      </w:r>
    </w:p>
    <w:p w14:paraId="33A18FA5" w14:textId="77777777" w:rsidR="000F2FFA" w:rsidRPr="003B6046" w:rsidRDefault="000F2FFA" w:rsidP="000F2FFA">
      <w:pPr>
        <w:jc w:val="both"/>
        <w:rPr>
          <w:rFonts w:asciiTheme="minorHAnsi" w:hAnsiTheme="minorHAnsi" w:cstheme="minorHAnsi"/>
        </w:rPr>
      </w:pPr>
    </w:p>
    <w:p w14:paraId="58108ECC" w14:textId="77777777" w:rsidR="000F2FFA" w:rsidRDefault="000F2FFA" w:rsidP="000F2FFA">
      <w:pPr>
        <w:jc w:val="both"/>
        <w:rPr>
          <w:rFonts w:asciiTheme="minorHAnsi" w:hAnsiTheme="minorHAnsi" w:cstheme="minorHAnsi"/>
        </w:rPr>
      </w:pPr>
      <w:r w:rsidRPr="00D62F84">
        <w:rPr>
          <w:rFonts w:asciiTheme="minorHAnsi" w:hAnsiTheme="minorHAnsi" w:cstheme="minorHAnsi"/>
        </w:rPr>
        <w:t>Naročnik bo pri izvajalcu naročal izključno tiste količine, ki jih bo dejansko potreboval v času trajanja okvirnega sporazuma.</w:t>
      </w:r>
    </w:p>
    <w:p w14:paraId="0E430A7E" w14:textId="77777777" w:rsidR="000F2FFA" w:rsidRPr="00D62F84" w:rsidRDefault="000F2FFA" w:rsidP="000F2FFA">
      <w:pPr>
        <w:jc w:val="both"/>
        <w:rPr>
          <w:rFonts w:asciiTheme="minorHAnsi" w:hAnsiTheme="minorHAnsi" w:cstheme="minorHAnsi"/>
        </w:rPr>
      </w:pPr>
    </w:p>
    <w:p w14:paraId="30426A2C" w14:textId="58AF7A75" w:rsidR="00E409BC" w:rsidRPr="00E409BC" w:rsidRDefault="00E409BC" w:rsidP="00E409BC">
      <w:pPr>
        <w:jc w:val="both"/>
        <w:rPr>
          <w:rFonts w:asciiTheme="minorHAnsi" w:hAnsiTheme="minorHAnsi" w:cstheme="minorHAnsi"/>
        </w:rPr>
      </w:pPr>
      <w:r w:rsidRPr="00E409BC">
        <w:rPr>
          <w:rFonts w:asciiTheme="minorHAnsi" w:hAnsiTheme="minorHAnsi" w:cstheme="minorHAnsi"/>
        </w:rPr>
        <w:t xml:space="preserve">Cene storitev po enoti iz ponudbenega predračuna, ob upoštevanju ponujenega popusta v višini </w:t>
      </w:r>
      <w:sdt>
        <w:sdtPr>
          <w:rPr>
            <w:rFonts w:asciiTheme="minorHAnsi" w:hAnsiTheme="minorHAnsi" w:cstheme="minorHAnsi"/>
          </w:rPr>
          <w:id w:val="1201674092"/>
          <w:placeholder>
            <w:docPart w:val="0871BD1261F74D9B952BC3BB94015455"/>
          </w:placeholder>
          <w:showingPlcHdr/>
          <w:text/>
        </w:sdtPr>
        <w:sdtContent>
          <w:r w:rsidRPr="00866BDC">
            <w:rPr>
              <w:rStyle w:val="Besedilooznabemesta"/>
              <w:rFonts w:asciiTheme="minorHAnsi" w:eastAsiaTheme="minorHAnsi" w:hAnsiTheme="minorHAnsi" w:cstheme="minorHAnsi"/>
            </w:rPr>
            <w:t>Kliknite ali tapnite tukaj, če želite vnesti besedilo.</w:t>
          </w:r>
        </w:sdtContent>
      </w:sdt>
      <w:r w:rsidRPr="00E409BC">
        <w:rPr>
          <w:rFonts w:asciiTheme="minorHAnsi" w:hAnsiTheme="minorHAnsi" w:cstheme="minorHAnsi"/>
        </w:rPr>
        <w:t xml:space="preserve"> % na poštne storitve standardnega pisma v notranjem poštnem prometu, so fiksne za obdobje enega (1) leta od začetka veljavnosti okvirnega sporazuma, razen cen poštnih storitev v notranjem prometu, kadar se te storitve obračunavajo po veljavnem ceniku izvajalca univerzalne storitve.</w:t>
      </w:r>
    </w:p>
    <w:p w14:paraId="7EEFF7CB" w14:textId="77777777" w:rsidR="00E409BC" w:rsidRPr="00E409BC" w:rsidRDefault="00E409BC" w:rsidP="00E409BC">
      <w:pPr>
        <w:jc w:val="both"/>
        <w:rPr>
          <w:rFonts w:asciiTheme="minorHAnsi" w:hAnsiTheme="minorHAnsi" w:cstheme="minorHAnsi"/>
        </w:rPr>
      </w:pPr>
    </w:p>
    <w:p w14:paraId="2E519327" w14:textId="57021078" w:rsidR="000F2FFA" w:rsidRDefault="00E409BC" w:rsidP="00E409BC">
      <w:pPr>
        <w:jc w:val="both"/>
        <w:rPr>
          <w:rFonts w:asciiTheme="minorHAnsi" w:hAnsiTheme="minorHAnsi" w:cstheme="minorHAnsi"/>
        </w:rPr>
      </w:pPr>
      <w:r w:rsidRPr="00E409BC">
        <w:rPr>
          <w:rFonts w:asciiTheme="minorHAnsi" w:hAnsiTheme="minorHAnsi" w:cstheme="minorHAnsi"/>
        </w:rPr>
        <w:t>Za poštne storitve standardnega pisma v notranjem poštnem prometu se šteje, da je izvajalec ponudil cene na podlagi veljavnega cenika izvajalca univerzalne poštne storitve, in sicer tako, da so cene v ponudbenem predračunu oblikovane kot cene po veljavnem ceniku izvajalca univerzalne poštne storitve, zmanjšane za ponujeni popust iz prejšnjega odstavka. Poštne storitve v zunanjem (mednarodnem) poštnem prometu se obračunavajo po veljavnem ceniku izvajalca univerzalne poštne storitve brez dodatnega popusta.</w:t>
      </w:r>
    </w:p>
    <w:p w14:paraId="51125156" w14:textId="77777777" w:rsidR="00E409BC" w:rsidRPr="00D62F84" w:rsidRDefault="00E409BC" w:rsidP="00E409BC">
      <w:pPr>
        <w:jc w:val="both"/>
        <w:rPr>
          <w:rFonts w:asciiTheme="minorHAnsi" w:hAnsiTheme="minorHAnsi" w:cstheme="minorHAnsi"/>
        </w:rPr>
      </w:pPr>
    </w:p>
    <w:p w14:paraId="0A870262" w14:textId="77777777" w:rsidR="000F2FFA" w:rsidRDefault="000F2FFA" w:rsidP="000F2FFA">
      <w:pPr>
        <w:jc w:val="both"/>
        <w:rPr>
          <w:rFonts w:asciiTheme="minorHAnsi" w:hAnsiTheme="minorHAnsi" w:cstheme="minorHAnsi"/>
        </w:rPr>
      </w:pPr>
      <w:r w:rsidRPr="00D62F84">
        <w:rPr>
          <w:rFonts w:asciiTheme="minorHAnsi" w:hAnsiTheme="minorHAnsi" w:cstheme="minorHAnsi"/>
        </w:rPr>
        <w:t>Izvajalec naročnika o vsaki spremembi cenika pisno obvesti in mu posreduje veljavni cenik oziroma povezavo do objave cenika.</w:t>
      </w:r>
    </w:p>
    <w:p w14:paraId="78731A74" w14:textId="77777777" w:rsidR="000F2FFA" w:rsidRPr="00D62F84" w:rsidRDefault="000F2FFA" w:rsidP="000F2FFA">
      <w:pPr>
        <w:jc w:val="both"/>
        <w:rPr>
          <w:rFonts w:asciiTheme="minorHAnsi" w:hAnsiTheme="minorHAnsi" w:cstheme="minorHAnsi"/>
        </w:rPr>
      </w:pPr>
    </w:p>
    <w:p w14:paraId="72CABE76" w14:textId="77777777" w:rsidR="000F2FFA" w:rsidRPr="00D62F84" w:rsidRDefault="000F2FFA" w:rsidP="000F2FFA">
      <w:pPr>
        <w:jc w:val="both"/>
        <w:rPr>
          <w:rFonts w:asciiTheme="minorHAnsi" w:hAnsiTheme="minorHAnsi" w:cstheme="minorHAnsi"/>
        </w:rPr>
      </w:pPr>
      <w:r w:rsidRPr="00D62F84">
        <w:rPr>
          <w:rFonts w:asciiTheme="minorHAnsi" w:hAnsiTheme="minorHAnsi" w:cstheme="minorHAnsi"/>
        </w:rPr>
        <w:t>Po poteku enega (1) leta se lahko na predlog izvajalca cene iz ponudbenega predračuna (razen cen poštnih storitev v notranjem prometu) uskladijo skladno s Pravilnikom o načinih valorizacije denarnih obveznosti, ki jih v večletnih pogodbah dogovarjajo pravne osebe javnega sektorja (Uradni list RS, št. 1/04</w:t>
      </w:r>
      <w:r>
        <w:rPr>
          <w:rFonts w:asciiTheme="minorHAnsi" w:hAnsiTheme="minorHAnsi" w:cstheme="minorHAnsi"/>
        </w:rPr>
        <w:t>).</w:t>
      </w:r>
    </w:p>
    <w:p w14:paraId="66F9AB7A" w14:textId="77777777" w:rsidR="000F2FFA" w:rsidRPr="003B6046" w:rsidRDefault="000F2FFA" w:rsidP="000F2FFA">
      <w:pPr>
        <w:pStyle w:val="Odstavekseznama"/>
        <w:rPr>
          <w:rFonts w:asciiTheme="minorHAnsi" w:hAnsiTheme="minorHAnsi" w:cstheme="minorHAnsi"/>
        </w:rPr>
      </w:pPr>
    </w:p>
    <w:p w14:paraId="133455D8" w14:textId="77777777" w:rsidR="000F2FFA" w:rsidRPr="003B6046" w:rsidRDefault="000F2FFA" w:rsidP="000F2FFA">
      <w:pPr>
        <w:pStyle w:val="Odstavekseznama"/>
        <w:numPr>
          <w:ilvl w:val="0"/>
          <w:numId w:val="33"/>
        </w:numPr>
        <w:jc w:val="center"/>
        <w:rPr>
          <w:rFonts w:asciiTheme="minorHAnsi" w:hAnsiTheme="minorHAnsi" w:cstheme="minorHAnsi"/>
        </w:rPr>
      </w:pPr>
      <w:r w:rsidRPr="003B6046">
        <w:rPr>
          <w:rFonts w:asciiTheme="minorHAnsi" w:hAnsiTheme="minorHAnsi" w:cstheme="minorHAnsi"/>
        </w:rPr>
        <w:t>člen</w:t>
      </w:r>
    </w:p>
    <w:p w14:paraId="59CDEFDF" w14:textId="77777777" w:rsidR="000F2FFA" w:rsidRPr="003B6046" w:rsidRDefault="000F2FFA" w:rsidP="000F2FFA">
      <w:pPr>
        <w:pStyle w:val="Odstavekseznama"/>
        <w:rPr>
          <w:rFonts w:asciiTheme="minorHAnsi" w:hAnsiTheme="minorHAnsi" w:cstheme="minorHAnsi"/>
        </w:rPr>
      </w:pPr>
    </w:p>
    <w:p w14:paraId="382C015E" w14:textId="21140D3A" w:rsidR="000F2FFA" w:rsidRDefault="00E409BC" w:rsidP="000F2FFA">
      <w:pPr>
        <w:jc w:val="both"/>
        <w:rPr>
          <w:rFonts w:asciiTheme="minorHAnsi" w:hAnsiTheme="minorHAnsi" w:cstheme="minorHAnsi"/>
        </w:rPr>
      </w:pPr>
      <w:r>
        <w:rPr>
          <w:rFonts w:asciiTheme="minorHAnsi" w:hAnsiTheme="minorHAnsi" w:cstheme="minorHAnsi"/>
        </w:rPr>
        <w:t>I</w:t>
      </w:r>
      <w:r w:rsidRPr="00E409BC">
        <w:rPr>
          <w:rFonts w:asciiTheme="minorHAnsi" w:hAnsiTheme="minorHAnsi" w:cstheme="minorHAnsi"/>
        </w:rPr>
        <w:t>zvajalec se zavezuje storitve opravljati strokovno, kvalitetno in skrbno, v skladu z zahtevami naročnika, ki so bile navedene v razpisni dokumentaciji javnega naročila in tehničnih specifikacijah za tisk 14'' in 24'' računov ter poštne storitve v notranjem in zunanjem prometu, in skladno z zahtevami vseh zakonskih in podzakonskih aktov ter predpisov, normativov in standardov, ki veljajo za področje izvajanja storitev iz tega okvirnega sporazuma.</w:t>
      </w:r>
    </w:p>
    <w:p w14:paraId="0E45A693" w14:textId="77777777" w:rsidR="00E409BC" w:rsidRPr="003B6046" w:rsidRDefault="00E409BC" w:rsidP="000F2FFA">
      <w:pPr>
        <w:jc w:val="both"/>
        <w:rPr>
          <w:rFonts w:asciiTheme="minorHAnsi" w:hAnsiTheme="minorHAnsi" w:cstheme="minorHAnsi"/>
        </w:rPr>
      </w:pPr>
    </w:p>
    <w:p w14:paraId="0B3D3204" w14:textId="77777777" w:rsidR="000F2FFA" w:rsidRPr="00BE6F1C" w:rsidRDefault="000F2FFA" w:rsidP="000F2FFA">
      <w:pPr>
        <w:jc w:val="both"/>
        <w:rPr>
          <w:rFonts w:asciiTheme="minorHAnsi" w:hAnsiTheme="minorHAnsi" w:cstheme="minorHAnsi"/>
        </w:rPr>
      </w:pPr>
      <w:r w:rsidRPr="00BE6F1C">
        <w:rPr>
          <w:rFonts w:asciiTheme="minorHAnsi" w:hAnsiTheme="minorHAnsi" w:cstheme="minorHAnsi"/>
        </w:rPr>
        <w:t>Izvajalec ne odgovarja za napačen izpis podatkov, če je do napake prišlo zaradi napačne obdelave podatkov pri naročniku.</w:t>
      </w:r>
    </w:p>
    <w:p w14:paraId="45B48624" w14:textId="77777777" w:rsidR="000F2FFA" w:rsidRPr="00BE6F1C" w:rsidRDefault="000F2FFA" w:rsidP="000F2FFA">
      <w:pPr>
        <w:jc w:val="both"/>
        <w:rPr>
          <w:rFonts w:asciiTheme="minorHAnsi" w:hAnsiTheme="minorHAnsi" w:cstheme="minorHAnsi"/>
        </w:rPr>
      </w:pPr>
    </w:p>
    <w:p w14:paraId="398ADFE1" w14:textId="77777777" w:rsidR="000F2FFA" w:rsidRPr="00BE6F1C" w:rsidRDefault="000F2FFA" w:rsidP="000F2FFA">
      <w:pPr>
        <w:jc w:val="both"/>
        <w:rPr>
          <w:rFonts w:asciiTheme="minorHAnsi" w:hAnsiTheme="minorHAnsi" w:cstheme="minorHAnsi"/>
        </w:rPr>
      </w:pPr>
      <w:r w:rsidRPr="00BE6F1C">
        <w:rPr>
          <w:rFonts w:asciiTheme="minorHAnsi" w:hAnsiTheme="minorHAnsi" w:cstheme="minorHAnsi"/>
        </w:rPr>
        <w:t xml:space="preserve">Če naročnik ugotovi, da izdelek ne ustreza dogovorjeni kakovosti, mora obrazložitev napake in zahtevo po odpravi nepravilnosti oziroma spremembi pisno posredovati izvajalcu. Ta se obvezuje, da bo v primeru naročnikove upravičene zahteve po spremembi, pomanjkljivosti nemudoma odpravil. </w:t>
      </w:r>
    </w:p>
    <w:p w14:paraId="1FBB9B8C" w14:textId="77777777" w:rsidR="000F2FFA" w:rsidRPr="00BE6F1C" w:rsidRDefault="000F2FFA" w:rsidP="000F2FFA">
      <w:pPr>
        <w:jc w:val="both"/>
        <w:rPr>
          <w:rFonts w:asciiTheme="minorHAnsi" w:hAnsiTheme="minorHAnsi" w:cstheme="minorHAnsi"/>
        </w:rPr>
      </w:pPr>
    </w:p>
    <w:p w14:paraId="7B4B1768" w14:textId="18462655" w:rsidR="000F2FFA" w:rsidRPr="00BE6F1C" w:rsidRDefault="000F2FFA" w:rsidP="000F2FFA">
      <w:pPr>
        <w:jc w:val="both"/>
        <w:rPr>
          <w:rFonts w:asciiTheme="minorHAnsi" w:hAnsiTheme="minorHAnsi" w:cstheme="minorHAnsi"/>
        </w:rPr>
      </w:pPr>
      <w:r w:rsidRPr="00BE6F1C">
        <w:rPr>
          <w:rFonts w:asciiTheme="minorHAnsi" w:hAnsiTheme="minorHAnsi" w:cstheme="minorHAnsi"/>
        </w:rPr>
        <w:t>Količinske in kakovostne napake uveljavlja naročnik pisno</w:t>
      </w:r>
      <w:r>
        <w:rPr>
          <w:rFonts w:asciiTheme="minorHAnsi" w:hAnsiTheme="minorHAnsi" w:cstheme="minorHAnsi"/>
        </w:rPr>
        <w:t xml:space="preserve"> </w:t>
      </w:r>
      <w:r w:rsidRPr="00BE6F1C">
        <w:rPr>
          <w:rFonts w:asciiTheme="minorHAnsi" w:hAnsiTheme="minorHAnsi" w:cstheme="minorHAnsi"/>
        </w:rPr>
        <w:t xml:space="preserve">na elektronski naslov </w:t>
      </w:r>
      <w:sdt>
        <w:sdtPr>
          <w:rPr>
            <w:rFonts w:asciiTheme="minorHAnsi" w:hAnsiTheme="minorHAnsi" w:cstheme="minorHAnsi"/>
          </w:rPr>
          <w:id w:val="1360476217"/>
          <w:placeholder>
            <w:docPart w:val="BCB2379AB6804C9E81217F91E0C4A97E"/>
          </w:placeholder>
          <w:showingPlcHdr/>
          <w:text/>
        </w:sdtPr>
        <w:sdtContent>
          <w:r w:rsidR="005B57A7" w:rsidRPr="00866BDC">
            <w:rPr>
              <w:rStyle w:val="Besedilooznabemesta"/>
              <w:rFonts w:asciiTheme="minorHAnsi" w:eastAsiaTheme="minorHAnsi" w:hAnsiTheme="minorHAnsi" w:cstheme="minorHAnsi"/>
            </w:rPr>
            <w:t>Kliknite ali tapnite tukaj, če želite vnesti besedilo.</w:t>
          </w:r>
        </w:sdtContent>
      </w:sdt>
      <w:r w:rsidRPr="00BE6F1C">
        <w:rPr>
          <w:rFonts w:asciiTheme="minorHAnsi" w:hAnsiTheme="minorHAnsi" w:cstheme="minorHAnsi"/>
        </w:rPr>
        <w:t xml:space="preserve">  in sicer takoj oziroma najkasneje v roku 8 dni od ugotovljene napake.</w:t>
      </w:r>
    </w:p>
    <w:p w14:paraId="0ACDF0EA" w14:textId="77777777" w:rsidR="000F2FFA" w:rsidRPr="00BE6F1C" w:rsidRDefault="000F2FFA" w:rsidP="000F2FFA">
      <w:pPr>
        <w:jc w:val="both"/>
        <w:rPr>
          <w:rFonts w:asciiTheme="minorHAnsi" w:hAnsiTheme="minorHAnsi" w:cstheme="minorHAnsi"/>
        </w:rPr>
      </w:pPr>
    </w:p>
    <w:p w14:paraId="199FE580" w14:textId="77777777" w:rsidR="000F2FFA" w:rsidRPr="00BE6F1C" w:rsidRDefault="000F2FFA" w:rsidP="000F2FFA">
      <w:pPr>
        <w:jc w:val="both"/>
        <w:rPr>
          <w:rFonts w:asciiTheme="minorHAnsi" w:hAnsiTheme="minorHAnsi" w:cstheme="minorHAnsi"/>
        </w:rPr>
      </w:pPr>
      <w:r w:rsidRPr="00566EF0">
        <w:rPr>
          <w:rFonts w:asciiTheme="minorHAnsi" w:hAnsiTheme="minorHAnsi" w:cstheme="minorHAnsi"/>
        </w:rPr>
        <w:t>V primeru reklamacij na poštne storitve se uporabljajo določila Zakona o poštnih storitvah (Uradni list RS,</w:t>
      </w:r>
      <w:r w:rsidRPr="00AD7355">
        <w:rPr>
          <w:rFonts w:asciiTheme="minorHAnsi" w:hAnsiTheme="minorHAnsi" w:cstheme="minorHAnsi"/>
        </w:rPr>
        <w:t xml:space="preserve"> </w:t>
      </w:r>
      <w:hyperlink r:id="rId36" w:tgtFrame="_blank" w:tooltip="Zakon o poštnih storitvah (ZPSto-2)" w:history="1">
        <w:r w:rsidRPr="00AD7355">
          <w:rPr>
            <w:rFonts w:asciiTheme="minorHAnsi" w:hAnsiTheme="minorHAnsi" w:cstheme="minorHAnsi"/>
          </w:rPr>
          <w:t>51/09</w:t>
        </w:r>
      </w:hyperlink>
      <w:r>
        <w:rPr>
          <w:rFonts w:asciiTheme="minorHAnsi" w:hAnsiTheme="minorHAnsi" w:cstheme="minorHAnsi"/>
        </w:rPr>
        <w:t xml:space="preserve"> s spremembami</w:t>
      </w:r>
      <w:r w:rsidRPr="00566EF0">
        <w:rPr>
          <w:rFonts w:asciiTheme="minorHAnsi" w:hAnsiTheme="minorHAnsi" w:cstheme="minorHAnsi"/>
        </w:rPr>
        <w:t xml:space="preserve">) in </w:t>
      </w:r>
      <w:r>
        <w:rPr>
          <w:rFonts w:asciiTheme="minorHAnsi" w:hAnsiTheme="minorHAnsi" w:cstheme="minorHAnsi"/>
        </w:rPr>
        <w:t xml:space="preserve">veljavnih </w:t>
      </w:r>
      <w:r w:rsidRPr="00566EF0">
        <w:rPr>
          <w:rFonts w:asciiTheme="minorHAnsi" w:hAnsiTheme="minorHAnsi" w:cstheme="minorHAnsi"/>
        </w:rPr>
        <w:t>Splošnih pogojev izvajanja univerzalne poštne storitve</w:t>
      </w:r>
      <w:r>
        <w:rPr>
          <w:rFonts w:asciiTheme="minorHAnsi" w:hAnsiTheme="minorHAnsi" w:cstheme="minorHAnsi"/>
        </w:rPr>
        <w:t>, ki so objavljeni na spletnih straneh Pošte Slovenije.</w:t>
      </w:r>
    </w:p>
    <w:p w14:paraId="26342496" w14:textId="77777777" w:rsidR="000F2FFA" w:rsidRPr="003B6046" w:rsidRDefault="000F2FFA" w:rsidP="000F2FFA">
      <w:pPr>
        <w:rPr>
          <w:rFonts w:asciiTheme="minorHAnsi" w:hAnsiTheme="minorHAnsi" w:cstheme="minorHAnsi"/>
        </w:rPr>
      </w:pPr>
    </w:p>
    <w:p w14:paraId="396C541A" w14:textId="77777777" w:rsidR="000F2FFA" w:rsidRPr="003B6046" w:rsidRDefault="000F2FFA" w:rsidP="000F2FFA">
      <w:pPr>
        <w:pStyle w:val="Odstavekseznama"/>
        <w:numPr>
          <w:ilvl w:val="0"/>
          <w:numId w:val="33"/>
        </w:numPr>
        <w:jc w:val="center"/>
        <w:rPr>
          <w:rFonts w:asciiTheme="minorHAnsi" w:hAnsiTheme="minorHAnsi" w:cstheme="minorHAnsi"/>
        </w:rPr>
      </w:pPr>
      <w:r w:rsidRPr="003B6046">
        <w:rPr>
          <w:rFonts w:asciiTheme="minorHAnsi" w:hAnsiTheme="minorHAnsi" w:cstheme="minorHAnsi"/>
        </w:rPr>
        <w:t>člen</w:t>
      </w:r>
    </w:p>
    <w:p w14:paraId="0BE33979" w14:textId="77777777" w:rsidR="000F2FFA" w:rsidRPr="003B6046" w:rsidRDefault="000F2FFA" w:rsidP="000F2FFA">
      <w:pPr>
        <w:jc w:val="both"/>
        <w:rPr>
          <w:rFonts w:asciiTheme="minorHAnsi" w:hAnsiTheme="minorHAnsi" w:cstheme="minorHAnsi"/>
        </w:rPr>
      </w:pPr>
    </w:p>
    <w:p w14:paraId="27208A23" w14:textId="77777777" w:rsidR="000F2FFA" w:rsidRPr="00BE6F1C" w:rsidRDefault="000F2FFA" w:rsidP="000F2FFA">
      <w:pPr>
        <w:rPr>
          <w:rFonts w:asciiTheme="minorHAnsi" w:hAnsiTheme="minorHAnsi" w:cstheme="minorHAnsi"/>
        </w:rPr>
      </w:pPr>
      <w:r w:rsidRPr="00BE6F1C">
        <w:rPr>
          <w:rFonts w:asciiTheme="minorHAnsi" w:hAnsiTheme="minorHAnsi" w:cstheme="minorHAnsi"/>
        </w:rPr>
        <w:t>Izvajalec se obveže, da bo za naročnika:</w:t>
      </w:r>
    </w:p>
    <w:p w14:paraId="26601684" w14:textId="77777777" w:rsidR="000F2FFA" w:rsidRPr="00BE6F1C" w:rsidRDefault="000F2FFA" w:rsidP="000F2FFA">
      <w:pPr>
        <w:rPr>
          <w:rFonts w:asciiTheme="minorHAnsi" w:hAnsiTheme="minorHAnsi" w:cstheme="minorHAnsi"/>
        </w:rPr>
      </w:pPr>
    </w:p>
    <w:p w14:paraId="4C955FD3" w14:textId="653B78C3" w:rsidR="00822513" w:rsidRPr="00822513" w:rsidRDefault="00184593" w:rsidP="00822513">
      <w:pPr>
        <w:numPr>
          <w:ilvl w:val="0"/>
          <w:numId w:val="38"/>
        </w:numPr>
        <w:jc w:val="both"/>
        <w:rPr>
          <w:rFonts w:asciiTheme="minorHAnsi" w:hAnsiTheme="minorHAnsi" w:cstheme="minorHAnsi"/>
        </w:rPr>
      </w:pPr>
      <w:r w:rsidRPr="00184593">
        <w:rPr>
          <w:rFonts w:asciiTheme="minorHAnsi" w:hAnsiTheme="minorHAnsi" w:cstheme="minorHAnsi"/>
        </w:rPr>
        <w:t>oblikoval račune v dveh dogovorjenih formatih (t. i. 14'' in 24'') z vključenimi UPN QR plačilnimi nalogi ter obvestili na položnicah (dodatni tekst) v skladu z veljavnimi tehničnimi navodili in pravili Združenja bank Slovenije (ZBS) za obrazec UPN/UPN QR in vzorčnimi primeri UPN QR, tako da se vsi podatki pravilno izpišejo v predpisana polja obrazca;</w:t>
      </w:r>
    </w:p>
    <w:p w14:paraId="464266F5" w14:textId="77777777" w:rsidR="000F2FFA" w:rsidRPr="00BE6F1C" w:rsidRDefault="000F2FFA" w:rsidP="000F2FFA">
      <w:pPr>
        <w:numPr>
          <w:ilvl w:val="0"/>
          <w:numId w:val="38"/>
        </w:numPr>
        <w:jc w:val="both"/>
        <w:rPr>
          <w:rFonts w:asciiTheme="minorHAnsi" w:hAnsiTheme="minorHAnsi" w:cstheme="minorHAnsi"/>
        </w:rPr>
      </w:pPr>
      <w:r w:rsidRPr="00BE6F1C">
        <w:rPr>
          <w:rFonts w:asciiTheme="minorHAnsi" w:hAnsiTheme="minorHAnsi" w:cstheme="minorHAnsi"/>
        </w:rPr>
        <w:t>tiskal račune;</w:t>
      </w:r>
    </w:p>
    <w:p w14:paraId="7C749ED7" w14:textId="77777777" w:rsidR="000F2FFA" w:rsidRPr="00BE6F1C" w:rsidRDefault="000F2FFA" w:rsidP="000F2FFA">
      <w:pPr>
        <w:numPr>
          <w:ilvl w:val="0"/>
          <w:numId w:val="38"/>
        </w:numPr>
        <w:jc w:val="both"/>
        <w:rPr>
          <w:rFonts w:asciiTheme="minorHAnsi" w:hAnsiTheme="minorHAnsi" w:cstheme="minorHAnsi"/>
        </w:rPr>
      </w:pPr>
      <w:r w:rsidRPr="00BE6F1C">
        <w:rPr>
          <w:rFonts w:asciiTheme="minorHAnsi" w:hAnsiTheme="minorHAnsi" w:cstheme="minorHAnsi"/>
        </w:rPr>
        <w:t>prevzemal podatkovne datoteke, vršil pregled in pripravo dinamičnih podatkov za izpis in izvedbo korektur v sodelovanju z naročnikom;</w:t>
      </w:r>
    </w:p>
    <w:p w14:paraId="20FE9625" w14:textId="77777777" w:rsidR="000F2FFA" w:rsidRPr="00BE6F1C" w:rsidRDefault="000F2FFA" w:rsidP="000F2FFA">
      <w:pPr>
        <w:numPr>
          <w:ilvl w:val="0"/>
          <w:numId w:val="38"/>
        </w:numPr>
        <w:jc w:val="both"/>
        <w:rPr>
          <w:rFonts w:asciiTheme="minorHAnsi" w:hAnsiTheme="minorHAnsi" w:cstheme="minorHAnsi"/>
        </w:rPr>
      </w:pPr>
      <w:r w:rsidRPr="00BE6F1C">
        <w:rPr>
          <w:rFonts w:asciiTheme="minorHAnsi" w:hAnsiTheme="minorHAnsi" w:cstheme="minorHAnsi"/>
        </w:rPr>
        <w:t>izvajal izpis dinamičnih podatkov in konfekcioniranje;</w:t>
      </w:r>
    </w:p>
    <w:p w14:paraId="61D2BC9E" w14:textId="77777777" w:rsidR="000F2FFA" w:rsidRPr="00BE6F1C" w:rsidRDefault="000F2FFA" w:rsidP="000F2FFA">
      <w:pPr>
        <w:numPr>
          <w:ilvl w:val="0"/>
          <w:numId w:val="38"/>
        </w:numPr>
        <w:jc w:val="both"/>
        <w:rPr>
          <w:rFonts w:asciiTheme="minorHAnsi" w:hAnsiTheme="minorHAnsi" w:cstheme="minorHAnsi"/>
        </w:rPr>
      </w:pPr>
      <w:r w:rsidRPr="00BE6F1C">
        <w:rPr>
          <w:rFonts w:asciiTheme="minorHAnsi" w:hAnsiTheme="minorHAnsi" w:cstheme="minorHAnsi"/>
        </w:rPr>
        <w:t>izvajal sortiranje in opremljanje računov;</w:t>
      </w:r>
    </w:p>
    <w:p w14:paraId="6C9AD58F" w14:textId="34696C3C" w:rsidR="000F2FFA" w:rsidRPr="00BE6F1C" w:rsidRDefault="000F2FFA" w:rsidP="000F2FFA">
      <w:pPr>
        <w:numPr>
          <w:ilvl w:val="0"/>
          <w:numId w:val="38"/>
        </w:numPr>
        <w:jc w:val="both"/>
        <w:rPr>
          <w:rFonts w:asciiTheme="minorHAnsi" w:hAnsiTheme="minorHAnsi" w:cstheme="minorHAnsi"/>
        </w:rPr>
      </w:pPr>
      <w:r w:rsidRPr="00BE6F1C">
        <w:rPr>
          <w:rFonts w:asciiTheme="minorHAnsi" w:hAnsiTheme="minorHAnsi" w:cstheme="minorHAnsi"/>
        </w:rPr>
        <w:t>poskrbel za raznos oz</w:t>
      </w:r>
      <w:r w:rsidR="005D3F89">
        <w:rPr>
          <w:rFonts w:asciiTheme="minorHAnsi" w:hAnsiTheme="minorHAnsi" w:cstheme="minorHAnsi"/>
        </w:rPr>
        <w:t>iroma</w:t>
      </w:r>
      <w:r w:rsidRPr="00BE6F1C">
        <w:rPr>
          <w:rFonts w:asciiTheme="minorHAnsi" w:hAnsiTheme="minorHAnsi" w:cstheme="minorHAnsi"/>
        </w:rPr>
        <w:t xml:space="preserve"> pošiljanje računov;</w:t>
      </w:r>
    </w:p>
    <w:p w14:paraId="0AFFB8D4" w14:textId="13FCFFAF" w:rsidR="000F2FFA" w:rsidRPr="00BE6F1C" w:rsidRDefault="00184593" w:rsidP="000F2FFA">
      <w:pPr>
        <w:numPr>
          <w:ilvl w:val="0"/>
          <w:numId w:val="38"/>
        </w:numPr>
        <w:jc w:val="both"/>
        <w:rPr>
          <w:rFonts w:asciiTheme="minorHAnsi" w:hAnsiTheme="minorHAnsi" w:cstheme="minorHAnsi"/>
        </w:rPr>
      </w:pPr>
      <w:r w:rsidRPr="00184593">
        <w:rPr>
          <w:rFonts w:asciiTheme="minorHAnsi" w:hAnsiTheme="minorHAnsi" w:cstheme="minorHAnsi"/>
        </w:rPr>
        <w:t>v primeru, da naročnik poštnih storitev ne zagotavlja sam, z distributerjem poštnih pošiljk sklenil ustrezno pogodbo o opravljanju poštnih in ostalih storitev za pošiljanje tiskovin, ki jih izdela za naročnika;</w:t>
      </w:r>
    </w:p>
    <w:p w14:paraId="0F624375" w14:textId="5378F87E" w:rsidR="000F2FFA" w:rsidRPr="00BE6F1C" w:rsidRDefault="00173009" w:rsidP="000F2FFA">
      <w:pPr>
        <w:numPr>
          <w:ilvl w:val="0"/>
          <w:numId w:val="38"/>
        </w:numPr>
        <w:jc w:val="both"/>
        <w:rPr>
          <w:rFonts w:asciiTheme="minorHAnsi" w:hAnsiTheme="minorHAnsi" w:cstheme="minorHAnsi"/>
        </w:rPr>
      </w:pPr>
      <w:r w:rsidRPr="00173009">
        <w:rPr>
          <w:rFonts w:asciiTheme="minorHAnsi" w:hAnsiTheme="minorHAnsi" w:cstheme="minorHAnsi"/>
        </w:rPr>
        <w:t>uredil pošiljanje tiskovin najkasneje v roku 48 ur od prejema pisne potrditve oziroma končne korekture oblike izpisa, pod pogojem, da je podatkovno bazo v dogovorjeni obliki v delovnem dnevu prejel do 9. ure na elektronski naslov</w:t>
      </w:r>
      <w:r w:rsidR="00212746">
        <w:rPr>
          <w:rFonts w:asciiTheme="minorHAnsi" w:hAnsiTheme="minorHAnsi" w:cstheme="minorHAnsi"/>
        </w:rPr>
        <w:t xml:space="preserve"> </w:t>
      </w:r>
      <w:sdt>
        <w:sdtPr>
          <w:rPr>
            <w:rFonts w:asciiTheme="minorHAnsi" w:hAnsiTheme="minorHAnsi" w:cstheme="minorHAnsi"/>
          </w:rPr>
          <w:id w:val="-217283335"/>
          <w:placeholder>
            <w:docPart w:val="0DD90719129C4005ADA1EB40B6B66679"/>
          </w:placeholder>
          <w:showingPlcHdr/>
          <w:text/>
        </w:sdtPr>
        <w:sdtContent>
          <w:r w:rsidR="00212746" w:rsidRPr="00866BDC">
            <w:rPr>
              <w:rStyle w:val="Besedilooznabemesta"/>
              <w:rFonts w:asciiTheme="minorHAnsi" w:eastAsiaTheme="minorHAnsi" w:hAnsiTheme="minorHAnsi" w:cstheme="minorHAnsi"/>
            </w:rPr>
            <w:t>Kliknite ali tapnite tukaj, če želite vnesti besedilo.</w:t>
          </w:r>
        </w:sdtContent>
      </w:sdt>
      <w:r w:rsidRPr="00173009">
        <w:rPr>
          <w:rFonts w:asciiTheme="minorHAnsi" w:hAnsiTheme="minorHAnsi" w:cstheme="minorHAnsi"/>
        </w:rPr>
        <w:t>. V nasprotnem primeru se po</w:t>
      </w:r>
      <w:r w:rsidRPr="00173009">
        <w:rPr>
          <w:rFonts w:ascii="Calibri" w:hAnsi="Calibri" w:cs="Calibri"/>
        </w:rPr>
        <w:t>š</w:t>
      </w:r>
      <w:r w:rsidRPr="00173009">
        <w:rPr>
          <w:rFonts w:asciiTheme="minorHAnsi" w:hAnsiTheme="minorHAnsi" w:cstheme="minorHAnsi"/>
        </w:rPr>
        <w:t>iljke oddajo prvi naslednji delovni dan.</w:t>
      </w:r>
    </w:p>
    <w:p w14:paraId="47C299F3" w14:textId="77777777" w:rsidR="000F2FFA" w:rsidRPr="00BE6F1C" w:rsidRDefault="000F2FFA" w:rsidP="000F2FFA">
      <w:pPr>
        <w:jc w:val="both"/>
        <w:rPr>
          <w:rFonts w:asciiTheme="minorHAnsi" w:hAnsiTheme="minorHAnsi" w:cstheme="minorHAnsi"/>
        </w:rPr>
      </w:pPr>
    </w:p>
    <w:p w14:paraId="0F98CCD5" w14:textId="77777777" w:rsidR="000F2FFA" w:rsidRDefault="000F2FFA" w:rsidP="000F2FFA">
      <w:pPr>
        <w:jc w:val="both"/>
        <w:rPr>
          <w:rFonts w:asciiTheme="minorHAnsi" w:hAnsiTheme="minorHAnsi" w:cstheme="minorHAnsi"/>
        </w:rPr>
      </w:pPr>
      <w:r w:rsidRPr="00BE6F1C">
        <w:rPr>
          <w:rFonts w:asciiTheme="minorHAnsi" w:hAnsiTheme="minorHAnsi" w:cstheme="minorHAnsi"/>
        </w:rPr>
        <w:t xml:space="preserve">Pri rokih izvedbe za izvajanje </w:t>
      </w:r>
      <w:r>
        <w:rPr>
          <w:rFonts w:asciiTheme="minorHAnsi" w:hAnsiTheme="minorHAnsi" w:cstheme="minorHAnsi"/>
        </w:rPr>
        <w:t>storitev iz tega okvirnega sporazuma</w:t>
      </w:r>
      <w:r w:rsidRPr="00BE6F1C">
        <w:rPr>
          <w:rFonts w:asciiTheme="minorHAnsi" w:hAnsiTheme="minorHAnsi" w:cstheme="minorHAnsi"/>
        </w:rPr>
        <w:t xml:space="preserve"> se upoštevajo izključno delovni dnevi.</w:t>
      </w:r>
    </w:p>
    <w:p w14:paraId="6760446A" w14:textId="77777777" w:rsidR="00FB3122" w:rsidRDefault="00FB3122" w:rsidP="000F2FFA">
      <w:pPr>
        <w:jc w:val="both"/>
        <w:rPr>
          <w:rFonts w:asciiTheme="minorHAnsi" w:hAnsiTheme="minorHAnsi" w:cstheme="minorHAnsi"/>
        </w:rPr>
      </w:pPr>
    </w:p>
    <w:p w14:paraId="1251C6B3" w14:textId="4F3886CC" w:rsidR="00FB3122" w:rsidRPr="00FB3122" w:rsidRDefault="00FB3122" w:rsidP="00FB3122">
      <w:pPr>
        <w:jc w:val="both"/>
        <w:rPr>
          <w:rFonts w:asciiTheme="minorHAnsi" w:hAnsiTheme="minorHAnsi" w:cstheme="minorHAnsi"/>
        </w:rPr>
      </w:pPr>
      <w:r w:rsidRPr="00FB3122">
        <w:rPr>
          <w:rFonts w:asciiTheme="minorHAnsi" w:hAnsiTheme="minorHAnsi" w:cstheme="minorHAnsi"/>
        </w:rPr>
        <w:t xml:space="preserve">Izvajalec zagotavlja, da so vsi računi in plačilni nalogi UPN QR oblikovani in natisnjeni tako, da so skladni z veljavnimi tehničnimi navodili in pravili Združenja bank Slovenije (ZBS) za UPN QR ter vzorčnimi primeri obrazca UPN QR (UJP), in da so brez težav sprejeti v plačilni promet bank in ponudnikov poštnih storitev. V primeru odstopanj, zaradi katerih plačilni nalogi niso sprejeti oziroma so zavrnjeni, je izvajalec dolžan na lastne stroške odpraviti napake </w:t>
      </w:r>
      <w:r w:rsidR="005D3F89">
        <w:rPr>
          <w:rFonts w:asciiTheme="minorHAnsi" w:hAnsiTheme="minorHAnsi" w:cstheme="minorHAnsi"/>
        </w:rPr>
        <w:t>ter</w:t>
      </w:r>
      <w:r w:rsidRPr="00FB3122">
        <w:rPr>
          <w:rFonts w:asciiTheme="minorHAnsi" w:hAnsiTheme="minorHAnsi" w:cstheme="minorHAnsi"/>
        </w:rPr>
        <w:t xml:space="preserve"> ponovno natisniti </w:t>
      </w:r>
      <w:r w:rsidR="005D3F89">
        <w:rPr>
          <w:rFonts w:asciiTheme="minorHAnsi" w:hAnsiTheme="minorHAnsi" w:cstheme="minorHAnsi"/>
        </w:rPr>
        <w:t>in</w:t>
      </w:r>
      <w:r w:rsidRPr="00FB3122">
        <w:rPr>
          <w:rFonts w:asciiTheme="minorHAnsi" w:hAnsiTheme="minorHAnsi" w:cstheme="minorHAnsi"/>
        </w:rPr>
        <w:t xml:space="preserve"> odposlati ustrezne obrazce.</w:t>
      </w:r>
    </w:p>
    <w:p w14:paraId="5B68555C" w14:textId="77777777" w:rsidR="000F2FFA" w:rsidRPr="003B6046" w:rsidRDefault="000F2FFA" w:rsidP="000F2FFA">
      <w:pPr>
        <w:jc w:val="both"/>
        <w:rPr>
          <w:rFonts w:asciiTheme="minorHAnsi" w:hAnsiTheme="minorHAnsi" w:cstheme="minorHAnsi"/>
        </w:rPr>
      </w:pPr>
    </w:p>
    <w:p w14:paraId="4C9F8802" w14:textId="77777777" w:rsidR="000F2FFA" w:rsidRPr="00BE6F1C" w:rsidRDefault="000F2FFA" w:rsidP="000F2FFA">
      <w:pPr>
        <w:rPr>
          <w:rFonts w:asciiTheme="minorHAnsi" w:hAnsiTheme="minorHAnsi" w:cstheme="minorHAnsi"/>
        </w:rPr>
      </w:pPr>
      <w:r w:rsidRPr="00BE6F1C">
        <w:rPr>
          <w:rFonts w:asciiTheme="minorHAnsi" w:hAnsiTheme="minorHAnsi" w:cstheme="minorHAnsi"/>
        </w:rPr>
        <w:t>Naročnik se obveže, da bo:</w:t>
      </w:r>
    </w:p>
    <w:p w14:paraId="1F31898C" w14:textId="77777777" w:rsidR="000F2FFA" w:rsidRPr="00BE6F1C" w:rsidRDefault="000F2FFA" w:rsidP="000F2FFA">
      <w:pPr>
        <w:rPr>
          <w:rFonts w:asciiTheme="minorHAnsi" w:hAnsiTheme="minorHAnsi" w:cstheme="minorHAnsi"/>
        </w:rPr>
      </w:pPr>
    </w:p>
    <w:p w14:paraId="4A768B03" w14:textId="77777777" w:rsidR="000F2FFA" w:rsidRPr="0063228B" w:rsidRDefault="000F2FFA" w:rsidP="000F2FFA">
      <w:pPr>
        <w:numPr>
          <w:ilvl w:val="0"/>
          <w:numId w:val="39"/>
        </w:numPr>
        <w:jc w:val="both"/>
        <w:rPr>
          <w:rFonts w:asciiTheme="minorHAnsi" w:hAnsiTheme="minorHAnsi" w:cstheme="minorHAnsi"/>
        </w:rPr>
      </w:pPr>
      <w:r w:rsidRPr="00BE6F1C">
        <w:rPr>
          <w:rFonts w:asciiTheme="minorHAnsi" w:hAnsiTheme="minorHAnsi" w:cstheme="minorHAnsi"/>
        </w:rPr>
        <w:t>bazo podatkov pošiljal v vedno isti dogovorjeni datotečni obliki, z nespremenjeno datotečno strukturo,</w:t>
      </w:r>
    </w:p>
    <w:p w14:paraId="40BFD30C" w14:textId="77777777" w:rsidR="000F2FFA" w:rsidRPr="0063228B" w:rsidRDefault="000F2FFA" w:rsidP="000F2FFA">
      <w:pPr>
        <w:numPr>
          <w:ilvl w:val="0"/>
          <w:numId w:val="39"/>
        </w:numPr>
        <w:jc w:val="both"/>
        <w:rPr>
          <w:rFonts w:asciiTheme="minorHAnsi" w:hAnsiTheme="minorHAnsi" w:cstheme="minorHAnsi"/>
        </w:rPr>
      </w:pPr>
      <w:r w:rsidRPr="00BE6F1C">
        <w:rPr>
          <w:rFonts w:asciiTheme="minorHAnsi" w:hAnsiTheme="minorHAnsi" w:cstheme="minorHAnsi"/>
        </w:rPr>
        <w:t>vse morebitne spremembe izvajalcu sporočil pisno, vsaj 5 delovnih dni, preden te pridejo v veljavo,</w:t>
      </w:r>
    </w:p>
    <w:p w14:paraId="1A104ED9" w14:textId="77777777" w:rsidR="000F2FFA" w:rsidRPr="0063228B" w:rsidRDefault="000F2FFA" w:rsidP="000F2FFA">
      <w:pPr>
        <w:numPr>
          <w:ilvl w:val="0"/>
          <w:numId w:val="39"/>
        </w:numPr>
        <w:jc w:val="both"/>
        <w:rPr>
          <w:rFonts w:asciiTheme="minorHAnsi" w:hAnsiTheme="minorHAnsi" w:cstheme="minorHAnsi"/>
        </w:rPr>
      </w:pPr>
      <w:r w:rsidRPr="0063228B">
        <w:rPr>
          <w:rFonts w:asciiTheme="minorHAnsi" w:hAnsiTheme="minorHAnsi" w:cstheme="minorHAnsi"/>
        </w:rPr>
        <w:t xml:space="preserve">izvajalca o vseh spremembah obveščal na elektronski naslov </w:t>
      </w:r>
      <w:sdt>
        <w:sdtPr>
          <w:rPr>
            <w:rFonts w:asciiTheme="minorHAnsi" w:hAnsiTheme="minorHAnsi" w:cstheme="minorHAnsi"/>
          </w:rPr>
          <w:id w:val="-1241715096"/>
          <w:placeholder>
            <w:docPart w:val="ED69AE5F8606433D928B783222DA2AAD"/>
          </w:placeholder>
          <w:showingPlcHdr/>
          <w:text/>
        </w:sdtPr>
        <w:sdtContent>
          <w:r w:rsidRPr="0063228B">
            <w:rPr>
              <w:rStyle w:val="Besedilooznabemesta"/>
              <w:rFonts w:asciiTheme="minorHAnsi" w:hAnsiTheme="minorHAnsi" w:cstheme="minorHAnsi"/>
            </w:rPr>
            <w:t>Kliknite ali tapnite tukaj, če želite vnesti besedilo.</w:t>
          </w:r>
        </w:sdtContent>
      </w:sdt>
      <w:r w:rsidRPr="0063228B">
        <w:rPr>
          <w:rFonts w:asciiTheme="minorHAnsi" w:hAnsiTheme="minorHAnsi" w:cstheme="minorHAnsi"/>
        </w:rPr>
        <w:t xml:space="preserve"> ;</w:t>
      </w:r>
    </w:p>
    <w:p w14:paraId="7EADAC5A" w14:textId="77777777" w:rsidR="000F2FFA" w:rsidRPr="0063228B" w:rsidRDefault="000F2FFA" w:rsidP="000F2FFA">
      <w:pPr>
        <w:numPr>
          <w:ilvl w:val="0"/>
          <w:numId w:val="39"/>
        </w:numPr>
        <w:jc w:val="both"/>
        <w:rPr>
          <w:rFonts w:asciiTheme="minorHAnsi" w:hAnsiTheme="minorHAnsi" w:cstheme="minorHAnsi"/>
        </w:rPr>
      </w:pPr>
      <w:r w:rsidRPr="0063228B">
        <w:rPr>
          <w:rFonts w:asciiTheme="minorHAnsi" w:hAnsiTheme="minorHAnsi" w:cstheme="minorHAnsi"/>
        </w:rPr>
        <w:t xml:space="preserve">bazo podatkov izvajalcu ali njegovemu podizvajalcu poslal v dogovorjeni obliki na elektronski naslov </w:t>
      </w:r>
      <w:sdt>
        <w:sdtPr>
          <w:rPr>
            <w:rFonts w:asciiTheme="minorHAnsi" w:hAnsiTheme="minorHAnsi" w:cstheme="minorHAnsi"/>
          </w:rPr>
          <w:id w:val="539639451"/>
          <w:placeholder>
            <w:docPart w:val="ED69AE5F8606433D928B783222DA2AAD"/>
          </w:placeholder>
          <w:showingPlcHdr/>
          <w:text/>
        </w:sdtPr>
        <w:sdtContent>
          <w:r w:rsidRPr="0063228B">
            <w:rPr>
              <w:rStyle w:val="Besedilooznabemesta"/>
              <w:rFonts w:asciiTheme="minorHAnsi" w:hAnsiTheme="minorHAnsi" w:cstheme="minorHAnsi"/>
            </w:rPr>
            <w:t>Kliknite ali tapnite tukaj, če želite vnesti besedilo.</w:t>
          </w:r>
        </w:sdtContent>
      </w:sdt>
      <w:r w:rsidRPr="0063228B">
        <w:rPr>
          <w:rFonts w:asciiTheme="minorHAnsi" w:hAnsiTheme="minorHAnsi" w:cstheme="minorHAnsi"/>
        </w:rPr>
        <w:t xml:space="preserve">; na osnovi vsakokratnega prejema podatkov bo izvajalec ali njegov podizvajalec izdelal testni izpis in ga poslal naročniku v potrditev na elektronski naslov </w:t>
      </w:r>
      <w:sdt>
        <w:sdtPr>
          <w:rPr>
            <w:rFonts w:asciiTheme="minorHAnsi" w:hAnsiTheme="minorHAnsi" w:cstheme="minorHAnsi"/>
          </w:rPr>
          <w:id w:val="719018576"/>
          <w:placeholder>
            <w:docPart w:val="ED69AE5F8606433D928B783222DA2AAD"/>
          </w:placeholder>
          <w:showingPlcHdr/>
          <w:text/>
        </w:sdtPr>
        <w:sdtContent>
          <w:r w:rsidRPr="0063228B">
            <w:rPr>
              <w:rStyle w:val="Besedilooznabemesta"/>
              <w:rFonts w:asciiTheme="minorHAnsi" w:hAnsiTheme="minorHAnsi" w:cstheme="minorHAnsi"/>
            </w:rPr>
            <w:t>Kliknite ali tapnite tukaj, če želite vnesti besedilo.</w:t>
          </w:r>
        </w:sdtContent>
      </w:sdt>
      <w:r w:rsidRPr="0063228B">
        <w:rPr>
          <w:rFonts w:asciiTheme="minorHAnsi" w:hAnsiTheme="minorHAnsi" w:cstheme="minorHAnsi"/>
        </w:rPr>
        <w:t xml:space="preserve">.Od trenutka, ko izvajalec ali njegov podizvajalec dobi potrditev za izpis oziroma podpisano končno korekturo, prične teči rok za oddajo v skladu s </w:t>
      </w:r>
      <w:r>
        <w:rPr>
          <w:rFonts w:asciiTheme="minorHAnsi" w:hAnsiTheme="minorHAnsi" w:cstheme="minorHAnsi"/>
        </w:rPr>
        <w:t>5</w:t>
      </w:r>
      <w:r w:rsidRPr="0063228B">
        <w:rPr>
          <w:rFonts w:asciiTheme="minorHAnsi" w:hAnsiTheme="minorHAnsi" w:cstheme="minorHAnsi"/>
        </w:rPr>
        <w:t>. členom te</w:t>
      </w:r>
      <w:r>
        <w:rPr>
          <w:rFonts w:asciiTheme="minorHAnsi" w:hAnsiTheme="minorHAnsi" w:cstheme="minorHAnsi"/>
        </w:rPr>
        <w:t>ga okvirnega sporazuma</w:t>
      </w:r>
      <w:r w:rsidRPr="0063228B">
        <w:rPr>
          <w:rFonts w:asciiTheme="minorHAnsi" w:hAnsiTheme="minorHAnsi" w:cstheme="minorHAnsi"/>
        </w:rPr>
        <w:t>.</w:t>
      </w:r>
    </w:p>
    <w:p w14:paraId="62667A21" w14:textId="77777777" w:rsidR="000F2FFA" w:rsidRPr="003B6046" w:rsidRDefault="000F2FFA" w:rsidP="000F2FFA">
      <w:pPr>
        <w:autoSpaceDE w:val="0"/>
        <w:autoSpaceDN w:val="0"/>
        <w:adjustRightInd w:val="0"/>
        <w:jc w:val="both"/>
        <w:rPr>
          <w:rFonts w:asciiTheme="minorHAnsi" w:hAnsiTheme="minorHAnsi" w:cstheme="minorHAnsi"/>
        </w:rPr>
      </w:pPr>
    </w:p>
    <w:p w14:paraId="10683C54" w14:textId="77777777" w:rsidR="000F2FFA" w:rsidRDefault="000F2FFA" w:rsidP="000F2FFA">
      <w:pPr>
        <w:pStyle w:val="Odstavekseznama"/>
        <w:numPr>
          <w:ilvl w:val="0"/>
          <w:numId w:val="33"/>
        </w:numPr>
        <w:jc w:val="center"/>
        <w:rPr>
          <w:rFonts w:asciiTheme="minorHAnsi" w:hAnsiTheme="minorHAnsi" w:cstheme="minorHAnsi"/>
        </w:rPr>
      </w:pPr>
      <w:r>
        <w:rPr>
          <w:rFonts w:asciiTheme="minorHAnsi" w:hAnsiTheme="minorHAnsi" w:cstheme="minorHAnsi"/>
        </w:rPr>
        <w:t>č</w:t>
      </w:r>
      <w:r w:rsidRPr="003B6046">
        <w:rPr>
          <w:rFonts w:asciiTheme="minorHAnsi" w:hAnsiTheme="minorHAnsi" w:cstheme="minorHAnsi"/>
        </w:rPr>
        <w:t>len</w:t>
      </w:r>
    </w:p>
    <w:p w14:paraId="09DF0B0E" w14:textId="77777777" w:rsidR="000F2FFA" w:rsidRPr="00BE6F1C" w:rsidRDefault="000F2FFA" w:rsidP="000F2FFA">
      <w:pPr>
        <w:jc w:val="center"/>
        <w:rPr>
          <w:rFonts w:asciiTheme="minorHAnsi" w:hAnsiTheme="minorHAnsi" w:cstheme="minorHAnsi"/>
        </w:rPr>
      </w:pPr>
    </w:p>
    <w:p w14:paraId="4CB7D5D4" w14:textId="77777777" w:rsidR="000F2FFA" w:rsidRPr="00BE6F1C" w:rsidRDefault="000F2FFA" w:rsidP="000F2FFA">
      <w:pPr>
        <w:jc w:val="both"/>
        <w:rPr>
          <w:rFonts w:asciiTheme="minorHAnsi" w:hAnsiTheme="minorHAnsi" w:cstheme="minorHAnsi"/>
        </w:rPr>
      </w:pPr>
      <w:r w:rsidRPr="00BE6F1C">
        <w:rPr>
          <w:rFonts w:asciiTheme="minorHAnsi" w:hAnsiTheme="minorHAnsi" w:cstheme="minorHAnsi"/>
        </w:rPr>
        <w:t xml:space="preserve">Vsaka </w:t>
      </w:r>
      <w:r>
        <w:rPr>
          <w:rFonts w:asciiTheme="minorHAnsi" w:hAnsiTheme="minorHAnsi" w:cstheme="minorHAnsi"/>
        </w:rPr>
        <w:t>stranka tega okvirnega sporazuma</w:t>
      </w:r>
      <w:r w:rsidRPr="00BE6F1C">
        <w:rPr>
          <w:rFonts w:asciiTheme="minorHAnsi" w:hAnsiTheme="minorHAnsi" w:cstheme="minorHAnsi"/>
        </w:rPr>
        <w:t xml:space="preserve"> lahko v primeru grobih kršitev določil enostransko razveže </w:t>
      </w:r>
      <w:r>
        <w:rPr>
          <w:rFonts w:asciiTheme="minorHAnsi" w:hAnsiTheme="minorHAnsi" w:cstheme="minorHAnsi"/>
        </w:rPr>
        <w:t>ta okvirni sporazum</w:t>
      </w:r>
      <w:r w:rsidRPr="00BE6F1C">
        <w:rPr>
          <w:rFonts w:asciiTheme="minorHAnsi" w:hAnsiTheme="minorHAnsi" w:cstheme="minorHAnsi"/>
        </w:rPr>
        <w:t>. Razveza je mogoča, če stranka s priporočenim pismom opozori nasprotno stranko na grobo kršitev in nasprotna stranka v roku 30 (trideset) dni očitane kršitve ne odpravi oz. očitka ne ovrže.</w:t>
      </w:r>
    </w:p>
    <w:p w14:paraId="4392F344" w14:textId="77777777" w:rsidR="000F2FFA" w:rsidRPr="00BE6F1C" w:rsidRDefault="000F2FFA" w:rsidP="000F2FFA">
      <w:pPr>
        <w:jc w:val="both"/>
        <w:rPr>
          <w:rFonts w:asciiTheme="minorHAnsi" w:hAnsiTheme="minorHAnsi" w:cstheme="minorHAnsi"/>
        </w:rPr>
      </w:pPr>
    </w:p>
    <w:p w14:paraId="778B5BF4" w14:textId="77777777" w:rsidR="000F2FFA" w:rsidRPr="00BE6F1C" w:rsidRDefault="000F2FFA" w:rsidP="000F2FFA">
      <w:pPr>
        <w:jc w:val="both"/>
        <w:rPr>
          <w:rFonts w:asciiTheme="minorHAnsi" w:hAnsiTheme="minorHAnsi" w:cstheme="minorHAnsi"/>
        </w:rPr>
      </w:pPr>
      <w:r w:rsidRPr="00BE6F1C">
        <w:rPr>
          <w:rFonts w:asciiTheme="minorHAnsi" w:hAnsiTheme="minorHAnsi" w:cstheme="minorHAnsi"/>
        </w:rPr>
        <w:t xml:space="preserve">Za grobo kršitev se šteje, če naročnik zamuja s plačilom za več kot 30 dni od datuma zapadlosti računa oziroma če izvajalec zamuja z oddajo izpisanih dokumentov za več kot 5 dni od roka za oddajo v skladu s 4. členom </w:t>
      </w:r>
      <w:r>
        <w:rPr>
          <w:rFonts w:asciiTheme="minorHAnsi" w:hAnsiTheme="minorHAnsi" w:cstheme="minorHAnsi"/>
        </w:rPr>
        <w:t>tega okvirnega sporazuma.</w:t>
      </w:r>
    </w:p>
    <w:p w14:paraId="3853A131" w14:textId="77777777" w:rsidR="000F2FFA" w:rsidRPr="00BE6F1C" w:rsidRDefault="000F2FFA" w:rsidP="000F2FFA">
      <w:pPr>
        <w:jc w:val="both"/>
        <w:rPr>
          <w:rFonts w:asciiTheme="minorHAnsi" w:hAnsiTheme="minorHAnsi" w:cstheme="minorHAnsi"/>
        </w:rPr>
      </w:pPr>
    </w:p>
    <w:p w14:paraId="7B5BB0E2" w14:textId="77777777" w:rsidR="000F2FFA" w:rsidRPr="00BE6F1C" w:rsidRDefault="000F2FFA" w:rsidP="000F2FFA">
      <w:pPr>
        <w:jc w:val="both"/>
        <w:rPr>
          <w:rFonts w:asciiTheme="minorHAnsi" w:hAnsiTheme="minorHAnsi" w:cstheme="minorHAnsi"/>
        </w:rPr>
      </w:pPr>
      <w:r w:rsidRPr="00BE6F1C">
        <w:rPr>
          <w:rFonts w:asciiTheme="minorHAnsi" w:hAnsiTheme="minorHAnsi" w:cstheme="minorHAnsi"/>
        </w:rPr>
        <w:t xml:space="preserve">V primeru razveze </w:t>
      </w:r>
      <w:r>
        <w:rPr>
          <w:rFonts w:asciiTheme="minorHAnsi" w:hAnsiTheme="minorHAnsi" w:cstheme="minorHAnsi"/>
        </w:rPr>
        <w:t>okvirnega sporazuma</w:t>
      </w:r>
      <w:r w:rsidRPr="00BE6F1C">
        <w:rPr>
          <w:rFonts w:asciiTheme="minorHAnsi" w:hAnsiTheme="minorHAnsi" w:cstheme="minorHAnsi"/>
        </w:rPr>
        <w:t xml:space="preserve"> uredita stranki medsebojna razmerja z uporabo veljavne zakonodaje, predpisov s področja poštnih storitev in dobrih poslovnih običajev.</w:t>
      </w:r>
    </w:p>
    <w:p w14:paraId="079DD760" w14:textId="77777777" w:rsidR="000F2FFA" w:rsidRPr="00BE6F1C" w:rsidRDefault="000F2FFA" w:rsidP="000F2FFA">
      <w:pPr>
        <w:rPr>
          <w:rFonts w:asciiTheme="minorHAnsi" w:hAnsiTheme="minorHAnsi" w:cstheme="minorHAnsi"/>
        </w:rPr>
      </w:pPr>
    </w:p>
    <w:p w14:paraId="4D5C285C" w14:textId="77777777" w:rsidR="000F2FFA" w:rsidRPr="00566EF0" w:rsidRDefault="000F2FFA" w:rsidP="000F2FFA">
      <w:pPr>
        <w:pStyle w:val="Odstavekseznama"/>
        <w:numPr>
          <w:ilvl w:val="0"/>
          <w:numId w:val="33"/>
        </w:numPr>
        <w:jc w:val="center"/>
        <w:rPr>
          <w:rFonts w:asciiTheme="minorHAnsi" w:hAnsiTheme="minorHAnsi" w:cstheme="minorHAnsi"/>
        </w:rPr>
      </w:pPr>
      <w:r w:rsidRPr="00566EF0">
        <w:rPr>
          <w:rFonts w:asciiTheme="minorHAnsi" w:hAnsiTheme="minorHAnsi" w:cstheme="minorHAnsi"/>
        </w:rPr>
        <w:t>člen</w:t>
      </w:r>
    </w:p>
    <w:p w14:paraId="63852AE2" w14:textId="77777777" w:rsidR="000F2FFA" w:rsidRPr="00BE6F1C" w:rsidRDefault="000F2FFA" w:rsidP="000F2FFA">
      <w:pPr>
        <w:widowControl w:val="0"/>
        <w:autoSpaceDE w:val="0"/>
        <w:autoSpaceDN w:val="0"/>
        <w:adjustRightInd w:val="0"/>
        <w:jc w:val="center"/>
        <w:rPr>
          <w:rFonts w:asciiTheme="minorHAnsi" w:hAnsiTheme="minorHAnsi" w:cstheme="minorHAnsi"/>
        </w:rPr>
      </w:pPr>
    </w:p>
    <w:p w14:paraId="06CB1BAA" w14:textId="77777777" w:rsidR="000F2FFA" w:rsidRPr="00BE6F1C" w:rsidRDefault="000F2FFA" w:rsidP="000F2FFA">
      <w:pPr>
        <w:widowControl w:val="0"/>
        <w:autoSpaceDE w:val="0"/>
        <w:autoSpaceDN w:val="0"/>
        <w:adjustRightInd w:val="0"/>
        <w:jc w:val="both"/>
        <w:rPr>
          <w:rFonts w:asciiTheme="minorHAnsi" w:hAnsiTheme="minorHAnsi" w:cstheme="minorHAnsi"/>
        </w:rPr>
      </w:pPr>
      <w:r w:rsidRPr="00BE6F1C">
        <w:rPr>
          <w:rFonts w:asciiTheme="minorHAnsi" w:hAnsiTheme="minorHAnsi" w:cstheme="minorHAnsi"/>
        </w:rPr>
        <w:t xml:space="preserve">Višja sila se kot opravičljiv razlog za neizpolnjevanje </w:t>
      </w:r>
      <w:r>
        <w:rPr>
          <w:rFonts w:asciiTheme="minorHAnsi" w:hAnsiTheme="minorHAnsi" w:cstheme="minorHAnsi"/>
        </w:rPr>
        <w:t xml:space="preserve">obveznosti iz tega okvirnega sporazuma </w:t>
      </w:r>
      <w:r w:rsidRPr="00BE6F1C">
        <w:rPr>
          <w:rFonts w:asciiTheme="minorHAnsi" w:hAnsiTheme="minorHAnsi" w:cstheme="minorHAnsi"/>
        </w:rPr>
        <w:t>upošteva le, če je neposredno prizadeta stranka o tem obvestila nasprotno najkasneje v roku 24 ur po nastanku višje sile z navedbo vzroka in dokazili o nastopu višje sile.</w:t>
      </w:r>
    </w:p>
    <w:p w14:paraId="38F0EA07" w14:textId="77777777" w:rsidR="000F2FFA" w:rsidRDefault="000F2FFA" w:rsidP="000F2FFA">
      <w:pPr>
        <w:pStyle w:val="Odstavekseznama"/>
        <w:rPr>
          <w:rFonts w:asciiTheme="minorHAnsi" w:hAnsiTheme="minorHAnsi" w:cstheme="minorHAnsi"/>
        </w:rPr>
      </w:pPr>
    </w:p>
    <w:p w14:paraId="0D4EDAE6" w14:textId="77777777" w:rsidR="000F2FFA" w:rsidRPr="003B6046" w:rsidRDefault="000F2FFA" w:rsidP="000F2FFA">
      <w:pPr>
        <w:pStyle w:val="Odstavekseznama"/>
        <w:numPr>
          <w:ilvl w:val="0"/>
          <w:numId w:val="33"/>
        </w:numPr>
        <w:jc w:val="center"/>
        <w:rPr>
          <w:rFonts w:asciiTheme="minorHAnsi" w:hAnsiTheme="minorHAnsi" w:cstheme="minorHAnsi"/>
        </w:rPr>
      </w:pPr>
      <w:r>
        <w:rPr>
          <w:rFonts w:asciiTheme="minorHAnsi" w:hAnsiTheme="minorHAnsi" w:cstheme="minorHAnsi"/>
        </w:rPr>
        <w:t>člen</w:t>
      </w:r>
    </w:p>
    <w:p w14:paraId="2530608E" w14:textId="77777777" w:rsidR="000F2FFA" w:rsidRPr="003B6046" w:rsidRDefault="000F2FFA" w:rsidP="000F2FFA">
      <w:pPr>
        <w:jc w:val="both"/>
        <w:rPr>
          <w:rFonts w:asciiTheme="minorHAnsi" w:hAnsiTheme="minorHAnsi" w:cstheme="minorHAnsi"/>
        </w:rPr>
      </w:pPr>
    </w:p>
    <w:p w14:paraId="4BF4E780" w14:textId="77777777" w:rsidR="000F2FFA" w:rsidRPr="003B6046" w:rsidRDefault="000F2FFA" w:rsidP="000F2FFA">
      <w:pPr>
        <w:jc w:val="both"/>
        <w:rPr>
          <w:rFonts w:asciiTheme="minorHAnsi" w:hAnsiTheme="minorHAnsi" w:cstheme="minorHAnsi"/>
        </w:rPr>
      </w:pPr>
      <w:r w:rsidRPr="003B6046">
        <w:rPr>
          <w:rFonts w:asciiTheme="minorHAnsi" w:hAnsiTheme="minorHAnsi" w:cstheme="minorHAnsi"/>
        </w:rPr>
        <w:t>Naročnik bo plačal opravljene storitve 30. dan po prejemu pravilnega računa. Plačilni rok začne teči naslednji dan po prejemu računa.</w:t>
      </w:r>
    </w:p>
    <w:p w14:paraId="0D61F105" w14:textId="77777777" w:rsidR="000F2FFA" w:rsidRPr="003B6046" w:rsidRDefault="000F2FFA" w:rsidP="000F2FFA">
      <w:pPr>
        <w:jc w:val="both"/>
        <w:rPr>
          <w:rFonts w:asciiTheme="minorHAnsi" w:hAnsiTheme="minorHAnsi" w:cstheme="minorHAnsi"/>
        </w:rPr>
      </w:pPr>
    </w:p>
    <w:p w14:paraId="0168064A" w14:textId="77777777" w:rsidR="000F2FFA" w:rsidRPr="003B6046" w:rsidRDefault="000F2FFA" w:rsidP="000F2FFA">
      <w:pPr>
        <w:jc w:val="both"/>
        <w:rPr>
          <w:rFonts w:asciiTheme="minorHAnsi" w:hAnsiTheme="minorHAnsi" w:cstheme="minorHAnsi"/>
        </w:rPr>
      </w:pPr>
      <w:r w:rsidRPr="003B6046">
        <w:rPr>
          <w:rFonts w:asciiTheme="minorHAnsi" w:hAnsiTheme="minorHAnsi" w:cstheme="minorHAnsi"/>
        </w:rPr>
        <w:t>V primeru zamude pri plačilu, izvajalec naročniku zaračuna zakonite zamudne obresti.</w:t>
      </w:r>
    </w:p>
    <w:p w14:paraId="5DAA3E03" w14:textId="77777777" w:rsidR="000F2FFA" w:rsidRPr="003B6046" w:rsidRDefault="000F2FFA" w:rsidP="000F2FFA">
      <w:pPr>
        <w:widowControl w:val="0"/>
        <w:autoSpaceDE w:val="0"/>
        <w:autoSpaceDN w:val="0"/>
        <w:adjustRightInd w:val="0"/>
        <w:jc w:val="both"/>
        <w:rPr>
          <w:rFonts w:asciiTheme="minorHAnsi" w:hAnsiTheme="minorHAnsi" w:cstheme="minorHAnsi"/>
          <w:iCs/>
        </w:rPr>
      </w:pPr>
    </w:p>
    <w:p w14:paraId="6719F0C9" w14:textId="77777777" w:rsidR="000F2FFA" w:rsidRPr="003B6046" w:rsidRDefault="000F2FFA" w:rsidP="000F2FFA">
      <w:pPr>
        <w:pStyle w:val="Odstavekseznama"/>
        <w:numPr>
          <w:ilvl w:val="0"/>
          <w:numId w:val="33"/>
        </w:numPr>
        <w:jc w:val="center"/>
        <w:rPr>
          <w:rFonts w:asciiTheme="minorHAnsi" w:hAnsiTheme="minorHAnsi" w:cstheme="minorHAnsi"/>
          <w:iCs/>
        </w:rPr>
      </w:pPr>
      <w:r w:rsidRPr="000C2427">
        <w:rPr>
          <w:rFonts w:asciiTheme="minorHAnsi" w:hAnsiTheme="minorHAnsi" w:cstheme="minorHAnsi"/>
        </w:rPr>
        <w:t>člen</w:t>
      </w:r>
      <w:r w:rsidRPr="003B6046">
        <w:rPr>
          <w:rStyle w:val="Sprotnaopomba-sklic"/>
          <w:rFonts w:asciiTheme="minorHAnsi" w:hAnsiTheme="minorHAnsi" w:cstheme="minorHAnsi"/>
          <w:iCs/>
          <w:color w:val="000000"/>
        </w:rPr>
        <w:footnoteReference w:id="4"/>
      </w:r>
    </w:p>
    <w:p w14:paraId="6937428F" w14:textId="77777777" w:rsidR="000F2FFA" w:rsidRPr="003B6046" w:rsidRDefault="000F2FFA" w:rsidP="000F2FFA">
      <w:pPr>
        <w:ind w:left="360"/>
        <w:rPr>
          <w:rFonts w:asciiTheme="minorHAnsi" w:hAnsiTheme="minorHAnsi" w:cstheme="minorHAnsi"/>
        </w:rPr>
      </w:pPr>
    </w:p>
    <w:p w14:paraId="0801453D" w14:textId="77777777" w:rsidR="000F2FFA" w:rsidRPr="003B6046" w:rsidRDefault="000F2FFA" w:rsidP="000F2FFA">
      <w:pPr>
        <w:widowControl w:val="0"/>
        <w:autoSpaceDE w:val="0"/>
        <w:autoSpaceDN w:val="0"/>
        <w:adjustRightInd w:val="0"/>
        <w:jc w:val="both"/>
        <w:rPr>
          <w:rFonts w:asciiTheme="minorHAnsi" w:hAnsiTheme="minorHAnsi" w:cstheme="minorHAnsi"/>
        </w:rPr>
      </w:pPr>
      <w:r w:rsidRPr="003B6046">
        <w:rPr>
          <w:rFonts w:asciiTheme="minorHAnsi" w:hAnsiTheme="minorHAnsi" w:cstheme="minorHAnsi"/>
        </w:rPr>
        <w:t>Izvajalec pri izvajanju naročila nastopa s podizvajalci, navedenimi v obrazcu OBR-3 »Podatki o podizvajalcih«, ki je priloga te</w:t>
      </w:r>
      <w:r>
        <w:rPr>
          <w:rFonts w:asciiTheme="minorHAnsi" w:hAnsiTheme="minorHAnsi" w:cstheme="minorHAnsi"/>
        </w:rPr>
        <w:t>ga okvirnega sporazuma.</w:t>
      </w:r>
      <w:r w:rsidRPr="003B6046">
        <w:rPr>
          <w:rFonts w:asciiTheme="minorHAnsi" w:hAnsiTheme="minorHAnsi" w:cstheme="minorHAnsi"/>
        </w:rPr>
        <w:t xml:space="preserve"> </w:t>
      </w:r>
    </w:p>
    <w:p w14:paraId="33C9EE1B" w14:textId="77777777" w:rsidR="000F2FFA" w:rsidRPr="003B6046" w:rsidRDefault="000F2FFA" w:rsidP="000F2FFA">
      <w:pPr>
        <w:widowControl w:val="0"/>
        <w:autoSpaceDE w:val="0"/>
        <w:autoSpaceDN w:val="0"/>
        <w:adjustRightInd w:val="0"/>
        <w:jc w:val="both"/>
        <w:rPr>
          <w:rFonts w:asciiTheme="minorHAnsi" w:hAnsiTheme="minorHAnsi" w:cstheme="minorHAnsi"/>
        </w:rPr>
      </w:pPr>
    </w:p>
    <w:p w14:paraId="64C05D72" w14:textId="77777777" w:rsidR="000F2FFA" w:rsidRPr="003B6046" w:rsidRDefault="000F2FFA" w:rsidP="000F2FFA">
      <w:pPr>
        <w:jc w:val="both"/>
        <w:rPr>
          <w:rFonts w:asciiTheme="minorHAnsi" w:hAnsiTheme="minorHAnsi" w:cstheme="minorHAnsi"/>
        </w:rPr>
      </w:pPr>
      <w:r w:rsidRPr="003B6046">
        <w:rPr>
          <w:rFonts w:asciiTheme="minorHAnsi" w:hAnsiTheme="minorHAnsi" w:cstheme="minorHAnsi"/>
        </w:rPr>
        <w:t xml:space="preserve">Izvajalec mora med izvajanjem tega okvirnega sporazuma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 </w:t>
      </w:r>
    </w:p>
    <w:p w14:paraId="42CDBDDF" w14:textId="77777777" w:rsidR="000F2FFA" w:rsidRPr="003B6046" w:rsidRDefault="000F2FFA" w:rsidP="000F2FFA">
      <w:pPr>
        <w:jc w:val="both"/>
        <w:rPr>
          <w:rFonts w:asciiTheme="minorHAnsi" w:hAnsiTheme="minorHAnsi" w:cstheme="minorHAnsi"/>
        </w:rPr>
      </w:pPr>
    </w:p>
    <w:p w14:paraId="69F9FD95" w14:textId="77777777" w:rsidR="000F2FFA" w:rsidRPr="003B6046" w:rsidRDefault="000F2FFA" w:rsidP="000F2FFA">
      <w:pPr>
        <w:numPr>
          <w:ilvl w:val="0"/>
          <w:numId w:val="36"/>
        </w:numPr>
        <w:autoSpaceDE w:val="0"/>
        <w:autoSpaceDN w:val="0"/>
        <w:adjustRightInd w:val="0"/>
        <w:spacing w:after="56"/>
        <w:rPr>
          <w:rFonts w:asciiTheme="minorHAnsi" w:hAnsiTheme="minorHAnsi" w:cstheme="minorHAnsi"/>
        </w:rPr>
      </w:pPr>
      <w:r w:rsidRPr="003B6046">
        <w:rPr>
          <w:rFonts w:asciiTheme="minorHAnsi" w:hAnsiTheme="minorHAnsi" w:cstheme="minorHAnsi"/>
        </w:rPr>
        <w:t xml:space="preserve">navesti firmo/ime in sedež/naslov novega podizvajalca ter del javnega naročila, ki ga namerava oddati v podizvajanje temu subjektu; </w:t>
      </w:r>
    </w:p>
    <w:p w14:paraId="36823AB6" w14:textId="77777777" w:rsidR="000F2FFA" w:rsidRPr="003B6046" w:rsidRDefault="000F2FFA" w:rsidP="000F2FFA">
      <w:pPr>
        <w:numPr>
          <w:ilvl w:val="0"/>
          <w:numId w:val="36"/>
        </w:numPr>
        <w:autoSpaceDE w:val="0"/>
        <w:autoSpaceDN w:val="0"/>
        <w:adjustRightInd w:val="0"/>
        <w:spacing w:after="56"/>
        <w:rPr>
          <w:rFonts w:asciiTheme="minorHAnsi" w:hAnsiTheme="minorHAnsi" w:cstheme="minorHAnsi"/>
        </w:rPr>
      </w:pPr>
      <w:r w:rsidRPr="003B6046">
        <w:rPr>
          <w:rFonts w:asciiTheme="minorHAnsi" w:hAnsiTheme="minorHAnsi" w:cstheme="minorHAnsi"/>
        </w:rPr>
        <w:t>kontaktne podatke in zakonite zastopnike predlaganih novo predlaganih podizvajalcev;</w:t>
      </w:r>
    </w:p>
    <w:p w14:paraId="3D131C14" w14:textId="395F4D04" w:rsidR="000F2FFA" w:rsidRPr="003B6046" w:rsidRDefault="000F2FFA" w:rsidP="000F2FFA">
      <w:pPr>
        <w:numPr>
          <w:ilvl w:val="0"/>
          <w:numId w:val="36"/>
        </w:numPr>
        <w:autoSpaceDE w:val="0"/>
        <w:autoSpaceDN w:val="0"/>
        <w:adjustRightInd w:val="0"/>
        <w:spacing w:after="56"/>
        <w:rPr>
          <w:rFonts w:asciiTheme="minorHAnsi" w:hAnsiTheme="minorHAnsi" w:cstheme="minorHAnsi"/>
        </w:rPr>
      </w:pPr>
      <w:r w:rsidRPr="003B6046">
        <w:rPr>
          <w:rFonts w:asciiTheme="minorHAnsi" w:hAnsiTheme="minorHAnsi" w:cstheme="minorHAnsi"/>
        </w:rPr>
        <w:t xml:space="preserve">izpolnjene ESPD teh podizvajalcev v skladu z 79. členom ZJN-3 ali dokazila o neobstoju razlogov za izključitev ter izpolnjevanju pogojev ter </w:t>
      </w:r>
    </w:p>
    <w:p w14:paraId="2128FB71" w14:textId="77777777" w:rsidR="000F2FFA" w:rsidRPr="003B6046" w:rsidRDefault="000F2FFA" w:rsidP="000F2FFA">
      <w:pPr>
        <w:numPr>
          <w:ilvl w:val="0"/>
          <w:numId w:val="36"/>
        </w:numPr>
        <w:autoSpaceDE w:val="0"/>
        <w:autoSpaceDN w:val="0"/>
        <w:adjustRightInd w:val="0"/>
        <w:spacing w:after="56"/>
        <w:rPr>
          <w:rFonts w:asciiTheme="minorHAnsi" w:hAnsiTheme="minorHAnsi" w:cstheme="minorHAnsi"/>
        </w:rPr>
      </w:pPr>
      <w:r w:rsidRPr="003B6046">
        <w:rPr>
          <w:rFonts w:asciiTheme="minorHAnsi" w:hAnsiTheme="minorHAnsi" w:cstheme="minorHAnsi"/>
        </w:rPr>
        <w:t xml:space="preserve">priložiti zahtevo podizvajalca za neposredno plačilo, če podizvajalec to zahteva. </w:t>
      </w:r>
    </w:p>
    <w:p w14:paraId="3C42DF2A" w14:textId="77777777" w:rsidR="000F2FFA" w:rsidRPr="003B6046" w:rsidRDefault="000F2FFA" w:rsidP="000F2FFA">
      <w:pPr>
        <w:jc w:val="both"/>
        <w:rPr>
          <w:rFonts w:asciiTheme="minorHAnsi" w:hAnsiTheme="minorHAnsi" w:cstheme="minorHAnsi"/>
        </w:rPr>
      </w:pPr>
    </w:p>
    <w:p w14:paraId="6C78222D" w14:textId="77777777" w:rsidR="000F2FFA" w:rsidRPr="003B6046" w:rsidRDefault="000F2FFA" w:rsidP="000F2FFA">
      <w:pPr>
        <w:jc w:val="both"/>
        <w:rPr>
          <w:rFonts w:asciiTheme="minorHAnsi" w:hAnsiTheme="minorHAnsi" w:cstheme="minorHAnsi"/>
        </w:rPr>
      </w:pPr>
      <w:r w:rsidRPr="003B6046">
        <w:rPr>
          <w:rFonts w:asciiTheme="minorHAnsi" w:hAnsiTheme="minorHAnsi" w:cstheme="minorHAnsi"/>
        </w:rPr>
        <w:t xml:space="preserve">Izvajalec v celoti odgovarja naročniku za izvedbo predmeta </w:t>
      </w:r>
      <w:r>
        <w:rPr>
          <w:rFonts w:asciiTheme="minorHAnsi" w:hAnsiTheme="minorHAnsi" w:cstheme="minorHAnsi"/>
        </w:rPr>
        <w:t>tega okvirnega sporazuma.</w:t>
      </w:r>
    </w:p>
    <w:p w14:paraId="57C402F8" w14:textId="77777777" w:rsidR="000F2FFA" w:rsidRPr="003B6046" w:rsidRDefault="000F2FFA" w:rsidP="000F2FFA">
      <w:pPr>
        <w:jc w:val="both"/>
        <w:rPr>
          <w:rFonts w:asciiTheme="minorHAnsi" w:hAnsiTheme="minorHAnsi" w:cstheme="minorHAnsi"/>
        </w:rPr>
      </w:pPr>
    </w:p>
    <w:p w14:paraId="15B2D038" w14:textId="77777777" w:rsidR="000F2FFA" w:rsidRPr="003B6046" w:rsidRDefault="000F2FFA" w:rsidP="000F2FFA">
      <w:pPr>
        <w:jc w:val="both"/>
        <w:rPr>
          <w:rFonts w:asciiTheme="minorHAnsi" w:hAnsiTheme="minorHAnsi" w:cstheme="minorHAnsi"/>
        </w:rPr>
      </w:pPr>
      <w:r w:rsidRPr="003B6046">
        <w:rPr>
          <w:rFonts w:asciiTheme="minorHAnsi" w:hAnsiTheme="minorHAnsi" w:cstheme="minorHAnsi"/>
        </w:rPr>
        <w:t xml:space="preserve">Če naročnik ugotovi, da storitve izvaja podizvajalec, ki ga izvajalec ni navedel v svoji ponudbi oziroma ni dogovorjen s </w:t>
      </w:r>
      <w:r>
        <w:rPr>
          <w:rFonts w:asciiTheme="minorHAnsi" w:hAnsiTheme="minorHAnsi" w:cstheme="minorHAnsi"/>
        </w:rPr>
        <w:t>tem okvirnim sporazumom</w:t>
      </w:r>
      <w:r w:rsidRPr="003B6046">
        <w:rPr>
          <w:rFonts w:asciiTheme="minorHAnsi" w:hAnsiTheme="minorHAnsi" w:cstheme="minorHAnsi"/>
        </w:rPr>
        <w:t>, oziroma izvajalec ni prijavil podizvajalca na način, določen v tem členu, ima pravico odpovedati t</w:t>
      </w:r>
      <w:r>
        <w:rPr>
          <w:rFonts w:asciiTheme="minorHAnsi" w:hAnsiTheme="minorHAnsi" w:cstheme="minorHAnsi"/>
        </w:rPr>
        <w:t>a okvirni sporazum</w:t>
      </w:r>
      <w:r w:rsidRPr="003B6046">
        <w:rPr>
          <w:rFonts w:asciiTheme="minorHAnsi" w:hAnsiTheme="minorHAnsi" w:cstheme="minorHAnsi"/>
        </w:rPr>
        <w:t>. Naročnik  si pridržuje pravico, da lahko na kraju, kjer se storitve izvajajo, kadarkoli preveri delavce kateregakoli od podizvajalcev, ki opravljajo dela. Vsi delavci so naročniku dolžni dati verodostojne podatke.</w:t>
      </w:r>
    </w:p>
    <w:p w14:paraId="07EAABF2" w14:textId="77777777" w:rsidR="000F2FFA" w:rsidRPr="003B6046" w:rsidRDefault="000F2FFA" w:rsidP="000F2FFA">
      <w:pPr>
        <w:jc w:val="both"/>
        <w:rPr>
          <w:rFonts w:asciiTheme="minorHAnsi" w:hAnsiTheme="minorHAnsi" w:cstheme="minorHAnsi"/>
        </w:rPr>
      </w:pPr>
    </w:p>
    <w:p w14:paraId="50D30DD9" w14:textId="77777777" w:rsidR="000F2FFA" w:rsidRPr="003B6046" w:rsidRDefault="000F2FFA" w:rsidP="000F2FFA">
      <w:pPr>
        <w:jc w:val="both"/>
        <w:rPr>
          <w:rFonts w:asciiTheme="minorHAnsi" w:hAnsiTheme="minorHAnsi" w:cstheme="minorHAnsi"/>
          <w:i/>
        </w:rPr>
      </w:pPr>
      <w:r w:rsidRPr="003B6046">
        <w:rPr>
          <w:rFonts w:asciiTheme="minorHAnsi" w:hAnsiTheme="minorHAnsi" w:cstheme="minorHAnsi"/>
          <w:i/>
        </w:rPr>
        <w:t xml:space="preserve">/če bo podizvajalec zahteval neposredna plačila/: </w:t>
      </w:r>
    </w:p>
    <w:p w14:paraId="4BC71ABE" w14:textId="77777777" w:rsidR="000F2FFA" w:rsidRPr="003B6046" w:rsidRDefault="000F2FFA" w:rsidP="000F2FFA">
      <w:pPr>
        <w:jc w:val="both"/>
        <w:rPr>
          <w:rFonts w:asciiTheme="minorHAnsi" w:hAnsiTheme="minorHAnsi" w:cstheme="minorHAnsi"/>
        </w:rPr>
      </w:pPr>
      <w:r w:rsidRPr="003B6046">
        <w:rPr>
          <w:rFonts w:asciiTheme="minorHAnsi" w:hAnsiTheme="minorHAnsi" w:cstheme="minorHAnsi"/>
        </w:rPr>
        <w:t xml:space="preserve">Neposredna plačila podizvajalcem po tem okvirnem sporazumu so obvezna. Izvajalec pooblašča naročnika, da na podlagi potrjenih računov neposredno plačuje podizvajalcem dela, ki jih bodo ti opravili po pogodbi. Izvajalec mora računu obvezno priložiti predhodno potrjene račune podizvajalca(-cev), ki so opravili storitve po pogodbi. Soglasja podizvajalcev za izvajanje neposrednih plačil naročnika podizvajalcem so sestavni del in priloga tega okvirnega sporazuma. </w:t>
      </w:r>
    </w:p>
    <w:p w14:paraId="3059CDDB" w14:textId="77777777" w:rsidR="000F2FFA" w:rsidRPr="003B6046" w:rsidRDefault="000F2FFA" w:rsidP="000F2FFA">
      <w:pPr>
        <w:jc w:val="both"/>
        <w:rPr>
          <w:rFonts w:asciiTheme="minorHAnsi" w:hAnsiTheme="minorHAnsi" w:cstheme="minorHAnsi"/>
        </w:rPr>
      </w:pPr>
    </w:p>
    <w:p w14:paraId="003B1471" w14:textId="77777777" w:rsidR="000F2FFA" w:rsidRPr="003B6046" w:rsidRDefault="000F2FFA" w:rsidP="000F2FFA">
      <w:pPr>
        <w:jc w:val="both"/>
        <w:rPr>
          <w:rFonts w:asciiTheme="minorHAnsi" w:hAnsiTheme="minorHAnsi" w:cstheme="minorHAnsi"/>
          <w:i/>
        </w:rPr>
      </w:pPr>
      <w:r w:rsidRPr="003B6046">
        <w:rPr>
          <w:rFonts w:asciiTheme="minorHAnsi" w:hAnsiTheme="minorHAnsi" w:cstheme="minorHAnsi"/>
          <w:i/>
        </w:rPr>
        <w:t>/če podizvajalec ne bo zahteval neposrednega plačila/:</w:t>
      </w:r>
    </w:p>
    <w:p w14:paraId="758BEA45" w14:textId="1CB215F6" w:rsidR="000F2FFA" w:rsidRPr="003B6046" w:rsidRDefault="000F2FFA" w:rsidP="000F2FFA">
      <w:pPr>
        <w:jc w:val="both"/>
        <w:rPr>
          <w:rFonts w:asciiTheme="minorHAnsi" w:hAnsiTheme="minorHAnsi" w:cstheme="minorHAnsi"/>
        </w:rPr>
      </w:pPr>
      <w:r w:rsidRPr="003B6046">
        <w:rPr>
          <w:rFonts w:asciiTheme="minorHAnsi" w:hAnsiTheme="minorHAnsi" w:cstheme="minorHAnsi"/>
        </w:rPr>
        <w:t>Izvajalec mora naročniku (</w:t>
      </w:r>
      <w:r w:rsidR="00755577" w:rsidRPr="003A01B3">
        <w:rPr>
          <w:rFonts w:asciiTheme="minorHAnsi" w:hAnsiTheme="minorHAnsi" w:cstheme="minorHAnsi"/>
          <w:color w:val="000000"/>
        </w:rPr>
        <w:t>Javno podjetje VODOVOD SISTEMA B d.o.o.</w:t>
      </w:r>
      <w:r w:rsidRPr="003B6046">
        <w:rPr>
          <w:rFonts w:asciiTheme="minorHAnsi" w:hAnsiTheme="minorHAnsi" w:cstheme="minorHAnsi"/>
        </w:rPr>
        <w:t>) najpozneje v 60 (šestdesetih) dneh od plačila končnega računa poslati svojo pisno izjavo in pisno izjavo podizvajalca, da je podizvajalec prejel plačilo za izvedene storitve, neposredno povezano s predmetom javnega naročila.</w:t>
      </w:r>
    </w:p>
    <w:p w14:paraId="13A75441" w14:textId="77777777" w:rsidR="000F2FFA" w:rsidRPr="003B6046" w:rsidRDefault="000F2FFA" w:rsidP="000F2FFA">
      <w:pPr>
        <w:jc w:val="both"/>
        <w:rPr>
          <w:rFonts w:asciiTheme="minorHAnsi" w:hAnsiTheme="minorHAnsi" w:cstheme="minorHAnsi"/>
        </w:rPr>
      </w:pPr>
    </w:p>
    <w:p w14:paraId="1557F4CB" w14:textId="77777777" w:rsidR="000F2FFA" w:rsidRPr="003B6046" w:rsidRDefault="000F2FFA" w:rsidP="000F2FFA">
      <w:pPr>
        <w:jc w:val="both"/>
        <w:rPr>
          <w:rFonts w:asciiTheme="minorHAnsi" w:hAnsiTheme="minorHAnsi" w:cstheme="minorHAnsi"/>
        </w:rPr>
      </w:pPr>
      <w:r w:rsidRPr="003B6046">
        <w:rPr>
          <w:rFonts w:asciiTheme="minorHAnsi" w:hAnsiTheme="minorHAnsi" w:cstheme="minorHAnsi"/>
        </w:rPr>
        <w:t>Roki plačil podizvajalcem so enaki, kot so določeni za plačilo obveznosti naročnika do izvajaleca v tem okvirnem sporazumu.</w:t>
      </w:r>
    </w:p>
    <w:p w14:paraId="6A56C58B" w14:textId="77777777" w:rsidR="000F2FFA" w:rsidRPr="0084346D" w:rsidRDefault="000F2FFA" w:rsidP="000F2FFA">
      <w:pPr>
        <w:rPr>
          <w:rFonts w:asciiTheme="minorHAnsi" w:hAnsiTheme="minorHAnsi" w:cstheme="minorHAnsi"/>
        </w:rPr>
      </w:pPr>
    </w:p>
    <w:p w14:paraId="1DE54F5F" w14:textId="77777777" w:rsidR="000F2FFA" w:rsidRPr="000C2427" w:rsidRDefault="000F2FFA" w:rsidP="000F2FFA">
      <w:pPr>
        <w:pStyle w:val="Odstavekseznama"/>
        <w:numPr>
          <w:ilvl w:val="0"/>
          <w:numId w:val="33"/>
        </w:numPr>
        <w:jc w:val="center"/>
        <w:rPr>
          <w:rFonts w:asciiTheme="minorHAnsi" w:hAnsiTheme="minorHAnsi" w:cstheme="minorHAnsi"/>
        </w:rPr>
      </w:pPr>
      <w:r w:rsidRPr="000C2427">
        <w:rPr>
          <w:rFonts w:asciiTheme="minorHAnsi" w:hAnsiTheme="minorHAnsi" w:cstheme="minorHAnsi"/>
        </w:rPr>
        <w:t>člen</w:t>
      </w:r>
    </w:p>
    <w:p w14:paraId="0122BC3E" w14:textId="77777777" w:rsidR="000F2FFA" w:rsidRPr="0084346D" w:rsidRDefault="000F2FFA" w:rsidP="000F2FFA">
      <w:pPr>
        <w:jc w:val="both"/>
        <w:rPr>
          <w:rFonts w:asciiTheme="minorHAnsi" w:hAnsiTheme="minorHAnsi" w:cstheme="minorHAnsi"/>
        </w:rPr>
      </w:pPr>
    </w:p>
    <w:p w14:paraId="2C9C4A00" w14:textId="77777777" w:rsidR="000F2FFA" w:rsidRDefault="000F2FFA" w:rsidP="000F2FFA">
      <w:pPr>
        <w:jc w:val="both"/>
        <w:rPr>
          <w:rFonts w:asciiTheme="minorHAnsi" w:hAnsiTheme="minorHAnsi" w:cstheme="minorHAnsi"/>
        </w:rPr>
      </w:pPr>
      <w:r w:rsidRPr="0084346D">
        <w:rPr>
          <w:rFonts w:asciiTheme="minorHAnsi" w:hAnsiTheme="minorHAnsi" w:cstheme="minorHAnsi"/>
        </w:rPr>
        <w:t xml:space="preserve">V kolikor se ugotovi, da je pri sklepanju okvirnega sporazuma kdo v imenu ali na račun druge pogodbene stranke,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ali drugi pogodbeni stranki ali njenemu predstavniku, zastopniku, posredniku, je ta okvirni sporazum ničen. </w:t>
      </w:r>
    </w:p>
    <w:p w14:paraId="02CFB3AD" w14:textId="77777777" w:rsidR="000F2FFA" w:rsidRPr="0084346D" w:rsidRDefault="000F2FFA" w:rsidP="000F2FFA">
      <w:pPr>
        <w:jc w:val="both"/>
        <w:rPr>
          <w:rFonts w:asciiTheme="minorHAnsi" w:hAnsiTheme="minorHAnsi" w:cstheme="minorHAnsi"/>
        </w:rPr>
      </w:pPr>
    </w:p>
    <w:p w14:paraId="752CB25F" w14:textId="77777777" w:rsidR="000F2FFA" w:rsidRPr="0084346D" w:rsidRDefault="000F2FFA" w:rsidP="000F2FFA">
      <w:pPr>
        <w:pStyle w:val="Odstavekseznama"/>
        <w:numPr>
          <w:ilvl w:val="0"/>
          <w:numId w:val="33"/>
        </w:numPr>
        <w:jc w:val="center"/>
        <w:rPr>
          <w:rFonts w:asciiTheme="minorHAnsi" w:hAnsiTheme="minorHAnsi" w:cstheme="minorHAnsi"/>
        </w:rPr>
      </w:pPr>
      <w:r w:rsidRPr="000C2427">
        <w:rPr>
          <w:rFonts w:asciiTheme="minorHAnsi" w:hAnsiTheme="minorHAnsi" w:cstheme="minorHAnsi"/>
        </w:rPr>
        <w:t>člen</w:t>
      </w:r>
    </w:p>
    <w:p w14:paraId="4EC3E9C0" w14:textId="77777777" w:rsidR="000F2FFA" w:rsidRPr="0084346D" w:rsidRDefault="000F2FFA" w:rsidP="000F2FFA">
      <w:pPr>
        <w:pStyle w:val="Odstavekseznama"/>
        <w:ind w:left="1004"/>
        <w:rPr>
          <w:rFonts w:asciiTheme="minorHAnsi" w:hAnsiTheme="minorHAnsi" w:cstheme="minorHAnsi"/>
        </w:rPr>
      </w:pPr>
    </w:p>
    <w:p w14:paraId="4CEB4E08" w14:textId="1E9A03F6" w:rsidR="000F2FFA" w:rsidRPr="0084346D" w:rsidRDefault="000F2FFA" w:rsidP="000F2FFA">
      <w:pPr>
        <w:widowControl w:val="0"/>
        <w:autoSpaceDE w:val="0"/>
        <w:autoSpaceDN w:val="0"/>
        <w:adjustRightInd w:val="0"/>
        <w:jc w:val="both"/>
        <w:rPr>
          <w:rFonts w:asciiTheme="minorHAnsi" w:hAnsiTheme="minorHAnsi" w:cstheme="minorHAnsi"/>
        </w:rPr>
      </w:pPr>
      <w:r w:rsidRPr="0084346D">
        <w:rPr>
          <w:rFonts w:asciiTheme="minorHAnsi" w:hAnsiTheme="minorHAnsi" w:cstheme="minorHAnsi"/>
        </w:rPr>
        <w:t>Med veljavnostjo te</w:t>
      </w:r>
      <w:r>
        <w:rPr>
          <w:rFonts w:asciiTheme="minorHAnsi" w:hAnsiTheme="minorHAnsi" w:cstheme="minorHAnsi"/>
        </w:rPr>
        <w:t xml:space="preserve">ga okvirnega </w:t>
      </w:r>
      <w:r w:rsidR="00EF710B">
        <w:rPr>
          <w:rFonts w:asciiTheme="minorHAnsi" w:hAnsiTheme="minorHAnsi" w:cstheme="minorHAnsi"/>
        </w:rPr>
        <w:t>sporazum</w:t>
      </w:r>
      <w:r w:rsidRPr="0084346D">
        <w:rPr>
          <w:rFonts w:asciiTheme="minorHAnsi" w:hAnsiTheme="minorHAnsi" w:cstheme="minorHAnsi"/>
        </w:rPr>
        <w:t xml:space="preserve"> lahko naročnik ne glede na določbe zakona, ki ureja obligacijska razmerja, odstopi od </w:t>
      </w:r>
      <w:r>
        <w:rPr>
          <w:rFonts w:asciiTheme="minorHAnsi" w:hAnsiTheme="minorHAnsi" w:cstheme="minorHAnsi"/>
        </w:rPr>
        <w:t>tega okvirnega sporazuma</w:t>
      </w:r>
      <w:r w:rsidRPr="0084346D">
        <w:rPr>
          <w:rFonts w:asciiTheme="minorHAnsi" w:hAnsiTheme="minorHAnsi" w:cstheme="minorHAnsi"/>
        </w:rPr>
        <w:t xml:space="preserve"> v naslednjih okoliščinah:</w:t>
      </w:r>
    </w:p>
    <w:p w14:paraId="7A1D563B" w14:textId="77777777" w:rsidR="000F2FFA" w:rsidRPr="0084346D" w:rsidRDefault="000F2FFA" w:rsidP="000F2FFA">
      <w:pPr>
        <w:numPr>
          <w:ilvl w:val="12"/>
          <w:numId w:val="0"/>
        </w:numPr>
        <w:spacing w:line="260" w:lineRule="atLeast"/>
        <w:jc w:val="both"/>
        <w:rPr>
          <w:rFonts w:asciiTheme="minorHAnsi" w:hAnsiTheme="minorHAnsi" w:cstheme="minorHAnsi"/>
          <w:sz w:val="20"/>
        </w:rPr>
      </w:pPr>
    </w:p>
    <w:p w14:paraId="528200A8" w14:textId="77777777" w:rsidR="000F2FFA" w:rsidRPr="0084346D" w:rsidRDefault="000F2FFA" w:rsidP="000F2FFA">
      <w:pPr>
        <w:widowControl w:val="0"/>
        <w:numPr>
          <w:ilvl w:val="0"/>
          <w:numId w:val="34"/>
        </w:numPr>
        <w:autoSpaceDE w:val="0"/>
        <w:autoSpaceDN w:val="0"/>
        <w:adjustRightInd w:val="0"/>
        <w:jc w:val="both"/>
        <w:rPr>
          <w:rFonts w:asciiTheme="minorHAnsi" w:hAnsiTheme="minorHAnsi" w:cstheme="minorHAnsi"/>
        </w:rPr>
      </w:pPr>
      <w:r w:rsidRPr="0084346D">
        <w:rPr>
          <w:rFonts w:asciiTheme="minorHAnsi" w:hAnsiTheme="minorHAnsi" w:cstheme="minorHAnsi"/>
        </w:rPr>
        <w:t>javno naročilo je bilo bistveno spremenjeno, kar terja nov postopek javnega naročanja;</w:t>
      </w:r>
    </w:p>
    <w:p w14:paraId="6060042C" w14:textId="77777777" w:rsidR="000F2FFA" w:rsidRPr="0084346D" w:rsidRDefault="000F2FFA" w:rsidP="000F2FFA">
      <w:pPr>
        <w:widowControl w:val="0"/>
        <w:numPr>
          <w:ilvl w:val="0"/>
          <w:numId w:val="34"/>
        </w:numPr>
        <w:autoSpaceDE w:val="0"/>
        <w:autoSpaceDN w:val="0"/>
        <w:adjustRightInd w:val="0"/>
        <w:jc w:val="both"/>
        <w:rPr>
          <w:rFonts w:asciiTheme="minorHAnsi" w:hAnsiTheme="minorHAnsi" w:cstheme="minorHAnsi"/>
        </w:rPr>
      </w:pPr>
      <w:r w:rsidRPr="0084346D">
        <w:rPr>
          <w:rFonts w:asciiTheme="minorHAnsi" w:hAnsiTheme="minorHAnsi" w:cstheme="minorHAnsi"/>
        </w:rPr>
        <w:t>v času oddaje javnega naročila je bil izvajalec v enem od položajev, zaradi katerega bi ga naročnik moral izključiti iz postopka javnega naročanja, pa s tem dejstvom naročnik ni bil seznanjen v postopku javnega naročanja;</w:t>
      </w:r>
    </w:p>
    <w:p w14:paraId="5E8CEF56" w14:textId="77777777" w:rsidR="000F2FFA" w:rsidRPr="0084346D" w:rsidRDefault="000F2FFA" w:rsidP="000F2FFA">
      <w:pPr>
        <w:widowControl w:val="0"/>
        <w:numPr>
          <w:ilvl w:val="0"/>
          <w:numId w:val="34"/>
        </w:numPr>
        <w:autoSpaceDE w:val="0"/>
        <w:autoSpaceDN w:val="0"/>
        <w:adjustRightInd w:val="0"/>
        <w:jc w:val="both"/>
        <w:rPr>
          <w:rFonts w:asciiTheme="minorHAnsi" w:hAnsiTheme="minorHAnsi" w:cstheme="minorHAnsi"/>
        </w:rPr>
      </w:pPr>
      <w:r w:rsidRPr="0084346D">
        <w:rPr>
          <w:rFonts w:asciiTheme="minorHAnsi" w:hAnsiTheme="minorHAnsi" w:cstheme="minorHAnsi"/>
        </w:rPr>
        <w:t>zaradi hudih kršitev obveznosti iz Pogodbe o Evropski uniji, Pogodbe o delovanju Evropske unije in ZJN-3 ki jih je po postopku v skladu z 258. členom PDEU ugotovilo Sodišče Evropske unije, javno naročilo ne bi smelo biti oddano izvajalcu.</w:t>
      </w:r>
    </w:p>
    <w:p w14:paraId="5FC6B0E6" w14:textId="77777777" w:rsidR="000F2FFA" w:rsidRPr="0084346D" w:rsidRDefault="000F2FFA" w:rsidP="000F2FFA">
      <w:pPr>
        <w:pStyle w:val="Odstavekseznama"/>
        <w:ind w:left="1004"/>
        <w:rPr>
          <w:rFonts w:asciiTheme="minorHAnsi" w:hAnsiTheme="minorHAnsi" w:cstheme="minorHAnsi"/>
        </w:rPr>
      </w:pPr>
    </w:p>
    <w:p w14:paraId="647D4EA7" w14:textId="77777777" w:rsidR="000F2FFA" w:rsidRPr="0084346D" w:rsidRDefault="000F2FFA" w:rsidP="000F2FFA">
      <w:pPr>
        <w:pStyle w:val="Odstavekseznama"/>
        <w:ind w:left="1004"/>
        <w:rPr>
          <w:rFonts w:asciiTheme="minorHAnsi" w:hAnsiTheme="minorHAnsi" w:cstheme="minorHAnsi"/>
        </w:rPr>
      </w:pPr>
    </w:p>
    <w:p w14:paraId="363F5A79" w14:textId="77777777" w:rsidR="000F2FFA" w:rsidRPr="0084346D" w:rsidRDefault="000F2FFA" w:rsidP="000F2FFA">
      <w:pPr>
        <w:pStyle w:val="Odstavekseznama"/>
        <w:numPr>
          <w:ilvl w:val="0"/>
          <w:numId w:val="37"/>
        </w:numPr>
        <w:jc w:val="center"/>
        <w:rPr>
          <w:rFonts w:asciiTheme="minorHAnsi" w:hAnsiTheme="minorHAnsi" w:cstheme="minorHAnsi"/>
        </w:rPr>
      </w:pPr>
      <w:r w:rsidRPr="0084346D">
        <w:rPr>
          <w:rFonts w:asciiTheme="minorHAnsi" w:hAnsiTheme="minorHAnsi" w:cstheme="minorHAnsi"/>
        </w:rPr>
        <w:t>člen</w:t>
      </w:r>
    </w:p>
    <w:p w14:paraId="377EACD3" w14:textId="77777777" w:rsidR="000F2FFA" w:rsidRPr="0084346D" w:rsidRDefault="000F2FFA" w:rsidP="000F2FFA">
      <w:pPr>
        <w:jc w:val="both"/>
        <w:rPr>
          <w:rFonts w:asciiTheme="minorHAnsi" w:hAnsiTheme="minorHAnsi" w:cstheme="minorHAnsi"/>
        </w:rPr>
      </w:pPr>
    </w:p>
    <w:p w14:paraId="11B8DE77" w14:textId="77777777" w:rsidR="000F2FFA" w:rsidRPr="0084346D" w:rsidRDefault="000F2FFA" w:rsidP="000F2FFA">
      <w:pPr>
        <w:jc w:val="both"/>
        <w:rPr>
          <w:rFonts w:asciiTheme="minorHAnsi" w:hAnsiTheme="minorHAnsi" w:cstheme="minorHAnsi"/>
        </w:rPr>
      </w:pPr>
      <w:r w:rsidRPr="0084346D">
        <w:rPr>
          <w:rFonts w:asciiTheme="minorHAnsi" w:hAnsiTheme="minorHAnsi" w:cstheme="minorHAnsi"/>
        </w:rPr>
        <w:t>T</w:t>
      </w:r>
      <w:r>
        <w:rPr>
          <w:rFonts w:asciiTheme="minorHAnsi" w:hAnsiTheme="minorHAnsi" w:cstheme="minorHAnsi"/>
        </w:rPr>
        <w:t xml:space="preserve">ega </w:t>
      </w:r>
      <w:r w:rsidRPr="0084346D">
        <w:rPr>
          <w:rFonts w:asciiTheme="minorHAnsi" w:hAnsiTheme="minorHAnsi" w:cstheme="minorHAnsi"/>
        </w:rPr>
        <w:t xml:space="preserve"> je sklenjena pod razveznim pogojem, ki se uresniči v primeru izpolnitve ene od naslednjih okoliščin:</w:t>
      </w:r>
    </w:p>
    <w:p w14:paraId="7C3B3D77" w14:textId="77777777" w:rsidR="000F2FFA" w:rsidRPr="0084346D" w:rsidRDefault="000F2FFA" w:rsidP="000F2FFA">
      <w:pPr>
        <w:pStyle w:val="Odstavekseznama"/>
        <w:numPr>
          <w:ilvl w:val="0"/>
          <w:numId w:val="12"/>
        </w:numPr>
        <w:jc w:val="both"/>
        <w:rPr>
          <w:rFonts w:asciiTheme="minorHAnsi" w:hAnsiTheme="minorHAnsi" w:cstheme="minorHAnsi"/>
        </w:rPr>
      </w:pPr>
      <w:r w:rsidRPr="0084346D">
        <w:rPr>
          <w:rFonts w:asciiTheme="minorHAnsi" w:hAnsiTheme="minorHAnsi" w:cstheme="minorHAnsi"/>
        </w:rPr>
        <w:t xml:space="preserve">če bo naročnik seznanjen, da je sodišče s pravnomočno odločitvijo ugotovilo kršitev obveznosti delovne, okoljske ali socialne zakonodaje s strani izvajalca ali podizvajalca ali </w:t>
      </w:r>
    </w:p>
    <w:p w14:paraId="07B1EDF4" w14:textId="77777777" w:rsidR="000F2FFA" w:rsidRPr="0084346D" w:rsidRDefault="000F2FFA" w:rsidP="000F2FFA">
      <w:pPr>
        <w:pStyle w:val="Odstavekseznama"/>
        <w:numPr>
          <w:ilvl w:val="0"/>
          <w:numId w:val="12"/>
        </w:numPr>
        <w:jc w:val="both"/>
        <w:rPr>
          <w:rFonts w:asciiTheme="minorHAnsi" w:hAnsiTheme="minorHAnsi" w:cstheme="minorHAnsi"/>
        </w:rPr>
      </w:pPr>
      <w:r w:rsidRPr="0084346D">
        <w:rPr>
          <w:rFonts w:asciiTheme="minorHAnsi" w:hAnsiTheme="minorHAnsi" w:cstheme="minorHAnsi"/>
        </w:rPr>
        <w:t>če bo naročnik seznanjen, da je pristojni državni organ pri izvajalcu ali podizvajalcu v času izvajanja pogodbe ugotovil najmanj dve kršitvi v zvezi s:</w:t>
      </w:r>
    </w:p>
    <w:p w14:paraId="50025686" w14:textId="77777777" w:rsidR="000F2FFA" w:rsidRPr="0084346D" w:rsidRDefault="000F2FFA" w:rsidP="000F2FFA">
      <w:pPr>
        <w:pStyle w:val="Odstavekseznama"/>
        <w:numPr>
          <w:ilvl w:val="1"/>
          <w:numId w:val="12"/>
        </w:numPr>
        <w:jc w:val="both"/>
        <w:rPr>
          <w:rFonts w:asciiTheme="minorHAnsi" w:hAnsiTheme="minorHAnsi" w:cstheme="minorHAnsi"/>
        </w:rPr>
      </w:pPr>
      <w:r w:rsidRPr="0084346D">
        <w:rPr>
          <w:rFonts w:asciiTheme="minorHAnsi" w:hAnsiTheme="minorHAnsi" w:cstheme="minorHAnsi"/>
        </w:rPr>
        <w:t xml:space="preserve">plačilom za delo, </w:t>
      </w:r>
    </w:p>
    <w:p w14:paraId="04BE24F4" w14:textId="77777777" w:rsidR="000F2FFA" w:rsidRPr="0084346D" w:rsidRDefault="000F2FFA" w:rsidP="000F2FFA">
      <w:pPr>
        <w:pStyle w:val="Odstavekseznama"/>
        <w:numPr>
          <w:ilvl w:val="1"/>
          <w:numId w:val="12"/>
        </w:numPr>
        <w:jc w:val="both"/>
        <w:rPr>
          <w:rFonts w:asciiTheme="minorHAnsi" w:hAnsiTheme="minorHAnsi" w:cstheme="minorHAnsi"/>
        </w:rPr>
      </w:pPr>
      <w:r w:rsidRPr="0084346D">
        <w:rPr>
          <w:rFonts w:asciiTheme="minorHAnsi" w:hAnsiTheme="minorHAnsi" w:cstheme="minorHAnsi"/>
        </w:rPr>
        <w:t xml:space="preserve">delovnim časom, </w:t>
      </w:r>
    </w:p>
    <w:p w14:paraId="0D9C690E" w14:textId="77777777" w:rsidR="000F2FFA" w:rsidRPr="0084346D" w:rsidRDefault="000F2FFA" w:rsidP="000F2FFA">
      <w:pPr>
        <w:pStyle w:val="Odstavekseznama"/>
        <w:numPr>
          <w:ilvl w:val="1"/>
          <w:numId w:val="12"/>
        </w:numPr>
        <w:jc w:val="both"/>
        <w:rPr>
          <w:rFonts w:asciiTheme="minorHAnsi" w:hAnsiTheme="minorHAnsi" w:cstheme="minorHAnsi"/>
        </w:rPr>
      </w:pPr>
      <w:r w:rsidRPr="0084346D">
        <w:rPr>
          <w:rFonts w:asciiTheme="minorHAnsi" w:hAnsiTheme="minorHAnsi" w:cstheme="minorHAnsi"/>
        </w:rPr>
        <w:t xml:space="preserve">počitki, </w:t>
      </w:r>
    </w:p>
    <w:p w14:paraId="4476EB58" w14:textId="77777777" w:rsidR="000F2FFA" w:rsidRPr="0084346D" w:rsidRDefault="000F2FFA" w:rsidP="000F2FFA">
      <w:pPr>
        <w:pStyle w:val="Odstavekseznama"/>
        <w:numPr>
          <w:ilvl w:val="1"/>
          <w:numId w:val="12"/>
        </w:numPr>
        <w:jc w:val="both"/>
        <w:rPr>
          <w:rFonts w:asciiTheme="minorHAnsi" w:hAnsiTheme="minorHAnsi" w:cstheme="minorHAnsi"/>
        </w:rPr>
      </w:pPr>
      <w:r w:rsidRPr="0084346D">
        <w:rPr>
          <w:rFonts w:asciiTheme="minorHAnsi" w:hAnsiTheme="minorHAnsi" w:cstheme="minorHAnsi"/>
        </w:rPr>
        <w:t xml:space="preserve">opravljanjem dela na podlagi pogodb civilnega prava kljub obstoju elementov delovnega razmerja ali </w:t>
      </w:r>
    </w:p>
    <w:p w14:paraId="212F5DB8" w14:textId="77777777" w:rsidR="000F2FFA" w:rsidRPr="0084346D" w:rsidRDefault="000F2FFA" w:rsidP="000F2FFA">
      <w:pPr>
        <w:pStyle w:val="Odstavekseznama"/>
        <w:numPr>
          <w:ilvl w:val="1"/>
          <w:numId w:val="12"/>
        </w:numPr>
        <w:jc w:val="both"/>
        <w:rPr>
          <w:rFonts w:asciiTheme="minorHAnsi" w:hAnsiTheme="minorHAnsi" w:cstheme="minorHAnsi"/>
        </w:rPr>
      </w:pPr>
      <w:r w:rsidRPr="0084346D">
        <w:rPr>
          <w:rFonts w:asciiTheme="minorHAnsi" w:hAnsiTheme="minorHAnsi" w:cstheme="minorHAnsi"/>
        </w:rPr>
        <w:t xml:space="preserve">v zvezi z zaposlovanjem na črno </w:t>
      </w:r>
    </w:p>
    <w:p w14:paraId="312B3203" w14:textId="77777777" w:rsidR="000F2FFA" w:rsidRPr="0084346D" w:rsidRDefault="000F2FFA" w:rsidP="000F2FFA">
      <w:pPr>
        <w:jc w:val="both"/>
        <w:rPr>
          <w:rFonts w:asciiTheme="minorHAnsi" w:eastAsiaTheme="minorHAnsi" w:hAnsiTheme="minorHAnsi" w:cstheme="minorHAnsi"/>
        </w:rPr>
      </w:pPr>
      <w:r w:rsidRPr="0084346D">
        <w:rPr>
          <w:rFonts w:asciiTheme="minorHAnsi" w:hAnsiTheme="minorHAnsi" w:cstheme="minorHAnsi"/>
        </w:rPr>
        <w:t>in za kateri mu je bila s pravnomočno odločitvijo ali več pravnomočnimi odločitvami izrečena globa za prekršek.</w:t>
      </w:r>
    </w:p>
    <w:p w14:paraId="612A7295" w14:textId="77777777" w:rsidR="000F2FFA" w:rsidRPr="0084346D" w:rsidRDefault="000F2FFA" w:rsidP="000F2FFA">
      <w:pPr>
        <w:jc w:val="both"/>
        <w:rPr>
          <w:rFonts w:asciiTheme="minorHAnsi" w:eastAsiaTheme="minorHAnsi" w:hAnsiTheme="minorHAnsi" w:cstheme="minorHAnsi"/>
          <w:lang w:eastAsia="en-US"/>
        </w:rPr>
      </w:pPr>
      <w:r w:rsidRPr="0084346D">
        <w:rPr>
          <w:rFonts w:asciiTheme="minorHAnsi" w:eastAsiaTheme="minorHAnsi" w:hAnsiTheme="minorHAnsi" w:cstheme="minorHAnsi"/>
          <w:lang w:eastAsia="en-US"/>
        </w:rPr>
        <w:t xml:space="preserve">V primeru seznanitve naročnika s kršitvijo bo naročnik o tem obvestil izvajalca v desetih dneh. </w:t>
      </w:r>
    </w:p>
    <w:p w14:paraId="347AA1A2" w14:textId="77777777" w:rsidR="000F2FFA" w:rsidRPr="0084346D" w:rsidRDefault="000F2FFA" w:rsidP="000F2FFA">
      <w:pPr>
        <w:jc w:val="both"/>
        <w:rPr>
          <w:rFonts w:asciiTheme="minorHAnsi" w:eastAsiaTheme="minorHAnsi" w:hAnsiTheme="minorHAnsi" w:cstheme="minorHAnsi"/>
          <w:lang w:eastAsia="en-US"/>
        </w:rPr>
      </w:pPr>
      <w:r w:rsidRPr="0084346D">
        <w:rPr>
          <w:rFonts w:asciiTheme="minorHAnsi" w:eastAsiaTheme="minorHAnsi" w:hAnsiTheme="minorHAnsi" w:cstheme="minorHAnsi"/>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w:t>
      </w:r>
      <w:r>
        <w:rPr>
          <w:rFonts w:asciiTheme="minorHAnsi" w:eastAsiaTheme="minorHAnsi" w:hAnsiTheme="minorHAnsi" w:cstheme="minorHAnsi"/>
          <w:lang w:eastAsia="en-US"/>
        </w:rPr>
        <w:t>okvirnega sporazuma</w:t>
      </w:r>
      <w:r w:rsidRPr="0084346D">
        <w:rPr>
          <w:rFonts w:asciiTheme="minorHAnsi" w:eastAsiaTheme="minorHAnsi" w:hAnsiTheme="minorHAnsi" w:cstheme="minorHAnsi"/>
          <w:lang w:eastAsia="en-US"/>
        </w:rPr>
        <w:t xml:space="preserv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w:t>
      </w:r>
      <w:r>
        <w:rPr>
          <w:rFonts w:asciiTheme="minorHAnsi" w:hAnsiTheme="minorHAnsi" w:cstheme="minorHAnsi"/>
        </w:rPr>
        <w:t>okvirnega sporazuma</w:t>
      </w:r>
      <w:r w:rsidRPr="0084346D">
        <w:rPr>
          <w:rFonts w:asciiTheme="minorHAnsi" w:eastAsiaTheme="minorHAnsi" w:hAnsiTheme="minorHAnsi" w:cstheme="minorHAnsi"/>
          <w:lang w:eastAsia="en-US"/>
        </w:rPr>
        <w:t xml:space="preserve"> še najmanj šest mesecev. </w:t>
      </w:r>
    </w:p>
    <w:p w14:paraId="5F97A615" w14:textId="77777777" w:rsidR="000F2FFA" w:rsidRPr="0084346D" w:rsidRDefault="000F2FFA" w:rsidP="000F2FFA">
      <w:pPr>
        <w:jc w:val="both"/>
        <w:rPr>
          <w:rFonts w:asciiTheme="minorHAnsi" w:eastAsiaTheme="minorHAnsi" w:hAnsiTheme="minorHAnsi" w:cstheme="minorHAnsi"/>
          <w:lang w:eastAsia="en-US"/>
        </w:rPr>
      </w:pPr>
      <w:r w:rsidRPr="0084346D">
        <w:rPr>
          <w:rFonts w:asciiTheme="minorHAnsi" w:eastAsiaTheme="minorHAnsi" w:hAnsiTheme="minorHAnsi" w:cstheme="minorHAnsi"/>
          <w:lang w:eastAsia="en-US"/>
        </w:rPr>
        <w:t xml:space="preserve">V primeru izpolnitve razveznega pogoja se šteje, da je </w:t>
      </w:r>
      <w:r>
        <w:rPr>
          <w:rFonts w:asciiTheme="minorHAnsi" w:eastAsiaTheme="minorHAnsi" w:hAnsiTheme="minorHAnsi" w:cstheme="minorHAnsi"/>
          <w:lang w:eastAsia="en-US"/>
        </w:rPr>
        <w:t>okvirni sporazum</w:t>
      </w:r>
      <w:r w:rsidRPr="0084346D">
        <w:rPr>
          <w:rFonts w:asciiTheme="minorHAnsi" w:eastAsiaTheme="minorHAnsi" w:hAnsiTheme="minorHAnsi" w:cstheme="minorHAnsi"/>
          <w:lang w:eastAsia="en-US"/>
        </w:rPr>
        <w:t xml:space="preserve"> za tega izvajalca razvezana z dnem sklenitve nov</w:t>
      </w:r>
      <w:r>
        <w:rPr>
          <w:rFonts w:asciiTheme="minorHAnsi" w:eastAsiaTheme="minorHAnsi" w:hAnsiTheme="minorHAnsi" w:cstheme="minorHAnsi"/>
          <w:lang w:eastAsia="en-US"/>
        </w:rPr>
        <w:t xml:space="preserve">ega </w:t>
      </w:r>
      <w:r>
        <w:rPr>
          <w:rFonts w:asciiTheme="minorHAnsi" w:hAnsiTheme="minorHAnsi" w:cstheme="minorHAnsi"/>
        </w:rPr>
        <w:t>okvirnega sporazuma</w:t>
      </w:r>
      <w:r w:rsidRPr="0084346D">
        <w:rPr>
          <w:rFonts w:asciiTheme="minorHAnsi" w:eastAsiaTheme="minorHAnsi" w:hAnsiTheme="minorHAnsi" w:cstheme="minorHAnsi"/>
          <w:lang w:eastAsia="en-US"/>
        </w:rPr>
        <w:t xml:space="preserve"> o izvedbi javnega naročila za predmetno naročilo. O datumu sklenitve nove</w:t>
      </w:r>
      <w:r>
        <w:rPr>
          <w:rFonts w:asciiTheme="minorHAnsi" w:eastAsiaTheme="minorHAnsi" w:hAnsiTheme="minorHAnsi" w:cstheme="minorHAnsi"/>
          <w:lang w:eastAsia="en-US"/>
        </w:rPr>
        <w:t xml:space="preserve">ga </w:t>
      </w:r>
      <w:r>
        <w:rPr>
          <w:rFonts w:asciiTheme="minorHAnsi" w:hAnsiTheme="minorHAnsi" w:cstheme="minorHAnsi"/>
        </w:rPr>
        <w:t xml:space="preserve">okvirnega sporazuma </w:t>
      </w:r>
      <w:r w:rsidRPr="0084346D">
        <w:rPr>
          <w:rFonts w:asciiTheme="minorHAnsi" w:eastAsiaTheme="minorHAnsi" w:hAnsiTheme="minorHAnsi" w:cstheme="minorHAnsi"/>
          <w:lang w:eastAsia="en-US"/>
        </w:rPr>
        <w:t>bo naročnik obvestil izvajalca.</w:t>
      </w:r>
    </w:p>
    <w:p w14:paraId="57CB527D" w14:textId="77777777" w:rsidR="000F2FFA" w:rsidRPr="0084346D" w:rsidRDefault="000F2FFA" w:rsidP="000F2FFA">
      <w:pPr>
        <w:jc w:val="both"/>
        <w:rPr>
          <w:rFonts w:asciiTheme="minorHAnsi" w:eastAsiaTheme="minorHAnsi" w:hAnsiTheme="minorHAnsi" w:cstheme="minorHAnsi"/>
          <w:lang w:eastAsia="en-US"/>
        </w:rPr>
      </w:pPr>
      <w:r w:rsidRPr="0084346D">
        <w:rPr>
          <w:rFonts w:asciiTheme="minorHAnsi" w:eastAsiaTheme="minorHAnsi" w:hAnsiTheme="minorHAnsi" w:cstheme="minorHAnsi"/>
          <w:lang w:eastAsia="en-US"/>
        </w:rPr>
        <w:t xml:space="preserve">Če naročnik v 60 dneh od seznanitve s kršitvijo ne začne novega postopka javnega naročila, se šteje, da je </w:t>
      </w:r>
      <w:r>
        <w:rPr>
          <w:rFonts w:asciiTheme="minorHAnsi" w:eastAsiaTheme="minorHAnsi" w:hAnsiTheme="minorHAnsi" w:cstheme="minorHAnsi"/>
          <w:lang w:eastAsia="en-US"/>
        </w:rPr>
        <w:t>okvirni sporazum</w:t>
      </w:r>
      <w:r w:rsidRPr="0084346D">
        <w:rPr>
          <w:rFonts w:asciiTheme="minorHAnsi" w:eastAsiaTheme="minorHAnsi" w:hAnsiTheme="minorHAnsi" w:cstheme="minorHAnsi"/>
          <w:lang w:eastAsia="en-US"/>
        </w:rPr>
        <w:t xml:space="preserve"> razvezan šestdeseti dan od seznanitve s kršitvijo.</w:t>
      </w:r>
    </w:p>
    <w:p w14:paraId="2E285D9A" w14:textId="77777777" w:rsidR="000F2FFA" w:rsidRPr="0084346D" w:rsidRDefault="000F2FFA" w:rsidP="000F2FFA">
      <w:pPr>
        <w:numPr>
          <w:ilvl w:val="12"/>
          <w:numId w:val="0"/>
        </w:numPr>
        <w:jc w:val="both"/>
        <w:rPr>
          <w:rFonts w:asciiTheme="minorHAnsi" w:hAnsiTheme="minorHAnsi" w:cstheme="minorHAnsi"/>
        </w:rPr>
      </w:pPr>
    </w:p>
    <w:p w14:paraId="5D9BAEC4" w14:textId="1026859C" w:rsidR="000F2FFA" w:rsidRPr="0084346D" w:rsidRDefault="000F2FFA" w:rsidP="000F2FFA">
      <w:pPr>
        <w:numPr>
          <w:ilvl w:val="12"/>
          <w:numId w:val="0"/>
        </w:numPr>
        <w:jc w:val="both"/>
        <w:rPr>
          <w:rFonts w:asciiTheme="minorHAnsi" w:hAnsiTheme="minorHAnsi" w:cstheme="minorHAnsi"/>
        </w:rPr>
      </w:pPr>
      <w:r w:rsidRPr="0084346D">
        <w:rPr>
          <w:rFonts w:asciiTheme="minorHAnsi" w:hAnsiTheme="minorHAnsi" w:cstheme="minorHAnsi"/>
        </w:rPr>
        <w:t xml:space="preserve">V primeru, da so izpolnjeni pogoji za predčasno prenehanje </w:t>
      </w:r>
      <w:r>
        <w:rPr>
          <w:rFonts w:asciiTheme="minorHAnsi" w:hAnsiTheme="minorHAnsi" w:cstheme="minorHAnsi"/>
        </w:rPr>
        <w:t>okvirnega sporazuma</w:t>
      </w:r>
      <w:r w:rsidRPr="0084346D">
        <w:rPr>
          <w:rFonts w:asciiTheme="minorHAnsi" w:hAnsiTheme="minorHAnsi" w:cstheme="minorHAnsi"/>
        </w:rPr>
        <w:t xml:space="preserve"> po prejšnjem odstavku, naročnik odstopi od </w:t>
      </w:r>
      <w:r w:rsidR="00147736">
        <w:rPr>
          <w:rFonts w:asciiTheme="minorHAnsi" w:hAnsiTheme="minorHAnsi" w:cstheme="minorHAnsi"/>
        </w:rPr>
        <w:t>okvirnega sporazuma</w:t>
      </w:r>
      <w:r w:rsidRPr="0084346D">
        <w:rPr>
          <w:rFonts w:asciiTheme="minorHAnsi" w:hAnsiTheme="minorHAnsi" w:cstheme="minorHAnsi"/>
        </w:rPr>
        <w:t>.</w:t>
      </w:r>
    </w:p>
    <w:p w14:paraId="388C7C88" w14:textId="77777777" w:rsidR="000F2FFA" w:rsidRPr="0084346D" w:rsidRDefault="000F2FFA" w:rsidP="000F2FFA">
      <w:pPr>
        <w:jc w:val="both"/>
        <w:rPr>
          <w:rFonts w:asciiTheme="minorHAnsi" w:hAnsiTheme="minorHAnsi" w:cstheme="minorHAnsi"/>
        </w:rPr>
      </w:pPr>
    </w:p>
    <w:p w14:paraId="00923365" w14:textId="77777777" w:rsidR="000F2FFA" w:rsidRPr="0084346D" w:rsidRDefault="000F2FFA" w:rsidP="000F2FFA">
      <w:pPr>
        <w:pStyle w:val="Odstavekseznama"/>
        <w:numPr>
          <w:ilvl w:val="0"/>
          <w:numId w:val="37"/>
        </w:numPr>
        <w:jc w:val="center"/>
        <w:rPr>
          <w:rFonts w:asciiTheme="minorHAnsi" w:hAnsiTheme="minorHAnsi" w:cstheme="minorHAnsi"/>
          <w:iCs/>
        </w:rPr>
      </w:pPr>
      <w:r w:rsidRPr="000C2427">
        <w:rPr>
          <w:rFonts w:asciiTheme="minorHAnsi" w:hAnsiTheme="minorHAnsi" w:cstheme="minorHAnsi"/>
        </w:rPr>
        <w:t>člen</w:t>
      </w:r>
    </w:p>
    <w:p w14:paraId="03CA4FD5" w14:textId="77777777" w:rsidR="000F2FFA" w:rsidRPr="0084346D" w:rsidRDefault="000F2FFA" w:rsidP="000F2FFA">
      <w:pPr>
        <w:widowControl w:val="0"/>
        <w:autoSpaceDE w:val="0"/>
        <w:autoSpaceDN w:val="0"/>
        <w:adjustRightInd w:val="0"/>
        <w:jc w:val="both"/>
        <w:rPr>
          <w:rFonts w:asciiTheme="minorHAnsi" w:hAnsiTheme="minorHAnsi" w:cstheme="minorHAnsi"/>
        </w:rPr>
      </w:pPr>
    </w:p>
    <w:p w14:paraId="03656351" w14:textId="77777777" w:rsidR="000F2FFA" w:rsidRDefault="000F2FFA" w:rsidP="000F2FFA">
      <w:pPr>
        <w:widowControl w:val="0"/>
        <w:autoSpaceDE w:val="0"/>
        <w:autoSpaceDN w:val="0"/>
        <w:adjustRightInd w:val="0"/>
        <w:jc w:val="both"/>
        <w:rPr>
          <w:rFonts w:asciiTheme="minorHAnsi" w:hAnsiTheme="minorHAnsi" w:cstheme="minorHAnsi"/>
        </w:rPr>
      </w:pPr>
      <w:r>
        <w:rPr>
          <w:rFonts w:asciiTheme="minorHAnsi" w:hAnsiTheme="minorHAnsi" w:cstheme="minorHAnsi"/>
        </w:rPr>
        <w:t>Stranki okvirnega sporazuma</w:t>
      </w:r>
      <w:r w:rsidRPr="0084346D">
        <w:rPr>
          <w:rFonts w:asciiTheme="minorHAnsi" w:hAnsiTheme="minorHAnsi" w:cstheme="minorHAnsi"/>
        </w:rPr>
        <w:t xml:space="preserve"> se obvezujeta, da bosta naredili vse kar je potrebno za izvršitev </w:t>
      </w:r>
      <w:r>
        <w:rPr>
          <w:rFonts w:asciiTheme="minorHAnsi" w:hAnsiTheme="minorHAnsi" w:cstheme="minorHAnsi"/>
        </w:rPr>
        <w:t xml:space="preserve">tega okvirnega sporazuma </w:t>
      </w:r>
      <w:r w:rsidRPr="0084346D">
        <w:rPr>
          <w:rFonts w:asciiTheme="minorHAnsi" w:hAnsiTheme="minorHAnsi" w:cstheme="minorHAnsi"/>
        </w:rPr>
        <w:t>in da bosta ravnali kot dobra gospodarja.</w:t>
      </w:r>
    </w:p>
    <w:p w14:paraId="639FDD98" w14:textId="77777777" w:rsidR="000F2FFA" w:rsidRPr="0084346D" w:rsidRDefault="000F2FFA" w:rsidP="000F2FFA">
      <w:pPr>
        <w:widowControl w:val="0"/>
        <w:autoSpaceDE w:val="0"/>
        <w:autoSpaceDN w:val="0"/>
        <w:adjustRightInd w:val="0"/>
        <w:jc w:val="both"/>
        <w:rPr>
          <w:rFonts w:asciiTheme="minorHAnsi" w:hAnsiTheme="minorHAnsi" w:cstheme="minorHAnsi"/>
        </w:rPr>
      </w:pPr>
    </w:p>
    <w:p w14:paraId="0704EF82" w14:textId="77777777" w:rsidR="000F2FFA" w:rsidRDefault="000F2FFA" w:rsidP="000F2FFA">
      <w:pPr>
        <w:jc w:val="both"/>
        <w:rPr>
          <w:rFonts w:asciiTheme="minorHAnsi" w:hAnsiTheme="minorHAnsi" w:cstheme="minorHAnsi"/>
        </w:rPr>
      </w:pPr>
      <w:r w:rsidRPr="007A765F">
        <w:rPr>
          <w:rFonts w:asciiTheme="minorHAnsi" w:hAnsiTheme="minorHAnsi" w:cstheme="minorHAnsi"/>
        </w:rPr>
        <w:t xml:space="preserve">Stranka, ki ugotovi kršitev, nasprotno stranko pisno pozove k odpravi kršitve in določi rok, ki ne sme biti krajši od 15 dni. Če nasprotna stranka v navedenem roku kršitve ne odpravi, sme pozivajoča stranka odstopiti od </w:t>
      </w:r>
      <w:r>
        <w:rPr>
          <w:rFonts w:asciiTheme="minorHAnsi" w:hAnsiTheme="minorHAnsi" w:cstheme="minorHAnsi"/>
        </w:rPr>
        <w:t>okvirnega sporazuma</w:t>
      </w:r>
      <w:r w:rsidRPr="007A765F">
        <w:rPr>
          <w:rFonts w:asciiTheme="minorHAnsi" w:hAnsiTheme="minorHAnsi" w:cstheme="minorHAnsi"/>
        </w:rPr>
        <w:t xml:space="preserve"> brez odpovednega roka. Če narava kršitve upravičeno zahteva daljši rok, lahko pozivajoča stranka določi tudi dodatni razumen rok</w:t>
      </w:r>
      <w:r>
        <w:rPr>
          <w:rFonts w:asciiTheme="minorHAnsi" w:hAnsiTheme="minorHAnsi" w:cstheme="minorHAnsi"/>
        </w:rPr>
        <w:t>.</w:t>
      </w:r>
      <w:r w:rsidRPr="007A765F">
        <w:rPr>
          <w:rFonts w:asciiTheme="minorHAnsi" w:hAnsiTheme="minorHAnsi" w:cstheme="minorHAnsi"/>
        </w:rPr>
        <w:t xml:space="preserve"> </w:t>
      </w:r>
      <w:r>
        <w:rPr>
          <w:rFonts w:asciiTheme="minorHAnsi" w:hAnsiTheme="minorHAnsi" w:cstheme="minorHAnsi"/>
        </w:rPr>
        <w:t>Č</w:t>
      </w:r>
      <w:r w:rsidRPr="007A765F">
        <w:rPr>
          <w:rFonts w:asciiTheme="minorHAnsi" w:hAnsiTheme="minorHAnsi" w:cstheme="minorHAnsi"/>
        </w:rPr>
        <w:t xml:space="preserve">e kršitev ni odpravljena niti v tem roku, sme od </w:t>
      </w:r>
      <w:r>
        <w:rPr>
          <w:rFonts w:asciiTheme="minorHAnsi" w:hAnsiTheme="minorHAnsi" w:cstheme="minorHAnsi"/>
        </w:rPr>
        <w:t>okvirnega sporazuma</w:t>
      </w:r>
      <w:r w:rsidRPr="007A765F">
        <w:rPr>
          <w:rFonts w:asciiTheme="minorHAnsi" w:hAnsiTheme="minorHAnsi" w:cstheme="minorHAnsi"/>
        </w:rPr>
        <w:t xml:space="preserve"> odstopiti brez odpovednega roka</w:t>
      </w:r>
      <w:r>
        <w:rPr>
          <w:rFonts w:asciiTheme="minorHAnsi" w:hAnsiTheme="minorHAnsi" w:cstheme="minorHAnsi"/>
        </w:rPr>
        <w:t>.</w:t>
      </w:r>
    </w:p>
    <w:p w14:paraId="354CC492" w14:textId="77777777" w:rsidR="000F2FFA" w:rsidRPr="007A765F" w:rsidRDefault="000F2FFA" w:rsidP="006968C9">
      <w:pPr>
        <w:rPr>
          <w:rFonts w:asciiTheme="minorHAnsi" w:hAnsiTheme="minorHAnsi" w:cstheme="minorHAnsi"/>
          <w:iCs/>
        </w:rPr>
      </w:pPr>
    </w:p>
    <w:p w14:paraId="5D1DF240" w14:textId="77777777" w:rsidR="000F2FFA" w:rsidRPr="00794E92" w:rsidRDefault="000F2FFA" w:rsidP="000F2FFA">
      <w:pPr>
        <w:pStyle w:val="Odstavekseznama"/>
        <w:numPr>
          <w:ilvl w:val="0"/>
          <w:numId w:val="37"/>
        </w:numPr>
        <w:jc w:val="center"/>
        <w:rPr>
          <w:rFonts w:asciiTheme="minorHAnsi" w:hAnsiTheme="minorHAnsi" w:cstheme="minorHAnsi"/>
          <w:iCs/>
        </w:rPr>
      </w:pPr>
      <w:r>
        <w:rPr>
          <w:rFonts w:asciiTheme="minorHAnsi" w:hAnsiTheme="minorHAnsi" w:cstheme="minorHAnsi"/>
          <w:iCs/>
        </w:rPr>
        <w:t>člen</w:t>
      </w:r>
    </w:p>
    <w:p w14:paraId="60E35997" w14:textId="77777777" w:rsidR="000F2FFA" w:rsidRPr="0084346D" w:rsidRDefault="000F2FFA" w:rsidP="000F2FFA">
      <w:pPr>
        <w:widowControl w:val="0"/>
        <w:autoSpaceDE w:val="0"/>
        <w:autoSpaceDN w:val="0"/>
        <w:adjustRightInd w:val="0"/>
        <w:jc w:val="both"/>
        <w:rPr>
          <w:rFonts w:asciiTheme="minorHAnsi" w:hAnsiTheme="minorHAnsi" w:cstheme="minorHAnsi"/>
        </w:rPr>
      </w:pPr>
    </w:p>
    <w:p w14:paraId="0CF0D59E" w14:textId="77777777" w:rsidR="000F2FFA" w:rsidRDefault="000F2FFA" w:rsidP="000F2FFA">
      <w:pPr>
        <w:widowControl w:val="0"/>
        <w:autoSpaceDE w:val="0"/>
        <w:autoSpaceDN w:val="0"/>
        <w:adjustRightInd w:val="0"/>
        <w:jc w:val="both"/>
        <w:rPr>
          <w:rFonts w:asciiTheme="minorHAnsi" w:hAnsiTheme="minorHAnsi" w:cstheme="minorHAnsi"/>
        </w:rPr>
      </w:pPr>
      <w:r w:rsidRPr="00794E92">
        <w:rPr>
          <w:rFonts w:asciiTheme="minorHAnsi" w:hAnsiTheme="minorHAnsi" w:cstheme="minorHAnsi"/>
        </w:rPr>
        <w:t>Naročnik si pridržuje pravico, da lahko v primeru, če do izteka veljavnosti te</w:t>
      </w:r>
      <w:r>
        <w:rPr>
          <w:rFonts w:asciiTheme="minorHAnsi" w:hAnsiTheme="minorHAnsi" w:cstheme="minorHAnsi"/>
        </w:rPr>
        <w:t>ga okvirnega sporazuma</w:t>
      </w:r>
      <w:r w:rsidRPr="00794E92">
        <w:rPr>
          <w:rFonts w:asciiTheme="minorHAnsi" w:hAnsiTheme="minorHAnsi" w:cstheme="minorHAnsi"/>
        </w:rPr>
        <w:t xml:space="preserve"> še ni pravočasno zaključen postopek oddaje novega javnega naročila za iste storitve, to pogodbeno razmerje podaljša za največ dva (2) meseca pod enakimi pogoji, kot so določeni v te</w:t>
      </w:r>
      <w:r>
        <w:rPr>
          <w:rFonts w:asciiTheme="minorHAnsi" w:hAnsiTheme="minorHAnsi" w:cstheme="minorHAnsi"/>
        </w:rPr>
        <w:t xml:space="preserve">m okvirnem sporazumu. </w:t>
      </w:r>
      <w:r w:rsidRPr="00794E92">
        <w:rPr>
          <w:rFonts w:asciiTheme="minorHAnsi" w:hAnsiTheme="minorHAnsi" w:cstheme="minorHAnsi"/>
        </w:rPr>
        <w:t xml:space="preserve">Takšno podaljšanje je možno le enkrat in ob predhodnem pisnem obvestilu </w:t>
      </w:r>
      <w:r>
        <w:rPr>
          <w:rFonts w:asciiTheme="minorHAnsi" w:hAnsiTheme="minorHAnsi" w:cstheme="minorHAnsi"/>
        </w:rPr>
        <w:t>izvajalcu.</w:t>
      </w:r>
    </w:p>
    <w:p w14:paraId="0E3FC71F" w14:textId="77777777" w:rsidR="000F2FFA" w:rsidRPr="0084346D" w:rsidRDefault="000F2FFA" w:rsidP="000F2FFA">
      <w:pPr>
        <w:widowControl w:val="0"/>
        <w:autoSpaceDE w:val="0"/>
        <w:autoSpaceDN w:val="0"/>
        <w:adjustRightInd w:val="0"/>
        <w:jc w:val="both"/>
        <w:rPr>
          <w:rFonts w:asciiTheme="minorHAnsi" w:hAnsiTheme="minorHAnsi" w:cstheme="minorHAnsi"/>
        </w:rPr>
      </w:pPr>
    </w:p>
    <w:p w14:paraId="3FC6B6FF" w14:textId="77777777" w:rsidR="000F2FFA" w:rsidRPr="0084346D" w:rsidRDefault="000F2FFA" w:rsidP="000F2FFA">
      <w:pPr>
        <w:pStyle w:val="Odstavekseznama"/>
        <w:numPr>
          <w:ilvl w:val="0"/>
          <w:numId w:val="37"/>
        </w:numPr>
        <w:jc w:val="center"/>
        <w:rPr>
          <w:rFonts w:asciiTheme="minorHAnsi" w:hAnsiTheme="minorHAnsi" w:cstheme="minorHAnsi"/>
          <w:iCs/>
        </w:rPr>
      </w:pPr>
      <w:r w:rsidRPr="0084346D">
        <w:rPr>
          <w:rFonts w:asciiTheme="minorHAnsi" w:hAnsiTheme="minorHAnsi" w:cstheme="minorHAnsi"/>
          <w:iCs/>
        </w:rPr>
        <w:t>člen</w:t>
      </w:r>
    </w:p>
    <w:p w14:paraId="45671A18" w14:textId="77777777" w:rsidR="000F2FFA" w:rsidRPr="0084346D" w:rsidRDefault="000F2FFA" w:rsidP="000F2FFA">
      <w:pPr>
        <w:jc w:val="both"/>
        <w:rPr>
          <w:rFonts w:asciiTheme="minorHAnsi" w:hAnsiTheme="minorHAnsi" w:cstheme="minorHAnsi"/>
        </w:rPr>
      </w:pPr>
    </w:p>
    <w:p w14:paraId="1F60F32C" w14:textId="77777777" w:rsidR="000F2FFA" w:rsidRDefault="000F2FFA" w:rsidP="000F2FFA">
      <w:pPr>
        <w:jc w:val="both"/>
        <w:rPr>
          <w:rFonts w:asciiTheme="minorHAnsi" w:hAnsiTheme="minorHAnsi" w:cstheme="minorHAnsi"/>
        </w:rPr>
      </w:pPr>
      <w:r w:rsidRPr="0084346D">
        <w:rPr>
          <w:rFonts w:asciiTheme="minorHAnsi" w:hAnsiTheme="minorHAnsi" w:cstheme="minorHAnsi"/>
        </w:rPr>
        <w:t xml:space="preserve">Pri razlagi določb </w:t>
      </w:r>
      <w:r>
        <w:rPr>
          <w:rFonts w:asciiTheme="minorHAnsi" w:hAnsiTheme="minorHAnsi" w:cstheme="minorHAnsi"/>
        </w:rPr>
        <w:t xml:space="preserve">tega okvirnega sporazuma </w:t>
      </w:r>
      <w:r w:rsidRPr="0084346D">
        <w:rPr>
          <w:rFonts w:asciiTheme="minorHAnsi" w:hAnsiTheme="minorHAnsi" w:cstheme="minorHAnsi"/>
        </w:rPr>
        <w:t xml:space="preserve">se </w:t>
      </w:r>
      <w:r>
        <w:rPr>
          <w:rFonts w:asciiTheme="minorHAnsi" w:hAnsiTheme="minorHAnsi" w:cstheme="minorHAnsi"/>
        </w:rPr>
        <w:t>v naslednjem vrstnem redu uporabljajo:</w:t>
      </w:r>
    </w:p>
    <w:p w14:paraId="655D9A67" w14:textId="77777777" w:rsidR="000F2FFA" w:rsidRDefault="000F2FFA" w:rsidP="000F2FFA">
      <w:pPr>
        <w:pStyle w:val="Odstavekseznama"/>
        <w:numPr>
          <w:ilvl w:val="0"/>
          <w:numId w:val="35"/>
        </w:numPr>
        <w:jc w:val="both"/>
        <w:rPr>
          <w:rFonts w:asciiTheme="minorHAnsi" w:hAnsiTheme="minorHAnsi" w:cstheme="minorHAnsi"/>
        </w:rPr>
      </w:pPr>
      <w:r w:rsidRPr="002501A3">
        <w:rPr>
          <w:rFonts w:asciiTheme="minorHAnsi" w:hAnsiTheme="minorHAnsi" w:cstheme="minorHAnsi"/>
        </w:rPr>
        <w:t>določbe razpisne dokumentacije</w:t>
      </w:r>
      <w:r>
        <w:rPr>
          <w:rFonts w:asciiTheme="minorHAnsi" w:hAnsiTheme="minorHAnsi" w:cstheme="minorHAnsi"/>
        </w:rPr>
        <w:t>;</w:t>
      </w:r>
    </w:p>
    <w:p w14:paraId="52F93CD4" w14:textId="77777777" w:rsidR="000F2FFA" w:rsidRDefault="000F2FFA" w:rsidP="000F2FFA">
      <w:pPr>
        <w:pStyle w:val="Odstavekseznama"/>
        <w:numPr>
          <w:ilvl w:val="0"/>
          <w:numId w:val="35"/>
        </w:numPr>
        <w:jc w:val="both"/>
        <w:rPr>
          <w:rFonts w:asciiTheme="minorHAnsi" w:hAnsiTheme="minorHAnsi" w:cstheme="minorHAnsi"/>
        </w:rPr>
      </w:pPr>
      <w:r>
        <w:rPr>
          <w:rFonts w:asciiTheme="minorHAnsi" w:hAnsiTheme="minorHAnsi" w:cstheme="minorHAnsi"/>
        </w:rPr>
        <w:t>odgovori na vprašanja, ki jih je naročnik podal v okviru izvedbe javnega naročila iz 1. člena tega</w:t>
      </w:r>
      <w:r w:rsidRPr="00F067FF">
        <w:rPr>
          <w:rFonts w:asciiTheme="minorHAnsi" w:hAnsiTheme="minorHAnsi" w:cstheme="minorHAnsi"/>
        </w:rPr>
        <w:t xml:space="preserve"> </w:t>
      </w:r>
      <w:r>
        <w:rPr>
          <w:rFonts w:asciiTheme="minorHAnsi" w:hAnsiTheme="minorHAnsi" w:cstheme="minorHAnsi"/>
        </w:rPr>
        <w:t xml:space="preserve">okvirnega sporazuma; </w:t>
      </w:r>
    </w:p>
    <w:p w14:paraId="3E9F81EF" w14:textId="7297DD8E" w:rsidR="000F2FFA" w:rsidRPr="002501A3" w:rsidRDefault="000F2FFA" w:rsidP="000F2FFA">
      <w:pPr>
        <w:pStyle w:val="Odstavekseznama"/>
        <w:numPr>
          <w:ilvl w:val="0"/>
          <w:numId w:val="35"/>
        </w:numPr>
        <w:jc w:val="both"/>
        <w:rPr>
          <w:rFonts w:asciiTheme="minorHAnsi" w:hAnsiTheme="minorHAnsi" w:cstheme="minorHAnsi"/>
        </w:rPr>
      </w:pPr>
      <w:r>
        <w:rPr>
          <w:rFonts w:asciiTheme="minorHAnsi" w:hAnsiTheme="minorHAnsi" w:cstheme="minorHAnsi"/>
        </w:rPr>
        <w:t>določbe Obligacijskega zakona (</w:t>
      </w:r>
      <w:r w:rsidRPr="00E11D69">
        <w:rPr>
          <w:rFonts w:asciiTheme="minorHAnsi" w:hAnsiTheme="minorHAnsi" w:cstheme="minorHAnsi"/>
        </w:rPr>
        <w:t xml:space="preserve">Uradni list RS, št. </w:t>
      </w:r>
      <w:hyperlink r:id="rId37" w:tgtFrame="_blank" w:tooltip="Obligacijski zakonik (uradno prečiščeno besedilo) (OZ-UPB1)" w:history="1">
        <w:r w:rsidRPr="00E11D69">
          <w:rPr>
            <w:rFonts w:asciiTheme="minorHAnsi" w:hAnsiTheme="minorHAnsi" w:cstheme="minorHAnsi"/>
          </w:rPr>
          <w:t>97/07</w:t>
        </w:r>
      </w:hyperlink>
      <w:r w:rsidRPr="00E11D69">
        <w:rPr>
          <w:rFonts w:asciiTheme="minorHAnsi" w:hAnsiTheme="minorHAnsi" w:cstheme="minorHAnsi"/>
        </w:rPr>
        <w:t xml:space="preserve"> – uradno prečiščeno besedilo</w:t>
      </w:r>
      <w:r w:rsidR="0099238E">
        <w:rPr>
          <w:rFonts w:asciiTheme="minorHAnsi" w:hAnsiTheme="minorHAnsi" w:cstheme="minorHAnsi"/>
        </w:rPr>
        <w:t xml:space="preserve"> s spremembami</w:t>
      </w:r>
      <w:r>
        <w:rPr>
          <w:rFonts w:asciiTheme="minorHAnsi" w:hAnsiTheme="minorHAnsi" w:cstheme="minorHAnsi"/>
        </w:rPr>
        <w:t>).</w:t>
      </w:r>
    </w:p>
    <w:p w14:paraId="08487D67" w14:textId="77777777" w:rsidR="000F2FFA" w:rsidRPr="0084346D" w:rsidRDefault="000F2FFA" w:rsidP="000F2FFA">
      <w:pPr>
        <w:jc w:val="both"/>
        <w:rPr>
          <w:rFonts w:asciiTheme="minorHAnsi" w:hAnsiTheme="minorHAnsi" w:cstheme="minorHAnsi"/>
        </w:rPr>
      </w:pPr>
    </w:p>
    <w:p w14:paraId="5FFF8825" w14:textId="45FA020A" w:rsidR="000F2FFA" w:rsidRPr="0084346D" w:rsidRDefault="000F2FFA" w:rsidP="000F2FFA">
      <w:pPr>
        <w:widowControl w:val="0"/>
        <w:autoSpaceDE w:val="0"/>
        <w:autoSpaceDN w:val="0"/>
        <w:adjustRightInd w:val="0"/>
        <w:jc w:val="both"/>
        <w:rPr>
          <w:rFonts w:asciiTheme="minorHAnsi" w:hAnsiTheme="minorHAnsi" w:cstheme="minorHAnsi"/>
        </w:rPr>
      </w:pPr>
      <w:r w:rsidRPr="0084346D">
        <w:rPr>
          <w:rFonts w:asciiTheme="minorHAnsi" w:hAnsiTheme="minorHAnsi" w:cstheme="minorHAnsi"/>
        </w:rPr>
        <w:t>Morebitne spore iz tega okvirnega sporazuma, ki jih stranki</w:t>
      </w:r>
      <w:r>
        <w:rPr>
          <w:rFonts w:asciiTheme="minorHAnsi" w:hAnsiTheme="minorHAnsi" w:cstheme="minorHAnsi"/>
        </w:rPr>
        <w:t xml:space="preserve"> tega okvirnega sporazuma</w:t>
      </w:r>
      <w:r w:rsidRPr="0084346D">
        <w:rPr>
          <w:rFonts w:asciiTheme="minorHAnsi" w:hAnsiTheme="minorHAnsi" w:cstheme="minorHAnsi"/>
        </w:rPr>
        <w:t xml:space="preserve"> ne bi mogli rešiti sporazumno, rešuje stvarno pristojno sodišče v Murski Soboti.</w:t>
      </w:r>
    </w:p>
    <w:p w14:paraId="6916E854" w14:textId="77777777" w:rsidR="000F2FFA" w:rsidRPr="0084346D" w:rsidRDefault="000F2FFA" w:rsidP="000F2FFA">
      <w:pPr>
        <w:rPr>
          <w:rFonts w:asciiTheme="minorHAnsi" w:hAnsiTheme="minorHAnsi" w:cstheme="minorHAnsi"/>
        </w:rPr>
      </w:pPr>
    </w:p>
    <w:p w14:paraId="2EDBC625" w14:textId="77777777" w:rsidR="000F2FFA" w:rsidRPr="0084346D" w:rsidRDefault="000F2FFA" w:rsidP="000F2FFA">
      <w:pPr>
        <w:pStyle w:val="Odstavekseznama"/>
        <w:numPr>
          <w:ilvl w:val="0"/>
          <w:numId w:val="37"/>
        </w:numPr>
        <w:jc w:val="center"/>
        <w:rPr>
          <w:rFonts w:asciiTheme="minorHAnsi" w:hAnsiTheme="minorHAnsi" w:cstheme="minorHAnsi"/>
          <w:iCs/>
        </w:rPr>
      </w:pPr>
      <w:r w:rsidRPr="0084346D">
        <w:rPr>
          <w:rFonts w:asciiTheme="minorHAnsi" w:hAnsiTheme="minorHAnsi" w:cstheme="minorHAnsi"/>
          <w:iCs/>
        </w:rPr>
        <w:t>člen</w:t>
      </w:r>
    </w:p>
    <w:p w14:paraId="404D34EF" w14:textId="77777777" w:rsidR="000F2FFA" w:rsidRPr="0084346D" w:rsidRDefault="000F2FFA" w:rsidP="000F2FFA">
      <w:pPr>
        <w:widowControl w:val="0"/>
        <w:autoSpaceDE w:val="0"/>
        <w:autoSpaceDN w:val="0"/>
        <w:adjustRightInd w:val="0"/>
        <w:jc w:val="both"/>
        <w:rPr>
          <w:rFonts w:asciiTheme="minorHAnsi" w:hAnsiTheme="minorHAnsi" w:cstheme="minorHAnsi"/>
        </w:rPr>
      </w:pPr>
    </w:p>
    <w:p w14:paraId="6CF49734" w14:textId="77777777" w:rsidR="000F2FFA" w:rsidRPr="0084346D" w:rsidRDefault="000F2FFA" w:rsidP="000F2FFA">
      <w:pPr>
        <w:widowControl w:val="0"/>
        <w:autoSpaceDE w:val="0"/>
        <w:autoSpaceDN w:val="0"/>
        <w:adjustRightInd w:val="0"/>
        <w:jc w:val="both"/>
        <w:rPr>
          <w:rFonts w:asciiTheme="minorHAnsi" w:hAnsiTheme="minorHAnsi" w:cstheme="minorHAnsi"/>
        </w:rPr>
      </w:pPr>
      <w:r>
        <w:rPr>
          <w:rFonts w:asciiTheme="minorHAnsi" w:hAnsiTheme="minorHAnsi" w:cstheme="minorHAnsi"/>
        </w:rPr>
        <w:t>Okvirni sporazum</w:t>
      </w:r>
      <w:r w:rsidRPr="0084346D">
        <w:rPr>
          <w:rFonts w:asciiTheme="minorHAnsi" w:hAnsiTheme="minorHAnsi" w:cstheme="minorHAnsi"/>
        </w:rPr>
        <w:t xml:space="preserve"> je sestavljen v dveh enakih izvodih, od katerih prejme vsaka stranka po en izvod.</w:t>
      </w:r>
    </w:p>
    <w:p w14:paraId="7E5992AF" w14:textId="77777777" w:rsidR="000F2FFA" w:rsidRPr="0084346D" w:rsidRDefault="000F2FFA" w:rsidP="000F2FFA">
      <w:pPr>
        <w:widowControl w:val="0"/>
        <w:autoSpaceDE w:val="0"/>
        <w:autoSpaceDN w:val="0"/>
        <w:adjustRightInd w:val="0"/>
        <w:jc w:val="both"/>
        <w:rPr>
          <w:rFonts w:asciiTheme="minorHAnsi" w:hAnsiTheme="minorHAnsi" w:cstheme="minorHAnsi"/>
        </w:rPr>
      </w:pPr>
    </w:p>
    <w:p w14:paraId="4D5D39E3" w14:textId="66504036" w:rsidR="000F2FFA" w:rsidRPr="00AD54EC" w:rsidRDefault="000F2FFA" w:rsidP="000F2FFA">
      <w:pPr>
        <w:jc w:val="both"/>
        <w:rPr>
          <w:rFonts w:asciiTheme="minorHAnsi" w:hAnsiTheme="minorHAnsi"/>
        </w:rPr>
      </w:pPr>
      <w:r>
        <w:rPr>
          <w:rFonts w:asciiTheme="minorHAnsi" w:hAnsiTheme="minorHAnsi" w:cstheme="minorHAnsi"/>
        </w:rPr>
        <w:t xml:space="preserve">Okvirni sporazum </w:t>
      </w:r>
      <w:r w:rsidRPr="000106D7">
        <w:rPr>
          <w:rFonts w:asciiTheme="minorHAnsi" w:hAnsiTheme="minorHAnsi" w:cstheme="minorHAnsi"/>
        </w:rPr>
        <w:t xml:space="preserve">začne veljati z dnem podpisa obeh strank in se sklene za določen čas </w:t>
      </w:r>
      <w:r w:rsidR="006968C9">
        <w:rPr>
          <w:rFonts w:asciiTheme="minorHAnsi" w:hAnsiTheme="minorHAnsi" w:cstheme="minorHAnsi"/>
        </w:rPr>
        <w:t>48</w:t>
      </w:r>
      <w:r w:rsidRPr="000106D7">
        <w:rPr>
          <w:rFonts w:asciiTheme="minorHAnsi" w:hAnsiTheme="minorHAnsi" w:cstheme="minorHAnsi"/>
        </w:rPr>
        <w:t xml:space="preserve"> mesecev, vendar preneha veljati tudi pred potekom tega obdobja, če se predčasno doseže </w:t>
      </w:r>
      <w:r>
        <w:rPr>
          <w:rFonts w:asciiTheme="minorHAnsi" w:hAnsiTheme="minorHAnsi" w:cstheme="minorHAnsi"/>
        </w:rPr>
        <w:t>okvirna</w:t>
      </w:r>
      <w:r w:rsidRPr="000106D7">
        <w:rPr>
          <w:rFonts w:asciiTheme="minorHAnsi" w:hAnsiTheme="minorHAnsi" w:cstheme="minorHAnsi"/>
        </w:rPr>
        <w:t xml:space="preserve"> vrednost iz prvega odstavka 3. člena te</w:t>
      </w:r>
      <w:r w:rsidR="00B5038C">
        <w:rPr>
          <w:rFonts w:asciiTheme="minorHAnsi" w:hAnsiTheme="minorHAnsi" w:cstheme="minorHAnsi"/>
        </w:rPr>
        <w:t>ga okvirnega</w:t>
      </w:r>
      <w:r w:rsidRPr="000106D7">
        <w:rPr>
          <w:rFonts w:asciiTheme="minorHAnsi" w:hAnsiTheme="minorHAnsi" w:cstheme="minorHAnsi"/>
        </w:rPr>
        <w:t>.</w:t>
      </w:r>
    </w:p>
    <w:p w14:paraId="0C828C1D" w14:textId="77777777" w:rsidR="000F2FFA" w:rsidRPr="00AD54EC" w:rsidRDefault="000F2FFA" w:rsidP="000F2FFA">
      <w:pPr>
        <w:widowControl w:val="0"/>
        <w:autoSpaceDE w:val="0"/>
        <w:autoSpaceDN w:val="0"/>
        <w:adjustRightInd w:val="0"/>
        <w:jc w:val="both"/>
        <w:rPr>
          <w:rFonts w:asciiTheme="minorHAnsi" w:hAnsiTheme="minorHAnsi"/>
        </w:rPr>
      </w:pPr>
    </w:p>
    <w:p w14:paraId="0745F56D" w14:textId="77777777" w:rsidR="000F2FFA" w:rsidRPr="00AD54EC" w:rsidRDefault="000F2FFA" w:rsidP="000F2FFA">
      <w:pPr>
        <w:widowControl w:val="0"/>
        <w:autoSpaceDE w:val="0"/>
        <w:autoSpaceDN w:val="0"/>
        <w:adjustRightInd w:val="0"/>
        <w:jc w:val="both"/>
        <w:rPr>
          <w:rFonts w:asciiTheme="minorHAnsi" w:hAnsiTheme="minorHAnsi"/>
        </w:rPr>
      </w:pPr>
    </w:p>
    <w:tbl>
      <w:tblPr>
        <w:tblW w:w="0" w:type="auto"/>
        <w:tblLook w:val="04A0" w:firstRow="1" w:lastRow="0" w:firstColumn="1" w:lastColumn="0" w:noHBand="0" w:noVBand="1"/>
      </w:tblPr>
      <w:tblGrid>
        <w:gridCol w:w="4321"/>
        <w:gridCol w:w="276"/>
        <w:gridCol w:w="4475"/>
      </w:tblGrid>
      <w:tr w:rsidR="000F2FFA" w:rsidRPr="00AD54EC" w14:paraId="1D168546" w14:textId="77777777" w:rsidTr="00B765DE">
        <w:tc>
          <w:tcPr>
            <w:tcW w:w="4644" w:type="dxa"/>
          </w:tcPr>
          <w:p w14:paraId="21E5159D" w14:textId="77777777" w:rsidR="000F2FFA" w:rsidRPr="00AD54EC" w:rsidRDefault="000F2FFA" w:rsidP="00B765DE">
            <w:pPr>
              <w:jc w:val="center"/>
              <w:rPr>
                <w:rFonts w:asciiTheme="minorHAnsi" w:hAnsiTheme="minorHAnsi"/>
              </w:rPr>
            </w:pPr>
            <w:r w:rsidRPr="00AD54EC">
              <w:rPr>
                <w:rFonts w:asciiTheme="minorHAnsi" w:hAnsiTheme="minorHAnsi"/>
              </w:rPr>
              <w:t>Podpisano dne:____________</w:t>
            </w:r>
          </w:p>
        </w:tc>
        <w:tc>
          <w:tcPr>
            <w:tcW w:w="284" w:type="dxa"/>
          </w:tcPr>
          <w:p w14:paraId="6C7AF8A8" w14:textId="77777777" w:rsidR="000F2FFA" w:rsidRPr="00AD54EC" w:rsidRDefault="000F2FFA" w:rsidP="00B765DE">
            <w:pPr>
              <w:jc w:val="center"/>
              <w:rPr>
                <w:rFonts w:asciiTheme="minorHAnsi" w:hAnsiTheme="minorHAnsi"/>
              </w:rPr>
            </w:pPr>
          </w:p>
        </w:tc>
        <w:tc>
          <w:tcPr>
            <w:tcW w:w="4850" w:type="dxa"/>
          </w:tcPr>
          <w:p w14:paraId="44A22FF4" w14:textId="77777777" w:rsidR="000F2FFA" w:rsidRPr="00AD54EC" w:rsidRDefault="000F2FFA" w:rsidP="00B765DE">
            <w:pPr>
              <w:jc w:val="center"/>
              <w:rPr>
                <w:rFonts w:asciiTheme="minorHAnsi" w:hAnsiTheme="minorHAnsi"/>
              </w:rPr>
            </w:pPr>
            <w:r w:rsidRPr="00AD54EC">
              <w:rPr>
                <w:rFonts w:asciiTheme="minorHAnsi" w:hAnsiTheme="minorHAnsi"/>
              </w:rPr>
              <w:t>Podpisano dne: ______________</w:t>
            </w:r>
          </w:p>
        </w:tc>
      </w:tr>
      <w:tr w:rsidR="000F2FFA" w:rsidRPr="00AD54EC" w14:paraId="7E4E54D2" w14:textId="77777777" w:rsidTr="00B765DE">
        <w:tc>
          <w:tcPr>
            <w:tcW w:w="4644" w:type="dxa"/>
          </w:tcPr>
          <w:p w14:paraId="04039BE9" w14:textId="77777777" w:rsidR="000F2FFA" w:rsidRPr="00AD54EC" w:rsidRDefault="000F2FFA" w:rsidP="00B765DE">
            <w:pPr>
              <w:jc w:val="center"/>
              <w:rPr>
                <w:rFonts w:asciiTheme="minorHAnsi" w:hAnsiTheme="minorHAnsi"/>
              </w:rPr>
            </w:pPr>
          </w:p>
          <w:p w14:paraId="1980E614" w14:textId="77777777" w:rsidR="000F2FFA" w:rsidRPr="00AD54EC" w:rsidRDefault="000F2FFA" w:rsidP="00B765DE">
            <w:pPr>
              <w:jc w:val="center"/>
              <w:rPr>
                <w:rFonts w:asciiTheme="minorHAnsi" w:hAnsiTheme="minorHAnsi"/>
              </w:rPr>
            </w:pPr>
            <w:r>
              <w:rPr>
                <w:rFonts w:asciiTheme="minorHAnsi" w:hAnsiTheme="minorHAnsi"/>
              </w:rPr>
              <w:t>Izvajalec</w:t>
            </w:r>
            <w:r w:rsidRPr="00AD54EC">
              <w:rPr>
                <w:rFonts w:asciiTheme="minorHAnsi" w:hAnsiTheme="minorHAnsi"/>
              </w:rPr>
              <w:t>:</w:t>
            </w:r>
          </w:p>
        </w:tc>
        <w:tc>
          <w:tcPr>
            <w:tcW w:w="284" w:type="dxa"/>
          </w:tcPr>
          <w:p w14:paraId="01075C18" w14:textId="77777777" w:rsidR="000F2FFA" w:rsidRPr="00AD54EC" w:rsidRDefault="000F2FFA" w:rsidP="00B765DE">
            <w:pPr>
              <w:jc w:val="center"/>
              <w:rPr>
                <w:rFonts w:asciiTheme="minorHAnsi" w:hAnsiTheme="minorHAnsi"/>
              </w:rPr>
            </w:pPr>
          </w:p>
        </w:tc>
        <w:tc>
          <w:tcPr>
            <w:tcW w:w="4850" w:type="dxa"/>
          </w:tcPr>
          <w:p w14:paraId="1264BB7F" w14:textId="77777777" w:rsidR="000F2FFA" w:rsidRPr="00AD54EC" w:rsidRDefault="000F2FFA" w:rsidP="00B765DE">
            <w:pPr>
              <w:jc w:val="center"/>
              <w:rPr>
                <w:rFonts w:asciiTheme="minorHAnsi" w:hAnsiTheme="minorHAnsi"/>
              </w:rPr>
            </w:pPr>
          </w:p>
          <w:p w14:paraId="3D79A226" w14:textId="77777777" w:rsidR="000F2FFA" w:rsidRPr="00AD54EC" w:rsidRDefault="000F2FFA" w:rsidP="00B765DE">
            <w:pPr>
              <w:jc w:val="center"/>
              <w:rPr>
                <w:rFonts w:asciiTheme="minorHAnsi" w:hAnsiTheme="minorHAnsi"/>
              </w:rPr>
            </w:pPr>
            <w:r w:rsidRPr="00AD54EC">
              <w:rPr>
                <w:rFonts w:asciiTheme="minorHAnsi" w:hAnsiTheme="minorHAnsi"/>
              </w:rPr>
              <w:t>Naročnik:</w:t>
            </w:r>
          </w:p>
        </w:tc>
      </w:tr>
      <w:tr w:rsidR="000F2FFA" w:rsidRPr="00AD54EC" w14:paraId="5F5DF9F2" w14:textId="77777777" w:rsidTr="00B765DE">
        <w:tc>
          <w:tcPr>
            <w:tcW w:w="4644" w:type="dxa"/>
          </w:tcPr>
          <w:p w14:paraId="1E18E9B0" w14:textId="77777777" w:rsidR="000F2FFA" w:rsidRPr="00AD54EC" w:rsidRDefault="000F2FFA" w:rsidP="00B765DE">
            <w:pPr>
              <w:jc w:val="center"/>
              <w:rPr>
                <w:rFonts w:asciiTheme="minorHAnsi" w:hAnsiTheme="minorHAnsi"/>
              </w:rPr>
            </w:pPr>
          </w:p>
          <w:p w14:paraId="3CC9BFE8" w14:textId="77777777" w:rsidR="000F2FFA" w:rsidRPr="00AD54EC" w:rsidRDefault="000F2FFA" w:rsidP="00B765DE">
            <w:pPr>
              <w:jc w:val="center"/>
              <w:rPr>
                <w:rFonts w:asciiTheme="minorHAnsi" w:hAnsiTheme="minorHAnsi"/>
              </w:rPr>
            </w:pPr>
          </w:p>
        </w:tc>
        <w:tc>
          <w:tcPr>
            <w:tcW w:w="284" w:type="dxa"/>
          </w:tcPr>
          <w:p w14:paraId="22D3FF40" w14:textId="77777777" w:rsidR="000F2FFA" w:rsidRPr="00AD54EC" w:rsidRDefault="000F2FFA" w:rsidP="00B765DE">
            <w:pPr>
              <w:jc w:val="center"/>
              <w:rPr>
                <w:rFonts w:asciiTheme="minorHAnsi" w:hAnsiTheme="minorHAnsi"/>
              </w:rPr>
            </w:pPr>
          </w:p>
        </w:tc>
        <w:tc>
          <w:tcPr>
            <w:tcW w:w="4850" w:type="dxa"/>
          </w:tcPr>
          <w:p w14:paraId="39F3F72B" w14:textId="4DD71EFE" w:rsidR="000F2FFA" w:rsidRPr="00AD54EC" w:rsidRDefault="009C54CA" w:rsidP="00B765DE">
            <w:pPr>
              <w:jc w:val="center"/>
              <w:rPr>
                <w:rFonts w:asciiTheme="minorHAnsi" w:hAnsiTheme="minorHAnsi"/>
              </w:rPr>
            </w:pPr>
            <w:r w:rsidRPr="00F6125A">
              <w:rPr>
                <w:rFonts w:asciiTheme="minorHAnsi" w:hAnsiTheme="minorHAnsi" w:cstheme="minorHAnsi"/>
              </w:rPr>
              <w:t>Javno podjetje VODOVOD SISTEMA B d.o.o.</w:t>
            </w:r>
          </w:p>
        </w:tc>
      </w:tr>
      <w:tr w:rsidR="000F2FFA" w:rsidRPr="00AD54EC" w14:paraId="1784906A" w14:textId="77777777" w:rsidTr="00B765DE">
        <w:tc>
          <w:tcPr>
            <w:tcW w:w="4644" w:type="dxa"/>
          </w:tcPr>
          <w:p w14:paraId="334AA423" w14:textId="77777777" w:rsidR="000F2FFA" w:rsidRPr="00AD54EC" w:rsidRDefault="000F2FFA" w:rsidP="00B765DE">
            <w:pPr>
              <w:jc w:val="center"/>
              <w:rPr>
                <w:rFonts w:asciiTheme="minorHAnsi" w:hAnsiTheme="minorHAnsi"/>
              </w:rPr>
            </w:pPr>
          </w:p>
        </w:tc>
        <w:tc>
          <w:tcPr>
            <w:tcW w:w="284" w:type="dxa"/>
          </w:tcPr>
          <w:p w14:paraId="5187A9C8" w14:textId="77777777" w:rsidR="000F2FFA" w:rsidRPr="00AD54EC" w:rsidRDefault="000F2FFA" w:rsidP="00B765DE">
            <w:pPr>
              <w:jc w:val="center"/>
              <w:rPr>
                <w:rFonts w:asciiTheme="minorHAnsi" w:hAnsiTheme="minorHAnsi"/>
              </w:rPr>
            </w:pPr>
          </w:p>
        </w:tc>
        <w:tc>
          <w:tcPr>
            <w:tcW w:w="4850" w:type="dxa"/>
          </w:tcPr>
          <w:p w14:paraId="5C893A0B" w14:textId="77777777" w:rsidR="000F2FFA" w:rsidRPr="00AD54EC" w:rsidRDefault="000F2FFA" w:rsidP="00B765DE">
            <w:pPr>
              <w:jc w:val="center"/>
              <w:rPr>
                <w:rFonts w:asciiTheme="minorHAnsi" w:hAnsiTheme="minorHAnsi"/>
                <w:b/>
              </w:rPr>
            </w:pPr>
          </w:p>
        </w:tc>
      </w:tr>
      <w:tr w:rsidR="000F2FFA" w:rsidRPr="00AD54EC" w14:paraId="620C7C79" w14:textId="77777777" w:rsidTr="00B765DE">
        <w:tc>
          <w:tcPr>
            <w:tcW w:w="4644" w:type="dxa"/>
          </w:tcPr>
          <w:p w14:paraId="53A4F2DF" w14:textId="77777777" w:rsidR="000F2FFA" w:rsidRPr="00AD54EC" w:rsidRDefault="000F2FFA" w:rsidP="00B765DE">
            <w:pPr>
              <w:jc w:val="center"/>
              <w:rPr>
                <w:rFonts w:asciiTheme="minorHAnsi" w:hAnsiTheme="minorHAnsi"/>
              </w:rPr>
            </w:pPr>
            <w:r w:rsidRPr="00AD54EC">
              <w:rPr>
                <w:rFonts w:asciiTheme="minorHAnsi" w:hAnsiTheme="minorHAnsi"/>
              </w:rPr>
              <w:t>Direktor:</w:t>
            </w:r>
          </w:p>
        </w:tc>
        <w:tc>
          <w:tcPr>
            <w:tcW w:w="284" w:type="dxa"/>
          </w:tcPr>
          <w:p w14:paraId="7A062FF9" w14:textId="77777777" w:rsidR="000F2FFA" w:rsidRPr="00AD54EC" w:rsidRDefault="000F2FFA" w:rsidP="00B765DE">
            <w:pPr>
              <w:jc w:val="center"/>
              <w:rPr>
                <w:rFonts w:asciiTheme="minorHAnsi" w:hAnsiTheme="minorHAnsi"/>
              </w:rPr>
            </w:pPr>
          </w:p>
        </w:tc>
        <w:tc>
          <w:tcPr>
            <w:tcW w:w="4850" w:type="dxa"/>
          </w:tcPr>
          <w:p w14:paraId="5A6B50ED" w14:textId="77777777" w:rsidR="000F2FFA" w:rsidRPr="00AD54EC" w:rsidRDefault="000F2FFA" w:rsidP="00B765DE">
            <w:pPr>
              <w:jc w:val="center"/>
              <w:rPr>
                <w:rFonts w:asciiTheme="minorHAnsi" w:hAnsiTheme="minorHAnsi"/>
                <w:b/>
              </w:rPr>
            </w:pPr>
            <w:r w:rsidRPr="00AD54EC">
              <w:rPr>
                <w:rFonts w:asciiTheme="minorHAnsi" w:hAnsiTheme="minorHAnsi"/>
              </w:rPr>
              <w:t>Direktor:</w:t>
            </w:r>
          </w:p>
        </w:tc>
      </w:tr>
      <w:tr w:rsidR="000F2FFA" w:rsidRPr="00AD54EC" w14:paraId="6898D538" w14:textId="77777777" w:rsidTr="00B765DE">
        <w:tc>
          <w:tcPr>
            <w:tcW w:w="4644" w:type="dxa"/>
          </w:tcPr>
          <w:p w14:paraId="141008C6" w14:textId="77777777" w:rsidR="000F2FFA" w:rsidRPr="00AD54EC" w:rsidRDefault="000F2FFA" w:rsidP="00B765DE">
            <w:pPr>
              <w:jc w:val="center"/>
              <w:rPr>
                <w:rFonts w:asciiTheme="minorHAnsi" w:hAnsiTheme="minorHAnsi"/>
              </w:rPr>
            </w:pPr>
          </w:p>
        </w:tc>
        <w:tc>
          <w:tcPr>
            <w:tcW w:w="284" w:type="dxa"/>
          </w:tcPr>
          <w:p w14:paraId="462D4D1A" w14:textId="77777777" w:rsidR="000F2FFA" w:rsidRPr="00AD54EC" w:rsidRDefault="000F2FFA" w:rsidP="00B765DE">
            <w:pPr>
              <w:jc w:val="center"/>
              <w:rPr>
                <w:rFonts w:asciiTheme="minorHAnsi" w:hAnsiTheme="minorHAnsi"/>
              </w:rPr>
            </w:pPr>
          </w:p>
        </w:tc>
        <w:tc>
          <w:tcPr>
            <w:tcW w:w="4850" w:type="dxa"/>
          </w:tcPr>
          <w:p w14:paraId="52F3A8A0" w14:textId="6395E2D5" w:rsidR="000F2FFA" w:rsidRPr="00AD54EC" w:rsidRDefault="009C54CA" w:rsidP="00B765DE">
            <w:pPr>
              <w:jc w:val="center"/>
              <w:rPr>
                <w:rFonts w:asciiTheme="minorHAnsi" w:hAnsiTheme="minorHAnsi"/>
              </w:rPr>
            </w:pPr>
            <w:r>
              <w:rPr>
                <w:rFonts w:asciiTheme="minorHAnsi" w:hAnsiTheme="minorHAnsi" w:cstheme="minorHAnsi"/>
              </w:rPr>
              <w:t>Boštjan Zver</w:t>
            </w:r>
          </w:p>
        </w:tc>
      </w:tr>
      <w:tr w:rsidR="000F2FFA" w:rsidRPr="00AD54EC" w14:paraId="53748D4A" w14:textId="77777777" w:rsidTr="00B765DE">
        <w:tc>
          <w:tcPr>
            <w:tcW w:w="4644" w:type="dxa"/>
          </w:tcPr>
          <w:p w14:paraId="4A38B00B" w14:textId="77777777" w:rsidR="000F2FFA" w:rsidRPr="00AD54EC" w:rsidRDefault="000F2FFA" w:rsidP="00B765DE">
            <w:pPr>
              <w:jc w:val="center"/>
              <w:rPr>
                <w:rFonts w:asciiTheme="minorHAnsi" w:hAnsiTheme="minorHAnsi"/>
              </w:rPr>
            </w:pPr>
          </w:p>
        </w:tc>
        <w:tc>
          <w:tcPr>
            <w:tcW w:w="284" w:type="dxa"/>
          </w:tcPr>
          <w:p w14:paraId="7BC662A5" w14:textId="77777777" w:rsidR="000F2FFA" w:rsidRPr="00AD54EC" w:rsidRDefault="000F2FFA" w:rsidP="00B765DE">
            <w:pPr>
              <w:jc w:val="center"/>
              <w:rPr>
                <w:rFonts w:asciiTheme="minorHAnsi" w:hAnsiTheme="minorHAnsi"/>
              </w:rPr>
            </w:pPr>
          </w:p>
        </w:tc>
        <w:tc>
          <w:tcPr>
            <w:tcW w:w="4850" w:type="dxa"/>
          </w:tcPr>
          <w:p w14:paraId="04C34D2E" w14:textId="77777777" w:rsidR="000F2FFA" w:rsidRPr="00AD54EC" w:rsidRDefault="000F2FFA" w:rsidP="00B765DE">
            <w:pPr>
              <w:jc w:val="center"/>
              <w:rPr>
                <w:rFonts w:asciiTheme="minorHAnsi" w:hAnsiTheme="minorHAnsi"/>
              </w:rPr>
            </w:pPr>
          </w:p>
        </w:tc>
      </w:tr>
      <w:tr w:rsidR="000F2FFA" w:rsidRPr="00AD54EC" w14:paraId="0E3D67B3" w14:textId="77777777" w:rsidTr="00B765DE">
        <w:tc>
          <w:tcPr>
            <w:tcW w:w="4644" w:type="dxa"/>
            <w:tcBorders>
              <w:bottom w:val="single" w:sz="4" w:space="0" w:color="auto"/>
            </w:tcBorders>
          </w:tcPr>
          <w:p w14:paraId="395D36D6" w14:textId="77777777" w:rsidR="000F2FFA" w:rsidRPr="00AD54EC" w:rsidRDefault="000F2FFA" w:rsidP="00B765DE">
            <w:pPr>
              <w:jc w:val="center"/>
              <w:rPr>
                <w:rFonts w:asciiTheme="minorHAnsi" w:hAnsiTheme="minorHAnsi"/>
              </w:rPr>
            </w:pPr>
          </w:p>
        </w:tc>
        <w:tc>
          <w:tcPr>
            <w:tcW w:w="284" w:type="dxa"/>
          </w:tcPr>
          <w:p w14:paraId="480D793F" w14:textId="77777777" w:rsidR="000F2FFA" w:rsidRPr="00AD54EC" w:rsidRDefault="000F2FFA" w:rsidP="00B765DE">
            <w:pPr>
              <w:jc w:val="center"/>
              <w:rPr>
                <w:rFonts w:asciiTheme="minorHAnsi" w:hAnsiTheme="minorHAnsi"/>
              </w:rPr>
            </w:pPr>
          </w:p>
        </w:tc>
        <w:tc>
          <w:tcPr>
            <w:tcW w:w="4850" w:type="dxa"/>
            <w:tcBorders>
              <w:bottom w:val="single" w:sz="4" w:space="0" w:color="auto"/>
            </w:tcBorders>
          </w:tcPr>
          <w:p w14:paraId="47F146FE" w14:textId="77777777" w:rsidR="000F2FFA" w:rsidRPr="00AD54EC" w:rsidRDefault="000F2FFA" w:rsidP="00B765DE">
            <w:pPr>
              <w:jc w:val="center"/>
              <w:rPr>
                <w:rFonts w:asciiTheme="minorHAnsi" w:hAnsiTheme="minorHAnsi"/>
              </w:rPr>
            </w:pPr>
          </w:p>
        </w:tc>
      </w:tr>
    </w:tbl>
    <w:p w14:paraId="64C0074E" w14:textId="77777777" w:rsidR="000F2FFA" w:rsidRPr="003B6046" w:rsidRDefault="000F2FFA" w:rsidP="000F2FFA">
      <w:pPr>
        <w:autoSpaceDE w:val="0"/>
        <w:adjustRightInd w:val="0"/>
        <w:rPr>
          <w:rFonts w:asciiTheme="minorHAnsi" w:hAnsiTheme="minorHAnsi" w:cstheme="minorHAnsi"/>
          <w:b/>
          <w:i/>
        </w:rPr>
      </w:pPr>
    </w:p>
    <w:p w14:paraId="35E52DE7" w14:textId="77777777" w:rsidR="000F2FFA" w:rsidRPr="003B6046" w:rsidRDefault="000F2FFA" w:rsidP="000F2FFA">
      <w:pPr>
        <w:autoSpaceDE w:val="0"/>
        <w:adjustRightInd w:val="0"/>
        <w:rPr>
          <w:rFonts w:asciiTheme="minorHAnsi" w:hAnsiTheme="minorHAnsi" w:cstheme="minorHAnsi"/>
          <w:b/>
          <w:i/>
        </w:rPr>
      </w:pPr>
    </w:p>
    <w:p w14:paraId="412458CE" w14:textId="77777777" w:rsidR="00A47669" w:rsidRDefault="00A47669" w:rsidP="00A47669">
      <w:pPr>
        <w:rPr>
          <w:rFonts w:asciiTheme="minorHAnsi" w:hAnsiTheme="minorHAnsi" w:cstheme="minorHAnsi"/>
        </w:rPr>
      </w:pPr>
    </w:p>
    <w:p w14:paraId="2A6FA390" w14:textId="77777777" w:rsidR="00A47669" w:rsidRDefault="00A47669" w:rsidP="00A47669">
      <w:pPr>
        <w:rPr>
          <w:rFonts w:asciiTheme="minorHAnsi" w:hAnsiTheme="minorHAnsi" w:cstheme="minorHAnsi"/>
        </w:rPr>
      </w:pPr>
    </w:p>
    <w:p w14:paraId="17E2A527" w14:textId="77777777" w:rsidR="00A47669" w:rsidRDefault="00A47669" w:rsidP="00A47669">
      <w:pPr>
        <w:rPr>
          <w:rFonts w:asciiTheme="minorHAnsi" w:hAnsiTheme="minorHAnsi" w:cstheme="minorHAnsi"/>
        </w:rPr>
      </w:pPr>
    </w:p>
    <w:p w14:paraId="6CE69AD6" w14:textId="77777777" w:rsidR="00A47669" w:rsidRDefault="00A47669" w:rsidP="00A47669">
      <w:pPr>
        <w:rPr>
          <w:rFonts w:asciiTheme="minorHAnsi" w:hAnsiTheme="minorHAnsi" w:cstheme="minorHAnsi"/>
        </w:rPr>
      </w:pPr>
    </w:p>
    <w:p w14:paraId="65CF037E" w14:textId="77777777" w:rsidR="00A47669" w:rsidRDefault="00A47669" w:rsidP="00A47669">
      <w:pPr>
        <w:rPr>
          <w:rFonts w:asciiTheme="minorHAnsi" w:hAnsiTheme="minorHAnsi" w:cstheme="minorHAnsi"/>
        </w:rPr>
      </w:pPr>
    </w:p>
    <w:p w14:paraId="51C5ED70" w14:textId="77777777" w:rsidR="00A47669" w:rsidRDefault="00A47669" w:rsidP="00A47669">
      <w:pPr>
        <w:rPr>
          <w:rFonts w:asciiTheme="minorHAnsi" w:hAnsiTheme="minorHAnsi" w:cstheme="minorHAnsi"/>
        </w:rPr>
      </w:pPr>
    </w:p>
    <w:p w14:paraId="3132B469" w14:textId="77777777" w:rsidR="00A47669" w:rsidRDefault="00A47669" w:rsidP="00A47669">
      <w:pPr>
        <w:rPr>
          <w:rFonts w:asciiTheme="minorHAnsi" w:hAnsiTheme="minorHAnsi" w:cstheme="minorHAnsi"/>
        </w:rPr>
      </w:pPr>
    </w:p>
    <w:p w14:paraId="013FE801" w14:textId="77777777" w:rsidR="00A47669" w:rsidRDefault="00A47669" w:rsidP="00A47669">
      <w:pPr>
        <w:rPr>
          <w:rFonts w:asciiTheme="minorHAnsi" w:hAnsiTheme="minorHAnsi" w:cstheme="minorHAnsi"/>
        </w:rPr>
      </w:pPr>
    </w:p>
    <w:p w14:paraId="0BB42943" w14:textId="77777777" w:rsidR="00A47669" w:rsidRDefault="00A47669" w:rsidP="00A47669">
      <w:pPr>
        <w:rPr>
          <w:rFonts w:asciiTheme="minorHAnsi" w:hAnsiTheme="minorHAnsi" w:cstheme="minorHAnsi"/>
        </w:rPr>
      </w:pPr>
    </w:p>
    <w:p w14:paraId="199F99FA" w14:textId="77777777" w:rsidR="009770B9" w:rsidRDefault="009770B9" w:rsidP="00A47669">
      <w:pPr>
        <w:rPr>
          <w:rFonts w:asciiTheme="minorHAnsi" w:hAnsiTheme="minorHAnsi" w:cstheme="minorHAnsi"/>
        </w:rPr>
      </w:pPr>
    </w:p>
    <w:p w14:paraId="1AE2D85D" w14:textId="77777777" w:rsidR="003D18CA" w:rsidRDefault="003D18CA">
      <w:pPr>
        <w:spacing w:after="160" w:line="259" w:lineRule="auto"/>
        <w:rPr>
          <w:rFonts w:asciiTheme="minorHAnsi" w:hAnsiTheme="minorHAnsi" w:cstheme="minorHAnsi"/>
        </w:rPr>
      </w:pPr>
      <w:r>
        <w:rPr>
          <w:rFonts w:asciiTheme="minorHAnsi" w:hAnsiTheme="minorHAnsi" w:cstheme="minorHAnsi"/>
        </w:rPr>
        <w:br w:type="page"/>
      </w:r>
    </w:p>
    <w:p w14:paraId="4A24B9B3" w14:textId="77777777" w:rsidR="00A47669" w:rsidRPr="002A0D1D" w:rsidRDefault="00A47669" w:rsidP="00A47669">
      <w:pPr>
        <w:tabs>
          <w:tab w:val="left" w:pos="2694"/>
          <w:tab w:val="left" w:pos="2977"/>
        </w:tabs>
        <w:ind w:right="1"/>
        <w:rPr>
          <w:rFonts w:asciiTheme="minorHAnsi" w:hAnsiTheme="minorHAnsi" w:cstheme="minorHAnsi"/>
          <w:b/>
        </w:rPr>
      </w:pPr>
      <w:bookmarkStart w:id="36" w:name="_Hlk63587591"/>
      <w:r w:rsidRPr="002A0D1D">
        <w:rPr>
          <w:rFonts w:asciiTheme="minorHAnsi" w:hAnsiTheme="minorHAnsi" w:cstheme="minorHAnsi"/>
          <w:b/>
          <w:i/>
        </w:rPr>
        <w:t>OBR-11</w:t>
      </w:r>
    </w:p>
    <w:p w14:paraId="7DF4DDD1" w14:textId="77777777" w:rsidR="00A47669" w:rsidRPr="002A0D1D" w:rsidRDefault="00A47669" w:rsidP="00A47669">
      <w:pPr>
        <w:tabs>
          <w:tab w:val="left" w:pos="2694"/>
          <w:tab w:val="left" w:pos="2977"/>
        </w:tabs>
        <w:ind w:right="1"/>
        <w:jc w:val="center"/>
        <w:rPr>
          <w:rFonts w:asciiTheme="minorHAnsi" w:hAnsiTheme="minorHAnsi" w:cstheme="minorHAnsi"/>
          <w:b/>
        </w:rPr>
      </w:pPr>
      <w:r w:rsidRPr="002A0D1D">
        <w:rPr>
          <w:rFonts w:asciiTheme="minorHAnsi" w:hAnsiTheme="minorHAnsi" w:cstheme="minorHAnsi"/>
          <w:b/>
        </w:rPr>
        <w:t>I Z J A V A</w:t>
      </w:r>
    </w:p>
    <w:p w14:paraId="35EE9A4E" w14:textId="77777777" w:rsidR="00A47669" w:rsidRPr="002A0D1D" w:rsidRDefault="00A47669" w:rsidP="00A47669">
      <w:pPr>
        <w:ind w:right="1"/>
        <w:jc w:val="center"/>
        <w:rPr>
          <w:rFonts w:asciiTheme="minorHAnsi" w:hAnsiTheme="minorHAnsi" w:cstheme="minorHAnsi"/>
          <w:b/>
        </w:rPr>
      </w:pPr>
      <w:r w:rsidRPr="002A0D1D">
        <w:rPr>
          <w:rFonts w:asciiTheme="minorHAnsi" w:hAnsiTheme="minorHAnsi" w:cstheme="minorHAnsi"/>
          <w:b/>
        </w:rPr>
        <w:t>O UDELEŽBI FIZIČNIH IN PRAVNIH OSEB V LASTNIŠTVU GOSPODARSKEGA SUBJEKTA</w:t>
      </w:r>
    </w:p>
    <w:p w14:paraId="1DA27416" w14:textId="77777777" w:rsidR="00A47669" w:rsidRPr="006B6E77" w:rsidRDefault="00A47669" w:rsidP="00A47669">
      <w:pPr>
        <w:tabs>
          <w:tab w:val="left" w:pos="284"/>
        </w:tabs>
        <w:rPr>
          <w:rFonts w:asciiTheme="minorHAnsi" w:hAnsiTheme="minorHAnsi" w:cstheme="minorHAnsi"/>
          <w:sz w:val="16"/>
          <w:szCs w:val="16"/>
        </w:rPr>
      </w:pPr>
    </w:p>
    <w:p w14:paraId="7C4C29FC" w14:textId="77777777" w:rsidR="00A47669" w:rsidRPr="002A0D1D" w:rsidRDefault="00A47669" w:rsidP="00A47669">
      <w:pPr>
        <w:ind w:right="1"/>
        <w:jc w:val="both"/>
        <w:rPr>
          <w:rFonts w:asciiTheme="minorHAnsi" w:hAnsiTheme="minorHAnsi" w:cstheme="minorHAnsi"/>
        </w:rPr>
      </w:pPr>
      <w:r w:rsidRPr="002A0D1D">
        <w:rPr>
          <w:rFonts w:asciiTheme="minorHAnsi" w:hAnsiTheme="minorHAnsi" w:cstheme="minorHAnsi"/>
        </w:rPr>
        <w:t>Podatki o pravni osebi (gospodarskem subjektu):</w:t>
      </w:r>
    </w:p>
    <w:p w14:paraId="10F39904" w14:textId="77777777" w:rsidR="00A47669" w:rsidRPr="002A0D1D" w:rsidRDefault="00A47669" w:rsidP="00A47669">
      <w:pPr>
        <w:ind w:right="1"/>
        <w:jc w:val="both"/>
        <w:rPr>
          <w:rFonts w:asciiTheme="minorHAnsi" w:hAnsiTheme="minorHAnsi" w:cstheme="minorHAnsi"/>
        </w:rPr>
      </w:pPr>
      <w:r w:rsidRPr="002A0D1D">
        <w:rPr>
          <w:rFonts w:asciiTheme="minorHAnsi" w:hAnsiTheme="minorHAnsi" w:cstheme="minorHAnsi"/>
        </w:rPr>
        <w:t>Polno ime:</w:t>
      </w:r>
      <w:sdt>
        <w:sdtPr>
          <w:rPr>
            <w:rFonts w:asciiTheme="minorHAnsi" w:hAnsiTheme="minorHAnsi" w:cstheme="minorHAnsi"/>
          </w:rPr>
          <w:id w:val="-1671785046"/>
          <w:placeholder>
            <w:docPart w:val="0E92E8F45F764D9DBEB7E933415CE946"/>
          </w:placeholder>
          <w:showingPlcHdr/>
          <w:text/>
        </w:sdtPr>
        <w:sdtContent>
          <w:r w:rsidRPr="002A0D1D">
            <w:rPr>
              <w:rStyle w:val="Besedilooznabemesta"/>
              <w:rFonts w:asciiTheme="minorHAnsi" w:eastAsia="MS ??" w:hAnsiTheme="minorHAnsi" w:cstheme="minorHAnsi"/>
              <w:color w:val="auto"/>
            </w:rPr>
            <w:t>Kliknite ali tapnite tukaj, če želite vnesti besedilo.</w:t>
          </w:r>
        </w:sdtContent>
      </w:sdt>
    </w:p>
    <w:p w14:paraId="6C41FAA7" w14:textId="77777777" w:rsidR="00A47669" w:rsidRPr="002A0D1D" w:rsidRDefault="00A47669" w:rsidP="00A47669">
      <w:pPr>
        <w:ind w:right="1"/>
        <w:jc w:val="both"/>
        <w:rPr>
          <w:rFonts w:asciiTheme="minorHAnsi" w:hAnsiTheme="minorHAnsi" w:cstheme="minorHAnsi"/>
        </w:rPr>
      </w:pPr>
      <w:r w:rsidRPr="002A0D1D">
        <w:rPr>
          <w:rFonts w:asciiTheme="minorHAnsi" w:hAnsiTheme="minorHAnsi" w:cstheme="minorHAnsi"/>
        </w:rPr>
        <w:t xml:space="preserve">Sedež: </w:t>
      </w:r>
      <w:sdt>
        <w:sdtPr>
          <w:rPr>
            <w:rFonts w:asciiTheme="minorHAnsi" w:hAnsiTheme="minorHAnsi" w:cstheme="minorHAnsi"/>
          </w:rPr>
          <w:id w:val="-1833372056"/>
          <w:placeholder>
            <w:docPart w:val="0E92E8F45F764D9DBEB7E933415CE946"/>
          </w:placeholder>
          <w:showingPlcHdr/>
          <w:text/>
        </w:sdtPr>
        <w:sdtContent>
          <w:r w:rsidRPr="002A0D1D">
            <w:rPr>
              <w:rStyle w:val="Besedilooznabemesta"/>
              <w:rFonts w:asciiTheme="minorHAnsi" w:eastAsia="MS ??" w:hAnsiTheme="minorHAnsi" w:cstheme="minorHAnsi"/>
              <w:color w:val="auto"/>
            </w:rPr>
            <w:t>Kliknite ali tapnite tukaj, če želite vnesti besedilo.</w:t>
          </w:r>
        </w:sdtContent>
      </w:sdt>
    </w:p>
    <w:p w14:paraId="3A39CE75" w14:textId="77777777" w:rsidR="00A47669" w:rsidRPr="002A0D1D" w:rsidRDefault="00A47669" w:rsidP="00A47669">
      <w:pPr>
        <w:ind w:right="1"/>
        <w:jc w:val="both"/>
        <w:rPr>
          <w:rFonts w:asciiTheme="minorHAnsi" w:hAnsiTheme="minorHAnsi" w:cstheme="minorHAnsi"/>
        </w:rPr>
      </w:pPr>
      <w:r w:rsidRPr="002A0D1D">
        <w:rPr>
          <w:rFonts w:asciiTheme="minorHAnsi" w:hAnsiTheme="minorHAnsi" w:cstheme="minorHAnsi"/>
        </w:rPr>
        <w:t>Matična številka:</w:t>
      </w:r>
      <w:sdt>
        <w:sdtPr>
          <w:rPr>
            <w:rFonts w:asciiTheme="minorHAnsi" w:hAnsiTheme="minorHAnsi" w:cstheme="minorHAnsi"/>
          </w:rPr>
          <w:id w:val="1686398818"/>
          <w:placeholder>
            <w:docPart w:val="0E92E8F45F764D9DBEB7E933415CE946"/>
          </w:placeholder>
          <w:showingPlcHdr/>
          <w:text/>
        </w:sdtPr>
        <w:sdtContent>
          <w:r w:rsidRPr="002A0D1D">
            <w:rPr>
              <w:rStyle w:val="Besedilooznabemesta"/>
              <w:rFonts w:asciiTheme="minorHAnsi" w:eastAsia="MS ??" w:hAnsiTheme="minorHAnsi" w:cstheme="minorHAnsi"/>
              <w:color w:val="auto"/>
            </w:rPr>
            <w:t>Kliknite ali tapnite tukaj, če želite vnesti besedilo.</w:t>
          </w:r>
        </w:sdtContent>
      </w:sdt>
    </w:p>
    <w:p w14:paraId="56B226A9" w14:textId="77777777" w:rsidR="00A47669" w:rsidRPr="002A0D1D" w:rsidRDefault="00A47669" w:rsidP="00A47669">
      <w:pPr>
        <w:ind w:right="1"/>
        <w:jc w:val="both"/>
        <w:rPr>
          <w:rFonts w:asciiTheme="minorHAnsi" w:hAnsiTheme="minorHAnsi" w:cstheme="minorHAnsi"/>
        </w:rPr>
      </w:pPr>
      <w:r w:rsidRPr="002A0D1D">
        <w:rPr>
          <w:rFonts w:asciiTheme="minorHAnsi" w:hAnsiTheme="minorHAnsi" w:cstheme="minorHAnsi"/>
        </w:rPr>
        <w:t>ID ZA DDV:</w:t>
      </w:r>
      <w:sdt>
        <w:sdtPr>
          <w:rPr>
            <w:rFonts w:asciiTheme="minorHAnsi" w:hAnsiTheme="minorHAnsi" w:cstheme="minorHAnsi"/>
          </w:rPr>
          <w:id w:val="-1716342886"/>
          <w:placeholder>
            <w:docPart w:val="0E92E8F45F764D9DBEB7E933415CE946"/>
          </w:placeholder>
          <w:showingPlcHdr/>
          <w:text/>
        </w:sdtPr>
        <w:sdtContent>
          <w:r w:rsidRPr="002A0D1D">
            <w:rPr>
              <w:rStyle w:val="Besedilooznabemesta"/>
              <w:rFonts w:asciiTheme="minorHAnsi" w:eastAsia="MS ??" w:hAnsiTheme="minorHAnsi" w:cstheme="minorHAnsi"/>
              <w:color w:val="auto"/>
            </w:rPr>
            <w:t>Kliknite ali tapnite tukaj, če želite vnesti besedilo.</w:t>
          </w:r>
        </w:sdtContent>
      </w:sdt>
    </w:p>
    <w:p w14:paraId="0B81F82A" w14:textId="77777777" w:rsidR="00A47669" w:rsidRPr="006B6E77" w:rsidRDefault="00A47669" w:rsidP="00A47669">
      <w:pPr>
        <w:ind w:right="1"/>
        <w:jc w:val="both"/>
        <w:rPr>
          <w:rFonts w:asciiTheme="minorHAnsi" w:hAnsiTheme="minorHAnsi" w:cstheme="minorHAnsi"/>
          <w:sz w:val="16"/>
          <w:szCs w:val="16"/>
        </w:rPr>
      </w:pPr>
    </w:p>
    <w:p w14:paraId="141A23C6"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Na podlagi šestega odstavka 14. in 35. člena Zakona o integriteti in preprečevanju korupcije (Uradni list RS, št. </w:t>
      </w:r>
      <w:hyperlink r:id="rId38" w:tgtFrame="_blank" w:tooltip="Zakon o integriteti in preprečevanju korupcije (uradno prečiščeno besedilo) (ZIntPK-UPB2)" w:history="1">
        <w:r w:rsidRPr="002A0D1D">
          <w:rPr>
            <w:rFonts w:asciiTheme="minorHAnsi" w:hAnsiTheme="minorHAnsi" w:cstheme="minorHAnsi"/>
          </w:rPr>
          <w:t>69/11</w:t>
        </w:r>
      </w:hyperlink>
      <w:r w:rsidRPr="002A0D1D">
        <w:rPr>
          <w:rFonts w:asciiTheme="minorHAnsi" w:hAnsiTheme="minorHAnsi" w:cstheme="minorHAnsi"/>
        </w:rPr>
        <w:t xml:space="preserve"> – uradno prečiščeno besedilo, </w:t>
      </w:r>
      <w:hyperlink r:id="rId39" w:tgtFrame="_blank" w:tooltip="Zakon o spremembah in dopolnitvah Zakona o integriteti in preprečevanju korupcije (ZIntPK-C)" w:history="1">
        <w:r w:rsidRPr="002A0D1D">
          <w:rPr>
            <w:rFonts w:asciiTheme="minorHAnsi" w:hAnsiTheme="minorHAnsi" w:cstheme="minorHAnsi"/>
          </w:rPr>
          <w:t>158/20</w:t>
        </w:r>
      </w:hyperlink>
      <w:r w:rsidRPr="002A0D1D">
        <w:rPr>
          <w:rFonts w:asciiTheme="minorHAnsi" w:hAnsiTheme="minorHAnsi" w:cstheme="minorHAnsi"/>
        </w:rPr>
        <w:t xml:space="preserve">, </w:t>
      </w:r>
      <w:hyperlink r:id="rId40" w:tgtFrame="_blank" w:tooltip="Zakon o debirokratizaciji (ZDeb)" w:history="1">
        <w:r w:rsidRPr="002A0D1D">
          <w:rPr>
            <w:rFonts w:asciiTheme="minorHAnsi" w:hAnsiTheme="minorHAnsi" w:cstheme="minorHAnsi"/>
          </w:rPr>
          <w:t>3/22</w:t>
        </w:r>
      </w:hyperlink>
      <w:r w:rsidRPr="002A0D1D">
        <w:rPr>
          <w:rFonts w:asciiTheme="minorHAnsi" w:hAnsiTheme="minorHAnsi" w:cstheme="minorHAnsi"/>
        </w:rPr>
        <w:t xml:space="preserve"> – ZDeb in </w:t>
      </w:r>
      <w:hyperlink r:id="rId41" w:tgtFrame="_blank" w:tooltip="Zakon o zaščiti prijaviteljev (ZZPri)" w:history="1">
        <w:r w:rsidRPr="002A0D1D">
          <w:rPr>
            <w:rFonts w:asciiTheme="minorHAnsi" w:hAnsiTheme="minorHAnsi" w:cstheme="minorHAnsi"/>
          </w:rPr>
          <w:t>16/23</w:t>
        </w:r>
      </w:hyperlink>
      <w:r w:rsidRPr="002A0D1D">
        <w:rPr>
          <w:rFonts w:asciiTheme="minorHAnsi" w:hAnsiTheme="minorHAnsi" w:cstheme="minorHAnsi"/>
        </w:rPr>
        <w:t xml:space="preserve"> – ZZPri), vam v zvezi z javnim naročilom:</w:t>
      </w:r>
    </w:p>
    <w:p w14:paraId="49DB2577" w14:textId="77777777" w:rsidR="00A47669" w:rsidRPr="006B6E77" w:rsidRDefault="00A47669" w:rsidP="00A47669">
      <w:pPr>
        <w:jc w:val="both"/>
        <w:rPr>
          <w:rFonts w:asciiTheme="minorHAnsi" w:hAnsiTheme="minorHAnsi" w:cstheme="minorHAnsi"/>
          <w:sz w:val="16"/>
          <w:szCs w:val="16"/>
        </w:rPr>
      </w:pPr>
    </w:p>
    <w:p w14:paraId="77392B75" w14:textId="2D12F92B" w:rsidR="00A47669" w:rsidRPr="00A347C6" w:rsidRDefault="00A47669" w:rsidP="00A47669">
      <w:pPr>
        <w:shd w:val="clear" w:color="auto" w:fill="FFFFFF"/>
        <w:rPr>
          <w:rFonts w:asciiTheme="minorHAnsi" w:hAnsiTheme="minorHAnsi" w:cstheme="minorHAnsi"/>
          <w:bCs/>
        </w:rPr>
      </w:pPr>
      <w:r w:rsidRPr="00A347C6">
        <w:rPr>
          <w:rFonts w:asciiTheme="minorHAnsi" w:hAnsiTheme="minorHAnsi" w:cstheme="minorHAnsi"/>
          <w:bCs/>
        </w:rPr>
        <w:t>»</w:t>
      </w:r>
      <w:r w:rsidR="00A347C6" w:rsidRPr="00A347C6">
        <w:rPr>
          <w:rFonts w:asciiTheme="minorHAnsi" w:hAnsiTheme="minorHAnsi" w:cstheme="minorHAnsi"/>
          <w:bCs/>
        </w:rPr>
        <w:t xml:space="preserve">TISK RAČUNOV IN </w:t>
      </w:r>
      <w:r w:rsidR="006236FE">
        <w:rPr>
          <w:rFonts w:asciiTheme="minorHAnsi" w:hAnsiTheme="minorHAnsi" w:cstheme="minorHAnsi"/>
          <w:bCs/>
        </w:rPr>
        <w:t xml:space="preserve">IZVAJANJE </w:t>
      </w:r>
      <w:r w:rsidR="00A347C6" w:rsidRPr="00A347C6">
        <w:rPr>
          <w:rFonts w:asciiTheme="minorHAnsi" w:hAnsiTheme="minorHAnsi" w:cstheme="minorHAnsi"/>
          <w:bCs/>
        </w:rPr>
        <w:t>POŠTNIH STORITEV</w:t>
      </w:r>
      <w:r w:rsidRPr="00A347C6">
        <w:rPr>
          <w:rFonts w:asciiTheme="minorHAnsi" w:hAnsiTheme="minorHAnsi" w:cstheme="minorHAnsi"/>
          <w:bCs/>
        </w:rPr>
        <w:t>«</w:t>
      </w:r>
    </w:p>
    <w:p w14:paraId="6745108D" w14:textId="77777777" w:rsidR="00A47669" w:rsidRPr="006B6E77" w:rsidRDefault="00A47669" w:rsidP="00A47669">
      <w:pPr>
        <w:jc w:val="both"/>
        <w:rPr>
          <w:rFonts w:asciiTheme="minorHAnsi" w:hAnsiTheme="minorHAnsi" w:cstheme="minorHAnsi"/>
          <w:sz w:val="14"/>
          <w:szCs w:val="14"/>
        </w:rPr>
      </w:pPr>
    </w:p>
    <w:p w14:paraId="5F98E489" w14:textId="77777777" w:rsidR="00A47669" w:rsidRPr="002A0D1D" w:rsidRDefault="00A47669" w:rsidP="00A47669">
      <w:pPr>
        <w:pStyle w:val="Odstavekseznama"/>
        <w:numPr>
          <w:ilvl w:val="0"/>
          <w:numId w:val="9"/>
        </w:numPr>
        <w:ind w:left="426" w:hanging="425"/>
        <w:jc w:val="both"/>
        <w:rPr>
          <w:rFonts w:asciiTheme="minorHAnsi" w:hAnsiTheme="minorHAnsi" w:cstheme="minorHAnsi"/>
          <w:b/>
          <w:bCs/>
          <w:sz w:val="22"/>
          <w:szCs w:val="22"/>
        </w:rPr>
      </w:pPr>
      <w:r w:rsidRPr="002A0D1D">
        <w:rPr>
          <w:rFonts w:asciiTheme="minorHAnsi" w:hAnsiTheme="minorHAnsi" w:cstheme="minorHAnsi"/>
          <w:b/>
          <w:bCs/>
          <w:sz w:val="22"/>
          <w:szCs w:val="22"/>
        </w:rPr>
        <w:t>posredujemo podatke o udeležbi fizičnih in pravnih oseb v lastništvu gospodarskega subjekta, vključno z udeležbo tihih družbenikov</w:t>
      </w:r>
      <w:r w:rsidRPr="002A0D1D">
        <w:rPr>
          <w:rStyle w:val="Sprotnaopomba-sklic"/>
          <w:rFonts w:asciiTheme="minorHAnsi" w:hAnsiTheme="minorHAnsi" w:cstheme="minorHAnsi"/>
          <w:b/>
          <w:bCs/>
          <w:sz w:val="22"/>
          <w:szCs w:val="22"/>
        </w:rPr>
        <w:footnoteReference w:id="5"/>
      </w:r>
      <w:r w:rsidRPr="002A0D1D">
        <w:rPr>
          <w:rFonts w:asciiTheme="minorHAnsi" w:hAnsiTheme="minorHAnsi" w:cstheme="minorHAnsi"/>
          <w:b/>
          <w:bCs/>
          <w:sz w:val="22"/>
          <w:szCs w:val="22"/>
        </w:rPr>
        <w:t>, ter gospodarskih subjektih, za katere se glede na določbe zakona, ki ureja gospodarske družbe šteje, da so povezane družbe z gospodarskim subjektom.</w:t>
      </w:r>
    </w:p>
    <w:p w14:paraId="07844A84" w14:textId="77777777" w:rsidR="00A47669" w:rsidRPr="006B6E77" w:rsidRDefault="00A47669" w:rsidP="00A47669">
      <w:pPr>
        <w:jc w:val="both"/>
        <w:rPr>
          <w:rFonts w:asciiTheme="minorHAnsi" w:hAnsiTheme="minorHAnsi" w:cstheme="minorHAnsi"/>
          <w:sz w:val="14"/>
          <w:szCs w:val="14"/>
        </w:rPr>
      </w:pPr>
    </w:p>
    <w:p w14:paraId="792B6F42" w14:textId="77777777" w:rsidR="00A47669" w:rsidRPr="002A0D1D" w:rsidRDefault="00A47669" w:rsidP="00A47669">
      <w:pPr>
        <w:jc w:val="both"/>
        <w:rPr>
          <w:rFonts w:asciiTheme="minorHAnsi" w:hAnsiTheme="minorHAnsi" w:cstheme="minorHAnsi"/>
          <w:i/>
          <w:iCs/>
          <w:sz w:val="20"/>
          <w:szCs w:val="20"/>
        </w:rPr>
      </w:pPr>
      <w:r w:rsidRPr="002A0D1D">
        <w:rPr>
          <w:rFonts w:asciiTheme="minorHAnsi" w:hAnsiTheme="minorHAnsi" w:cstheme="minorHAnsi"/>
          <w:i/>
          <w:iCs/>
          <w:sz w:val="20"/>
          <w:szCs w:val="20"/>
        </w:rPr>
        <w:t>Spodaj podpisani zastopnik izjavljam, da so pri lastništvu zgoraj navedenega gospodarskega subjekta udeleženi naslednji subjekti (fizične in pravne osebe):</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56"/>
        <w:gridCol w:w="2956"/>
        <w:gridCol w:w="2956"/>
      </w:tblGrid>
      <w:tr w:rsidR="00A47669" w:rsidRPr="002A0D1D" w14:paraId="20F46F93" w14:textId="77777777" w:rsidTr="00147874">
        <w:trPr>
          <w:trHeight w:val="59"/>
          <w:jc w:val="center"/>
        </w:trPr>
        <w:tc>
          <w:tcPr>
            <w:tcW w:w="562" w:type="dxa"/>
            <w:tcBorders>
              <w:bottom w:val="single" w:sz="4" w:space="0" w:color="auto"/>
            </w:tcBorders>
            <w:shd w:val="clear" w:color="auto" w:fill="D9E2F3" w:themeFill="accent5" w:themeFillTint="33"/>
            <w:vAlign w:val="center"/>
          </w:tcPr>
          <w:p w14:paraId="125837DB" w14:textId="77777777" w:rsidR="00A47669" w:rsidRPr="002A0D1D" w:rsidRDefault="00A47669" w:rsidP="00147874">
            <w:pPr>
              <w:jc w:val="center"/>
              <w:rPr>
                <w:rFonts w:asciiTheme="minorHAnsi" w:hAnsiTheme="minorHAnsi" w:cstheme="minorHAnsi"/>
                <w:b/>
                <w:sz w:val="20"/>
                <w:szCs w:val="20"/>
              </w:rPr>
            </w:pPr>
            <w:r w:rsidRPr="002A0D1D">
              <w:rPr>
                <w:rFonts w:asciiTheme="minorHAnsi" w:hAnsiTheme="minorHAnsi" w:cstheme="minorHAnsi"/>
                <w:b/>
                <w:sz w:val="20"/>
                <w:szCs w:val="20"/>
              </w:rPr>
              <w:t>Št.</w:t>
            </w:r>
          </w:p>
        </w:tc>
        <w:tc>
          <w:tcPr>
            <w:tcW w:w="2956" w:type="dxa"/>
            <w:shd w:val="clear" w:color="auto" w:fill="D9E2F3" w:themeFill="accent5" w:themeFillTint="33"/>
            <w:vAlign w:val="center"/>
          </w:tcPr>
          <w:p w14:paraId="5D639038" w14:textId="77777777" w:rsidR="00A47669" w:rsidRPr="002A0D1D" w:rsidRDefault="00A47669" w:rsidP="00147874">
            <w:pPr>
              <w:jc w:val="center"/>
              <w:rPr>
                <w:rFonts w:asciiTheme="minorHAnsi" w:hAnsiTheme="minorHAnsi" w:cstheme="minorHAnsi"/>
                <w:b/>
                <w:sz w:val="20"/>
                <w:szCs w:val="20"/>
              </w:rPr>
            </w:pPr>
            <w:r w:rsidRPr="002A0D1D">
              <w:rPr>
                <w:rFonts w:asciiTheme="minorHAnsi" w:hAnsiTheme="minorHAnsi" w:cstheme="minorHAnsi"/>
                <w:b/>
                <w:sz w:val="20"/>
                <w:szCs w:val="20"/>
              </w:rPr>
              <w:t>Ime in priimek/Naziv:</w:t>
            </w:r>
          </w:p>
        </w:tc>
        <w:tc>
          <w:tcPr>
            <w:tcW w:w="2956" w:type="dxa"/>
            <w:shd w:val="clear" w:color="auto" w:fill="D9E2F3" w:themeFill="accent5" w:themeFillTint="33"/>
            <w:vAlign w:val="center"/>
          </w:tcPr>
          <w:p w14:paraId="4FA08F02" w14:textId="77777777" w:rsidR="00A47669" w:rsidRPr="002A0D1D" w:rsidRDefault="00A47669" w:rsidP="00147874">
            <w:pPr>
              <w:jc w:val="center"/>
              <w:rPr>
                <w:rFonts w:asciiTheme="minorHAnsi" w:hAnsiTheme="minorHAnsi" w:cstheme="minorHAnsi"/>
                <w:b/>
                <w:sz w:val="20"/>
                <w:szCs w:val="20"/>
              </w:rPr>
            </w:pPr>
            <w:r w:rsidRPr="002A0D1D">
              <w:rPr>
                <w:rFonts w:asciiTheme="minorHAnsi" w:hAnsiTheme="minorHAnsi" w:cstheme="minorHAnsi"/>
                <w:b/>
                <w:sz w:val="20"/>
                <w:szCs w:val="20"/>
              </w:rPr>
              <w:t>Naslov stalnega bivališča/Sedež:</w:t>
            </w:r>
          </w:p>
        </w:tc>
        <w:tc>
          <w:tcPr>
            <w:tcW w:w="2956" w:type="dxa"/>
            <w:shd w:val="clear" w:color="auto" w:fill="D9E2F3" w:themeFill="accent5" w:themeFillTint="33"/>
            <w:vAlign w:val="center"/>
          </w:tcPr>
          <w:p w14:paraId="5D9B1152" w14:textId="77777777" w:rsidR="00A47669" w:rsidRPr="002A0D1D" w:rsidRDefault="00A47669" w:rsidP="00147874">
            <w:pPr>
              <w:jc w:val="center"/>
              <w:rPr>
                <w:rFonts w:asciiTheme="minorHAnsi" w:hAnsiTheme="minorHAnsi" w:cstheme="minorHAnsi"/>
                <w:b/>
                <w:sz w:val="20"/>
                <w:szCs w:val="20"/>
              </w:rPr>
            </w:pPr>
            <w:r w:rsidRPr="002A0D1D">
              <w:rPr>
                <w:rFonts w:asciiTheme="minorHAnsi" w:hAnsiTheme="minorHAnsi" w:cstheme="minorHAnsi"/>
                <w:b/>
                <w:sz w:val="20"/>
                <w:szCs w:val="20"/>
              </w:rPr>
              <w:t>Delež lastništva v %</w:t>
            </w:r>
          </w:p>
        </w:tc>
      </w:tr>
      <w:tr w:rsidR="00A47669" w:rsidRPr="002A0D1D" w14:paraId="4628C66A" w14:textId="77777777" w:rsidTr="00147874">
        <w:trPr>
          <w:trHeight w:val="20"/>
          <w:jc w:val="center"/>
        </w:trPr>
        <w:tc>
          <w:tcPr>
            <w:tcW w:w="562" w:type="dxa"/>
            <w:shd w:val="clear" w:color="auto" w:fill="D9E2F3" w:themeFill="accent5" w:themeFillTint="33"/>
            <w:vAlign w:val="center"/>
          </w:tcPr>
          <w:p w14:paraId="5C692CBF" w14:textId="77777777" w:rsidR="00A47669" w:rsidRPr="002A0D1D" w:rsidRDefault="00A47669" w:rsidP="00147874">
            <w:pPr>
              <w:numPr>
                <w:ilvl w:val="0"/>
                <w:numId w:val="10"/>
              </w:numPr>
              <w:rPr>
                <w:rFonts w:asciiTheme="minorHAnsi" w:hAnsiTheme="minorHAnsi" w:cstheme="minorHAnsi"/>
                <w:b/>
                <w:sz w:val="20"/>
                <w:szCs w:val="20"/>
              </w:rPr>
            </w:pPr>
          </w:p>
        </w:tc>
        <w:sdt>
          <w:sdtPr>
            <w:rPr>
              <w:rFonts w:asciiTheme="minorHAnsi" w:hAnsiTheme="minorHAnsi" w:cstheme="minorHAnsi"/>
              <w:sz w:val="20"/>
              <w:szCs w:val="20"/>
            </w:rPr>
            <w:id w:val="-248120211"/>
            <w:placeholder>
              <w:docPart w:val="DefaultPlaceholder_-1854013440"/>
            </w:placeholder>
            <w:showingPlcHdr/>
            <w:text/>
          </w:sdtPr>
          <w:sdtContent>
            <w:tc>
              <w:tcPr>
                <w:tcW w:w="2956" w:type="dxa"/>
                <w:vAlign w:val="center"/>
              </w:tcPr>
              <w:p w14:paraId="49E68D21" w14:textId="6134891D"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356092644"/>
            <w:placeholder>
              <w:docPart w:val="76C5253C0E574DC88E222172668E2E95"/>
            </w:placeholder>
            <w:showingPlcHdr/>
            <w:text/>
          </w:sdtPr>
          <w:sdtContent>
            <w:tc>
              <w:tcPr>
                <w:tcW w:w="2956" w:type="dxa"/>
                <w:vAlign w:val="center"/>
              </w:tcPr>
              <w:p w14:paraId="2CC0FA7D" w14:textId="5907C803"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1370721343"/>
            <w:placeholder>
              <w:docPart w:val="955BE3FF81BB46198994E7B0C6359F83"/>
            </w:placeholder>
            <w:showingPlcHdr/>
            <w:text/>
          </w:sdtPr>
          <w:sdtContent>
            <w:tc>
              <w:tcPr>
                <w:tcW w:w="2956" w:type="dxa"/>
                <w:vAlign w:val="center"/>
              </w:tcPr>
              <w:p w14:paraId="02565C8A" w14:textId="4E965B29"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tr>
      <w:tr w:rsidR="00A47669" w:rsidRPr="002A0D1D" w14:paraId="7253F5A8" w14:textId="77777777" w:rsidTr="00147874">
        <w:trPr>
          <w:trHeight w:val="20"/>
          <w:jc w:val="center"/>
        </w:trPr>
        <w:tc>
          <w:tcPr>
            <w:tcW w:w="562" w:type="dxa"/>
            <w:shd w:val="clear" w:color="auto" w:fill="D9E2F3" w:themeFill="accent5" w:themeFillTint="33"/>
            <w:vAlign w:val="center"/>
          </w:tcPr>
          <w:p w14:paraId="2550B7C3" w14:textId="77777777" w:rsidR="00A47669" w:rsidRPr="002A0D1D" w:rsidRDefault="00A47669" w:rsidP="00147874">
            <w:pPr>
              <w:numPr>
                <w:ilvl w:val="0"/>
                <w:numId w:val="10"/>
              </w:numPr>
              <w:jc w:val="center"/>
              <w:rPr>
                <w:rFonts w:asciiTheme="minorHAnsi" w:hAnsiTheme="minorHAnsi" w:cstheme="minorHAnsi"/>
                <w:b/>
                <w:sz w:val="20"/>
                <w:szCs w:val="20"/>
              </w:rPr>
            </w:pPr>
          </w:p>
        </w:tc>
        <w:sdt>
          <w:sdtPr>
            <w:rPr>
              <w:rFonts w:asciiTheme="minorHAnsi" w:hAnsiTheme="minorHAnsi" w:cstheme="minorHAnsi"/>
              <w:sz w:val="20"/>
              <w:szCs w:val="20"/>
            </w:rPr>
            <w:id w:val="612018757"/>
            <w:placeholder>
              <w:docPart w:val="CF747758D80B4F8DA83CE8D7FE70B9FE"/>
            </w:placeholder>
            <w:showingPlcHdr/>
            <w:text/>
          </w:sdtPr>
          <w:sdtContent>
            <w:tc>
              <w:tcPr>
                <w:tcW w:w="2956" w:type="dxa"/>
                <w:vAlign w:val="center"/>
              </w:tcPr>
              <w:p w14:paraId="24A689DC" w14:textId="42AB0B2E"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696429996"/>
            <w:placeholder>
              <w:docPart w:val="ED3D71C0C18B41EBB18AA60337C12AFE"/>
            </w:placeholder>
            <w:showingPlcHdr/>
            <w:text/>
          </w:sdtPr>
          <w:sdtContent>
            <w:tc>
              <w:tcPr>
                <w:tcW w:w="2956" w:type="dxa"/>
                <w:vAlign w:val="center"/>
              </w:tcPr>
              <w:p w14:paraId="2403847B" w14:textId="7DB8DCBD"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541338663"/>
            <w:placeholder>
              <w:docPart w:val="179A6FAD83CC44EBA086E94788B1C255"/>
            </w:placeholder>
            <w:showingPlcHdr/>
            <w:text/>
          </w:sdtPr>
          <w:sdtContent>
            <w:tc>
              <w:tcPr>
                <w:tcW w:w="2956" w:type="dxa"/>
                <w:vAlign w:val="center"/>
              </w:tcPr>
              <w:p w14:paraId="35FE2811" w14:textId="0B8DD419"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tr>
      <w:tr w:rsidR="00A47669" w:rsidRPr="002A0D1D" w14:paraId="7B50E729" w14:textId="77777777" w:rsidTr="00147874">
        <w:trPr>
          <w:trHeight w:val="271"/>
          <w:jc w:val="center"/>
        </w:trPr>
        <w:tc>
          <w:tcPr>
            <w:tcW w:w="562" w:type="dxa"/>
            <w:shd w:val="clear" w:color="auto" w:fill="D9E2F3" w:themeFill="accent5" w:themeFillTint="33"/>
            <w:vAlign w:val="center"/>
          </w:tcPr>
          <w:p w14:paraId="1A0413F0" w14:textId="77777777" w:rsidR="00A47669" w:rsidRPr="002A0D1D" w:rsidRDefault="00A47669" w:rsidP="00147874">
            <w:pPr>
              <w:numPr>
                <w:ilvl w:val="0"/>
                <w:numId w:val="10"/>
              </w:numPr>
              <w:jc w:val="center"/>
              <w:rPr>
                <w:rFonts w:asciiTheme="minorHAnsi" w:hAnsiTheme="minorHAnsi" w:cstheme="minorHAnsi"/>
                <w:b/>
                <w:sz w:val="20"/>
                <w:szCs w:val="20"/>
              </w:rPr>
            </w:pPr>
          </w:p>
        </w:tc>
        <w:sdt>
          <w:sdtPr>
            <w:rPr>
              <w:rFonts w:asciiTheme="minorHAnsi" w:hAnsiTheme="minorHAnsi" w:cstheme="minorHAnsi"/>
              <w:sz w:val="20"/>
              <w:szCs w:val="20"/>
            </w:rPr>
            <w:id w:val="74560996"/>
            <w:placeholder>
              <w:docPart w:val="188A730F07674089A7D6786DC4C433FD"/>
            </w:placeholder>
            <w:showingPlcHdr/>
            <w:text/>
          </w:sdtPr>
          <w:sdtContent>
            <w:tc>
              <w:tcPr>
                <w:tcW w:w="2956" w:type="dxa"/>
                <w:vAlign w:val="center"/>
              </w:tcPr>
              <w:p w14:paraId="297D92DD" w14:textId="209ED5B5"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1082419197"/>
            <w:placeholder>
              <w:docPart w:val="80156E68E7DF46829FD32AE8E0048337"/>
            </w:placeholder>
            <w:showingPlcHdr/>
            <w:text/>
          </w:sdtPr>
          <w:sdtContent>
            <w:tc>
              <w:tcPr>
                <w:tcW w:w="2956" w:type="dxa"/>
                <w:vAlign w:val="center"/>
              </w:tcPr>
              <w:p w14:paraId="5177F65C" w14:textId="559F3BA4"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149296488"/>
            <w:placeholder>
              <w:docPart w:val="F35F5C72E6B14BEC96E678CD63D13E9D"/>
            </w:placeholder>
            <w:showingPlcHdr/>
            <w:text/>
          </w:sdtPr>
          <w:sdtContent>
            <w:tc>
              <w:tcPr>
                <w:tcW w:w="2956" w:type="dxa"/>
                <w:vAlign w:val="center"/>
              </w:tcPr>
              <w:p w14:paraId="02330B9B" w14:textId="155DDBA2"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tr>
      <w:tr w:rsidR="00A47669" w:rsidRPr="002A0D1D" w14:paraId="2D575B5B" w14:textId="77777777" w:rsidTr="00147874">
        <w:trPr>
          <w:trHeight w:val="20"/>
          <w:jc w:val="center"/>
        </w:trPr>
        <w:tc>
          <w:tcPr>
            <w:tcW w:w="562" w:type="dxa"/>
            <w:shd w:val="clear" w:color="auto" w:fill="D9E2F3" w:themeFill="accent5" w:themeFillTint="33"/>
            <w:vAlign w:val="center"/>
          </w:tcPr>
          <w:p w14:paraId="69C11664" w14:textId="77777777" w:rsidR="00A47669" w:rsidRPr="002A0D1D" w:rsidRDefault="00A47669" w:rsidP="00147874">
            <w:pPr>
              <w:rPr>
                <w:rFonts w:asciiTheme="minorHAnsi" w:hAnsiTheme="minorHAnsi" w:cstheme="minorHAnsi"/>
                <w:b/>
                <w:sz w:val="20"/>
                <w:szCs w:val="20"/>
              </w:rPr>
            </w:pPr>
            <w:r w:rsidRPr="002A0D1D">
              <w:rPr>
                <w:rFonts w:asciiTheme="minorHAnsi" w:hAnsiTheme="minorHAnsi" w:cstheme="minorHAnsi"/>
                <w:b/>
                <w:sz w:val="20"/>
                <w:szCs w:val="20"/>
              </w:rPr>
              <w:t>....</w:t>
            </w:r>
          </w:p>
        </w:tc>
        <w:sdt>
          <w:sdtPr>
            <w:rPr>
              <w:rFonts w:asciiTheme="minorHAnsi" w:hAnsiTheme="minorHAnsi" w:cstheme="minorHAnsi"/>
              <w:sz w:val="20"/>
              <w:szCs w:val="20"/>
            </w:rPr>
            <w:id w:val="1391458537"/>
            <w:placeholder>
              <w:docPart w:val="6A8165A3EA1E43EC8E573C20BE04AE24"/>
            </w:placeholder>
            <w:showingPlcHdr/>
            <w:text/>
          </w:sdtPr>
          <w:sdtContent>
            <w:tc>
              <w:tcPr>
                <w:tcW w:w="2956" w:type="dxa"/>
                <w:vAlign w:val="center"/>
              </w:tcPr>
              <w:p w14:paraId="2F84ECE5" w14:textId="3C68A70F"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2070714819"/>
            <w:placeholder>
              <w:docPart w:val="F2A2E2CE61C7411A9D339086AAA41831"/>
            </w:placeholder>
            <w:showingPlcHdr/>
            <w:text/>
          </w:sdtPr>
          <w:sdtContent>
            <w:tc>
              <w:tcPr>
                <w:tcW w:w="2956" w:type="dxa"/>
                <w:vAlign w:val="center"/>
              </w:tcPr>
              <w:p w14:paraId="1980DC9E" w14:textId="4E7155F3"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379598751"/>
            <w:placeholder>
              <w:docPart w:val="85CC7B7325A94C1CA1A4CFA2A5DA187D"/>
            </w:placeholder>
            <w:showingPlcHdr/>
            <w:text/>
          </w:sdtPr>
          <w:sdtContent>
            <w:tc>
              <w:tcPr>
                <w:tcW w:w="2956" w:type="dxa"/>
                <w:vAlign w:val="center"/>
              </w:tcPr>
              <w:p w14:paraId="7F9C618D" w14:textId="07A65E69"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tr>
    </w:tbl>
    <w:p w14:paraId="0B5872BA" w14:textId="77777777" w:rsidR="00A47669" w:rsidRPr="002A0D1D" w:rsidRDefault="00A47669" w:rsidP="00A47669">
      <w:pPr>
        <w:jc w:val="both"/>
        <w:rPr>
          <w:rFonts w:asciiTheme="minorHAnsi" w:hAnsiTheme="minorHAnsi" w:cstheme="minorHAnsi"/>
          <w:sz w:val="20"/>
          <w:szCs w:val="20"/>
        </w:rPr>
      </w:pPr>
    </w:p>
    <w:p w14:paraId="5B35F3AE" w14:textId="77777777" w:rsidR="00A47669" w:rsidRPr="002A0D1D" w:rsidRDefault="00A47669" w:rsidP="00A47669">
      <w:pPr>
        <w:jc w:val="both"/>
        <w:rPr>
          <w:rFonts w:asciiTheme="minorHAnsi" w:hAnsiTheme="minorHAnsi" w:cstheme="minorHAnsi"/>
          <w:i/>
          <w:iCs/>
          <w:sz w:val="20"/>
          <w:szCs w:val="20"/>
        </w:rPr>
      </w:pPr>
      <w:r w:rsidRPr="002A0D1D">
        <w:rPr>
          <w:rFonts w:asciiTheme="minorHAnsi" w:hAnsiTheme="minorHAnsi" w:cstheme="minorHAnsi"/>
          <w:i/>
          <w:iCs/>
          <w:sz w:val="20"/>
          <w:szCs w:val="20"/>
        </w:rPr>
        <w:t>Spodaj podpisani zastopnik izjavljam, da so skladno z določbami zakona, ki ureja gospodarske družbe, povezane družbe z zgoraj navedenim gospodarskim subjektom, naslednji gospodarski subjekti:</w:t>
      </w: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714"/>
        <w:gridCol w:w="2972"/>
        <w:gridCol w:w="3402"/>
        <w:gridCol w:w="2410"/>
      </w:tblGrid>
      <w:tr w:rsidR="00A47669" w:rsidRPr="002A0D1D" w14:paraId="24683DAE" w14:textId="77777777" w:rsidTr="00147874">
        <w:trPr>
          <w:trHeight w:val="20"/>
        </w:trPr>
        <w:tc>
          <w:tcPr>
            <w:tcW w:w="714" w:type="dxa"/>
            <w:tcBorders>
              <w:bottom w:val="single" w:sz="4" w:space="0" w:color="auto"/>
            </w:tcBorders>
            <w:shd w:val="clear" w:color="auto" w:fill="D9E2F3" w:themeFill="accent5" w:themeFillTint="33"/>
            <w:vAlign w:val="center"/>
          </w:tcPr>
          <w:p w14:paraId="3FD23733" w14:textId="77777777" w:rsidR="00A47669" w:rsidRPr="002A0D1D" w:rsidRDefault="00A47669" w:rsidP="00147874">
            <w:pPr>
              <w:jc w:val="center"/>
              <w:rPr>
                <w:rFonts w:asciiTheme="minorHAnsi" w:hAnsiTheme="minorHAnsi" w:cstheme="minorHAnsi"/>
                <w:b/>
                <w:sz w:val="20"/>
                <w:szCs w:val="20"/>
              </w:rPr>
            </w:pPr>
            <w:r w:rsidRPr="002A0D1D">
              <w:rPr>
                <w:rFonts w:asciiTheme="minorHAnsi" w:hAnsiTheme="minorHAnsi" w:cstheme="minorHAnsi"/>
                <w:b/>
                <w:sz w:val="20"/>
                <w:szCs w:val="20"/>
              </w:rPr>
              <w:t>Št.</w:t>
            </w:r>
          </w:p>
        </w:tc>
        <w:tc>
          <w:tcPr>
            <w:tcW w:w="2972" w:type="dxa"/>
            <w:shd w:val="clear" w:color="auto" w:fill="D9E2F3" w:themeFill="accent5" w:themeFillTint="33"/>
            <w:vAlign w:val="center"/>
          </w:tcPr>
          <w:p w14:paraId="7E9C62F6" w14:textId="77777777" w:rsidR="00A47669" w:rsidRPr="002A0D1D" w:rsidRDefault="00A47669" w:rsidP="00147874">
            <w:pPr>
              <w:jc w:val="center"/>
              <w:rPr>
                <w:rFonts w:asciiTheme="minorHAnsi" w:hAnsiTheme="minorHAnsi" w:cstheme="minorHAnsi"/>
                <w:b/>
                <w:sz w:val="20"/>
                <w:szCs w:val="20"/>
              </w:rPr>
            </w:pPr>
            <w:r w:rsidRPr="002A0D1D">
              <w:rPr>
                <w:rFonts w:asciiTheme="minorHAnsi" w:hAnsiTheme="minorHAnsi" w:cstheme="minorHAnsi"/>
                <w:b/>
                <w:sz w:val="20"/>
                <w:szCs w:val="20"/>
              </w:rPr>
              <w:t>Naziv</w:t>
            </w:r>
          </w:p>
        </w:tc>
        <w:tc>
          <w:tcPr>
            <w:tcW w:w="3402" w:type="dxa"/>
            <w:shd w:val="clear" w:color="auto" w:fill="D9E2F3" w:themeFill="accent5" w:themeFillTint="33"/>
            <w:vAlign w:val="center"/>
          </w:tcPr>
          <w:p w14:paraId="508D637D" w14:textId="77777777" w:rsidR="00A47669" w:rsidRPr="002A0D1D" w:rsidRDefault="00A47669" w:rsidP="00147874">
            <w:pPr>
              <w:jc w:val="center"/>
              <w:rPr>
                <w:rFonts w:asciiTheme="minorHAnsi" w:hAnsiTheme="minorHAnsi" w:cstheme="minorHAnsi"/>
                <w:b/>
                <w:sz w:val="20"/>
                <w:szCs w:val="20"/>
              </w:rPr>
            </w:pPr>
            <w:r w:rsidRPr="002A0D1D">
              <w:rPr>
                <w:rFonts w:asciiTheme="minorHAnsi" w:hAnsiTheme="minorHAnsi" w:cstheme="minorHAnsi"/>
                <w:b/>
                <w:sz w:val="20"/>
                <w:szCs w:val="20"/>
              </w:rPr>
              <w:t>Sedež</w:t>
            </w:r>
          </w:p>
        </w:tc>
        <w:tc>
          <w:tcPr>
            <w:tcW w:w="2410" w:type="dxa"/>
            <w:shd w:val="clear" w:color="auto" w:fill="D9E2F3" w:themeFill="accent5" w:themeFillTint="33"/>
            <w:vAlign w:val="center"/>
          </w:tcPr>
          <w:p w14:paraId="5B2E9072" w14:textId="77777777" w:rsidR="00A47669" w:rsidRPr="002A0D1D" w:rsidRDefault="00A47669" w:rsidP="00147874">
            <w:pPr>
              <w:jc w:val="center"/>
              <w:rPr>
                <w:rFonts w:asciiTheme="minorHAnsi" w:hAnsiTheme="minorHAnsi" w:cstheme="minorHAnsi"/>
                <w:b/>
                <w:sz w:val="20"/>
                <w:szCs w:val="20"/>
              </w:rPr>
            </w:pPr>
            <w:r w:rsidRPr="002A0D1D">
              <w:rPr>
                <w:rFonts w:asciiTheme="minorHAnsi" w:hAnsiTheme="minorHAnsi" w:cstheme="minorHAnsi"/>
                <w:b/>
                <w:sz w:val="20"/>
                <w:szCs w:val="20"/>
              </w:rPr>
              <w:t>Matična številka</w:t>
            </w:r>
          </w:p>
        </w:tc>
      </w:tr>
      <w:tr w:rsidR="00A47669" w:rsidRPr="002A0D1D" w14:paraId="2F1CC326" w14:textId="77777777" w:rsidTr="00147874">
        <w:trPr>
          <w:trHeight w:val="20"/>
        </w:trPr>
        <w:tc>
          <w:tcPr>
            <w:tcW w:w="714" w:type="dxa"/>
            <w:shd w:val="clear" w:color="auto" w:fill="D9E2F3" w:themeFill="accent5" w:themeFillTint="33"/>
            <w:vAlign w:val="center"/>
          </w:tcPr>
          <w:p w14:paraId="4E131500" w14:textId="77777777" w:rsidR="00A47669" w:rsidRPr="002A0D1D" w:rsidRDefault="00A47669" w:rsidP="00147874">
            <w:pPr>
              <w:numPr>
                <w:ilvl w:val="0"/>
                <w:numId w:val="11"/>
              </w:numPr>
              <w:jc w:val="center"/>
              <w:rPr>
                <w:rFonts w:asciiTheme="minorHAnsi" w:hAnsiTheme="minorHAnsi" w:cstheme="minorHAnsi"/>
                <w:b/>
                <w:sz w:val="20"/>
                <w:szCs w:val="20"/>
              </w:rPr>
            </w:pPr>
          </w:p>
        </w:tc>
        <w:sdt>
          <w:sdtPr>
            <w:rPr>
              <w:rFonts w:asciiTheme="minorHAnsi" w:hAnsiTheme="minorHAnsi" w:cstheme="minorHAnsi"/>
              <w:sz w:val="20"/>
              <w:szCs w:val="20"/>
            </w:rPr>
            <w:id w:val="1893928822"/>
            <w:placeholder>
              <w:docPart w:val="ABDE2FD526FB4C96B5C88CC48EA2C637"/>
            </w:placeholder>
            <w:showingPlcHdr/>
            <w:text/>
          </w:sdtPr>
          <w:sdtContent>
            <w:tc>
              <w:tcPr>
                <w:tcW w:w="2972" w:type="dxa"/>
                <w:vAlign w:val="center"/>
              </w:tcPr>
              <w:p w14:paraId="4D198434" w14:textId="3CF7B600" w:rsidR="00A47669" w:rsidRPr="002A0D1D" w:rsidRDefault="00551AC9" w:rsidP="00147874">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740286518"/>
            <w:placeholder>
              <w:docPart w:val="D89E525027C54A46AFEDC57D42D4D5E1"/>
            </w:placeholder>
            <w:showingPlcHdr/>
            <w:text/>
          </w:sdtPr>
          <w:sdtContent>
            <w:tc>
              <w:tcPr>
                <w:tcW w:w="3402" w:type="dxa"/>
                <w:vAlign w:val="center"/>
              </w:tcPr>
              <w:p w14:paraId="66F1AB9C" w14:textId="70ABC30D" w:rsidR="00A47669" w:rsidRPr="002A0D1D" w:rsidRDefault="00551AC9" w:rsidP="00147874">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2040625097"/>
            <w:placeholder>
              <w:docPart w:val="A8484AAA79CF43A9A6C078AA764373C3"/>
            </w:placeholder>
            <w:showingPlcHdr/>
            <w:text/>
          </w:sdtPr>
          <w:sdtContent>
            <w:tc>
              <w:tcPr>
                <w:tcW w:w="2410" w:type="dxa"/>
                <w:vAlign w:val="center"/>
              </w:tcPr>
              <w:p w14:paraId="60516F03" w14:textId="614905C4" w:rsidR="00A47669" w:rsidRPr="002A0D1D" w:rsidRDefault="00551AC9" w:rsidP="00147874">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tr>
      <w:tr w:rsidR="00A47669" w:rsidRPr="002A0D1D" w14:paraId="7C180C41" w14:textId="77777777" w:rsidTr="00147874">
        <w:trPr>
          <w:trHeight w:val="20"/>
        </w:trPr>
        <w:tc>
          <w:tcPr>
            <w:tcW w:w="714" w:type="dxa"/>
            <w:shd w:val="clear" w:color="auto" w:fill="D9E2F3" w:themeFill="accent5" w:themeFillTint="33"/>
            <w:vAlign w:val="center"/>
          </w:tcPr>
          <w:p w14:paraId="7D774259" w14:textId="77777777" w:rsidR="00A47669" w:rsidRPr="002A0D1D" w:rsidRDefault="00A47669" w:rsidP="00147874">
            <w:pPr>
              <w:numPr>
                <w:ilvl w:val="0"/>
                <w:numId w:val="11"/>
              </w:numPr>
              <w:jc w:val="center"/>
              <w:rPr>
                <w:rFonts w:asciiTheme="minorHAnsi" w:hAnsiTheme="minorHAnsi" w:cstheme="minorHAnsi"/>
                <w:b/>
                <w:sz w:val="20"/>
                <w:szCs w:val="20"/>
              </w:rPr>
            </w:pPr>
          </w:p>
        </w:tc>
        <w:sdt>
          <w:sdtPr>
            <w:rPr>
              <w:rFonts w:asciiTheme="minorHAnsi" w:hAnsiTheme="minorHAnsi" w:cstheme="minorHAnsi"/>
              <w:sz w:val="20"/>
              <w:szCs w:val="20"/>
            </w:rPr>
            <w:id w:val="-2063090972"/>
            <w:placeholder>
              <w:docPart w:val="3B50F51FF6884CB0ADB00A26EA350CBE"/>
            </w:placeholder>
            <w:showingPlcHdr/>
            <w:text/>
          </w:sdtPr>
          <w:sdtContent>
            <w:tc>
              <w:tcPr>
                <w:tcW w:w="2972" w:type="dxa"/>
                <w:vAlign w:val="center"/>
              </w:tcPr>
              <w:p w14:paraId="63393D5A" w14:textId="1A6837E6" w:rsidR="00A47669" w:rsidRPr="002A0D1D" w:rsidRDefault="00551AC9" w:rsidP="00147874">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315654340"/>
            <w:placeholder>
              <w:docPart w:val="DD8C174FDE984F87942F6322F84DB83B"/>
            </w:placeholder>
            <w:showingPlcHdr/>
            <w:text/>
          </w:sdtPr>
          <w:sdtContent>
            <w:tc>
              <w:tcPr>
                <w:tcW w:w="3402" w:type="dxa"/>
                <w:vAlign w:val="center"/>
              </w:tcPr>
              <w:p w14:paraId="25F38AA0" w14:textId="4406FFA6" w:rsidR="00A47669" w:rsidRPr="002A0D1D" w:rsidRDefault="00551AC9" w:rsidP="00147874">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428043196"/>
            <w:placeholder>
              <w:docPart w:val="507DA3CA833D4B6FB5B7428CFEE0D7CC"/>
            </w:placeholder>
            <w:showingPlcHdr/>
            <w:text/>
          </w:sdtPr>
          <w:sdtContent>
            <w:tc>
              <w:tcPr>
                <w:tcW w:w="2410" w:type="dxa"/>
                <w:vAlign w:val="center"/>
              </w:tcPr>
              <w:p w14:paraId="0B19E94E" w14:textId="2494D2E0" w:rsidR="00A47669" w:rsidRPr="002A0D1D" w:rsidRDefault="00551AC9" w:rsidP="00147874">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tr>
      <w:tr w:rsidR="00A47669" w:rsidRPr="002A0D1D" w14:paraId="35DAA301" w14:textId="77777777" w:rsidTr="00147874">
        <w:trPr>
          <w:trHeight w:val="20"/>
        </w:trPr>
        <w:tc>
          <w:tcPr>
            <w:tcW w:w="714" w:type="dxa"/>
            <w:shd w:val="clear" w:color="auto" w:fill="D9E2F3" w:themeFill="accent5" w:themeFillTint="33"/>
            <w:vAlign w:val="center"/>
          </w:tcPr>
          <w:p w14:paraId="419B1F49" w14:textId="77777777" w:rsidR="00A47669" w:rsidRPr="002A0D1D" w:rsidRDefault="00A47669" w:rsidP="00147874">
            <w:pPr>
              <w:numPr>
                <w:ilvl w:val="0"/>
                <w:numId w:val="11"/>
              </w:numPr>
              <w:jc w:val="center"/>
              <w:rPr>
                <w:rFonts w:asciiTheme="minorHAnsi" w:hAnsiTheme="minorHAnsi" w:cstheme="minorHAnsi"/>
                <w:b/>
                <w:sz w:val="20"/>
                <w:szCs w:val="20"/>
              </w:rPr>
            </w:pPr>
          </w:p>
        </w:tc>
        <w:sdt>
          <w:sdtPr>
            <w:rPr>
              <w:rFonts w:asciiTheme="minorHAnsi" w:hAnsiTheme="minorHAnsi" w:cstheme="minorHAnsi"/>
              <w:sz w:val="20"/>
              <w:szCs w:val="20"/>
            </w:rPr>
            <w:id w:val="-935438079"/>
            <w:placeholder>
              <w:docPart w:val="1EBD3D39E05B4EBCAA2350ECC5F18507"/>
            </w:placeholder>
            <w:showingPlcHdr/>
            <w:text/>
          </w:sdtPr>
          <w:sdtContent>
            <w:tc>
              <w:tcPr>
                <w:tcW w:w="2972" w:type="dxa"/>
                <w:vAlign w:val="center"/>
              </w:tcPr>
              <w:p w14:paraId="770C0F27" w14:textId="626C3371" w:rsidR="00A47669" w:rsidRPr="002A0D1D" w:rsidRDefault="00551AC9" w:rsidP="00147874">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489213151"/>
            <w:placeholder>
              <w:docPart w:val="DF2B6B078A3F4EF5972EB5EF762B1E90"/>
            </w:placeholder>
            <w:showingPlcHdr/>
            <w:text/>
          </w:sdtPr>
          <w:sdtContent>
            <w:tc>
              <w:tcPr>
                <w:tcW w:w="3402" w:type="dxa"/>
                <w:vAlign w:val="center"/>
              </w:tcPr>
              <w:p w14:paraId="24AE50FE" w14:textId="719E738F" w:rsidR="00A47669" w:rsidRPr="002A0D1D" w:rsidRDefault="00551AC9" w:rsidP="00147874">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274133286"/>
            <w:placeholder>
              <w:docPart w:val="AD5D277BBBBF40249EC9B2884803C87E"/>
            </w:placeholder>
            <w:showingPlcHdr/>
            <w:text/>
          </w:sdtPr>
          <w:sdtContent>
            <w:tc>
              <w:tcPr>
                <w:tcW w:w="2410" w:type="dxa"/>
                <w:vAlign w:val="center"/>
              </w:tcPr>
              <w:p w14:paraId="4E65E3A2" w14:textId="5AD00341" w:rsidR="00A47669" w:rsidRPr="002A0D1D" w:rsidRDefault="00551AC9" w:rsidP="00147874">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tr>
      <w:tr w:rsidR="00A47669" w:rsidRPr="002A0D1D" w14:paraId="7FBFD6E3" w14:textId="77777777" w:rsidTr="00147874">
        <w:trPr>
          <w:trHeight w:val="20"/>
        </w:trPr>
        <w:tc>
          <w:tcPr>
            <w:tcW w:w="714" w:type="dxa"/>
            <w:shd w:val="clear" w:color="auto" w:fill="D9E2F3" w:themeFill="accent5" w:themeFillTint="33"/>
            <w:vAlign w:val="center"/>
          </w:tcPr>
          <w:p w14:paraId="1FAC3F72" w14:textId="77777777" w:rsidR="00A47669" w:rsidRPr="002A0D1D" w:rsidRDefault="00A47669" w:rsidP="00147874">
            <w:pPr>
              <w:jc w:val="center"/>
              <w:rPr>
                <w:rFonts w:asciiTheme="minorHAnsi" w:hAnsiTheme="minorHAnsi" w:cstheme="minorHAnsi"/>
                <w:b/>
                <w:sz w:val="20"/>
                <w:szCs w:val="20"/>
              </w:rPr>
            </w:pPr>
            <w:r w:rsidRPr="002A0D1D">
              <w:rPr>
                <w:rFonts w:asciiTheme="minorHAnsi" w:hAnsiTheme="minorHAnsi" w:cstheme="minorHAnsi"/>
                <w:b/>
                <w:sz w:val="20"/>
                <w:szCs w:val="20"/>
              </w:rPr>
              <w:t>...</w:t>
            </w:r>
          </w:p>
        </w:tc>
        <w:tc>
          <w:tcPr>
            <w:tcW w:w="2972" w:type="dxa"/>
            <w:vAlign w:val="center"/>
          </w:tcPr>
          <w:p w14:paraId="2E0AC957" w14:textId="77777777" w:rsidR="00A47669" w:rsidRPr="002A0D1D" w:rsidRDefault="00A47669" w:rsidP="00147874">
            <w:pPr>
              <w:rPr>
                <w:rFonts w:asciiTheme="minorHAnsi" w:hAnsiTheme="minorHAnsi" w:cstheme="minorHAnsi"/>
                <w:sz w:val="20"/>
                <w:szCs w:val="20"/>
              </w:rPr>
            </w:pPr>
          </w:p>
        </w:tc>
        <w:tc>
          <w:tcPr>
            <w:tcW w:w="3402" w:type="dxa"/>
            <w:vAlign w:val="center"/>
          </w:tcPr>
          <w:p w14:paraId="6EDAC8AC" w14:textId="77777777" w:rsidR="00A47669" w:rsidRPr="002A0D1D" w:rsidRDefault="00A47669" w:rsidP="00147874">
            <w:pPr>
              <w:rPr>
                <w:rFonts w:asciiTheme="minorHAnsi" w:hAnsiTheme="minorHAnsi" w:cstheme="minorHAnsi"/>
                <w:sz w:val="20"/>
                <w:szCs w:val="20"/>
              </w:rPr>
            </w:pPr>
          </w:p>
        </w:tc>
        <w:tc>
          <w:tcPr>
            <w:tcW w:w="2410" w:type="dxa"/>
            <w:vAlign w:val="center"/>
          </w:tcPr>
          <w:p w14:paraId="5A5165EB" w14:textId="77777777" w:rsidR="00A47669" w:rsidRPr="002A0D1D" w:rsidRDefault="00A47669" w:rsidP="00147874">
            <w:pPr>
              <w:rPr>
                <w:rFonts w:asciiTheme="minorHAnsi" w:hAnsiTheme="minorHAnsi" w:cstheme="minorHAnsi"/>
                <w:sz w:val="20"/>
                <w:szCs w:val="20"/>
              </w:rPr>
            </w:pPr>
          </w:p>
        </w:tc>
      </w:tr>
    </w:tbl>
    <w:p w14:paraId="7DA3BF97" w14:textId="77777777" w:rsidR="00A47669" w:rsidRPr="006B6E77" w:rsidRDefault="00A47669" w:rsidP="00A47669">
      <w:pPr>
        <w:jc w:val="both"/>
        <w:rPr>
          <w:rFonts w:asciiTheme="minorHAnsi" w:hAnsiTheme="minorHAnsi" w:cstheme="minorHAnsi"/>
          <w:i/>
          <w:sz w:val="20"/>
          <w:szCs w:val="20"/>
        </w:rPr>
      </w:pPr>
      <w:r w:rsidRPr="006B6E77">
        <w:rPr>
          <w:rFonts w:asciiTheme="minorHAnsi" w:hAnsiTheme="minorHAnsi" w:cstheme="minorHAnsi"/>
          <w:i/>
          <w:sz w:val="20"/>
          <w:szCs w:val="20"/>
        </w:rPr>
        <w:t>*V primeru, da ponudnik ne bo izpolnil zgornje tabele, bo naročnik štel, da gospodarski subjekt izjavlja, da nima povezanih družb.</w:t>
      </w:r>
    </w:p>
    <w:p w14:paraId="06BD7C48" w14:textId="77777777" w:rsidR="00A47669" w:rsidRPr="002A0D1D" w:rsidRDefault="00A47669" w:rsidP="00A47669">
      <w:pPr>
        <w:jc w:val="both"/>
        <w:rPr>
          <w:rFonts w:asciiTheme="minorHAnsi" w:hAnsiTheme="minorHAnsi" w:cstheme="minorHAnsi"/>
        </w:rPr>
      </w:pPr>
    </w:p>
    <w:p w14:paraId="2E559579"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4540918" w14:textId="77777777" w:rsidR="00A47669" w:rsidRPr="002A0D1D" w:rsidRDefault="00A47669" w:rsidP="00A47669">
      <w:pPr>
        <w:jc w:val="both"/>
        <w:rPr>
          <w:rFonts w:asciiTheme="minorHAnsi" w:hAnsiTheme="minorHAnsi" w:cstheme="minorHAnsi"/>
        </w:rPr>
      </w:pPr>
    </w:p>
    <w:p w14:paraId="46ED91CB" w14:textId="27440EC0" w:rsidR="00A47669" w:rsidRPr="002A0D1D" w:rsidRDefault="00A47669" w:rsidP="00A47669">
      <w:pPr>
        <w:jc w:val="both"/>
        <w:rPr>
          <w:rFonts w:asciiTheme="minorHAnsi" w:hAnsiTheme="minorHAnsi" w:cstheme="minorHAnsi"/>
        </w:rPr>
      </w:pPr>
      <w:r w:rsidRPr="002A0D1D">
        <w:rPr>
          <w:rFonts w:asciiTheme="minorHAnsi" w:hAnsiTheme="minorHAnsi" w:cstheme="minorHAnsi"/>
        </w:rPr>
        <w:t>S podpisom te izjave jamčimo za točnost in resničnost podatkov ter se zavedamo, da je pogodba</w:t>
      </w:r>
      <w:r w:rsidR="005165F7">
        <w:rPr>
          <w:rFonts w:asciiTheme="minorHAnsi" w:hAnsiTheme="minorHAnsi" w:cstheme="minorHAnsi"/>
        </w:rPr>
        <w:t>/okvirni sporazum</w:t>
      </w:r>
      <w:r w:rsidRPr="002A0D1D">
        <w:rPr>
          <w:rFonts w:asciiTheme="minorHAnsi" w:hAnsiTheme="minorHAnsi" w:cstheme="minorHAnsi"/>
        </w:rPr>
        <w:t xml:space="preserve"> v primeru lažne izjave ali neresničnih podatkov o dejstvih v izjavi nična. Zavezujemo se, da bom naročnika obvestil o vsaki spremembi posredovanih podatkov.</w:t>
      </w:r>
    </w:p>
    <w:p w14:paraId="22FEFBCE" w14:textId="77777777" w:rsidR="00A47669" w:rsidRPr="002A0D1D" w:rsidRDefault="00A47669" w:rsidP="00A47669">
      <w:pPr>
        <w:jc w:val="both"/>
        <w:rPr>
          <w:rFonts w:asciiTheme="minorHAnsi" w:hAnsiTheme="minorHAnsi" w:cstheme="minorHAnsi"/>
        </w:rPr>
      </w:pPr>
    </w:p>
    <w:p w14:paraId="2B0EC642" w14:textId="77777777" w:rsidR="00A47669" w:rsidRPr="006B6E77" w:rsidRDefault="00A47669" w:rsidP="00A47669">
      <w:pPr>
        <w:pStyle w:val="Odstavekseznama"/>
        <w:numPr>
          <w:ilvl w:val="0"/>
          <w:numId w:val="9"/>
        </w:numPr>
        <w:ind w:left="426" w:hanging="425"/>
        <w:jc w:val="both"/>
        <w:rPr>
          <w:rFonts w:asciiTheme="minorHAnsi" w:hAnsiTheme="minorHAnsi" w:cstheme="minorHAnsi"/>
          <w:b/>
          <w:bCs/>
        </w:rPr>
      </w:pPr>
      <w:r w:rsidRPr="006B6E77">
        <w:rPr>
          <w:rFonts w:asciiTheme="minorHAnsi" w:hAnsiTheme="minorHAnsi" w:cstheme="minorHAnsi"/>
          <w:b/>
          <w:bCs/>
        </w:rPr>
        <w:t>izjavljamo, da nismo povezani s funkcionarji naročnika predmetnega javnega naročila in, po našem vedenju, z njihovimi družinskimi člani</w:t>
      </w:r>
      <w:r w:rsidRPr="006B6E77">
        <w:rPr>
          <w:rFonts w:asciiTheme="minorHAnsi" w:hAnsiTheme="minorHAnsi" w:cstheme="minorHAnsi"/>
          <w:b/>
          <w:bCs/>
          <w:vertAlign w:val="superscript"/>
        </w:rPr>
        <w:footnoteReference w:id="6"/>
      </w:r>
      <w:r w:rsidRPr="006B6E77">
        <w:rPr>
          <w:rFonts w:asciiTheme="minorHAnsi" w:hAnsiTheme="minorHAnsi" w:cstheme="minorHAnsi"/>
          <w:b/>
          <w:bCs/>
        </w:rPr>
        <w:t xml:space="preserve"> na način, da bi bil funkcionar ali njegov družinski član v gospodarskem subjektu: </w:t>
      </w:r>
    </w:p>
    <w:p w14:paraId="70D8A332" w14:textId="77777777" w:rsidR="00A47669" w:rsidRPr="002A0D1D" w:rsidRDefault="00A47669" w:rsidP="00A47669">
      <w:pPr>
        <w:pStyle w:val="Odstavekseznama"/>
        <w:numPr>
          <w:ilvl w:val="0"/>
          <w:numId w:val="31"/>
        </w:numPr>
        <w:ind w:left="851"/>
        <w:jc w:val="both"/>
        <w:rPr>
          <w:rFonts w:asciiTheme="minorHAnsi" w:hAnsiTheme="minorHAnsi" w:cstheme="minorHAnsi"/>
          <w:b/>
          <w:bCs/>
        </w:rPr>
      </w:pPr>
      <w:r w:rsidRPr="002A0D1D">
        <w:rPr>
          <w:rFonts w:asciiTheme="minorHAnsi" w:hAnsiTheme="minorHAnsi" w:cstheme="minorHAnsi"/>
          <w:b/>
          <w:bCs/>
        </w:rPr>
        <w:t xml:space="preserve">udeležen kot poslovodja, član poslovodstva ali zakoniti zastopnik ali </w:t>
      </w:r>
    </w:p>
    <w:p w14:paraId="41F9B178" w14:textId="77777777" w:rsidR="00A47669" w:rsidRPr="006B6E77" w:rsidRDefault="00A47669" w:rsidP="00A47669">
      <w:pPr>
        <w:pStyle w:val="Odstavekseznama"/>
        <w:numPr>
          <w:ilvl w:val="0"/>
          <w:numId w:val="31"/>
        </w:numPr>
        <w:ind w:left="851"/>
        <w:jc w:val="both"/>
        <w:rPr>
          <w:rFonts w:asciiTheme="minorHAnsi" w:hAnsiTheme="minorHAnsi" w:cstheme="minorHAnsi"/>
          <w:b/>
          <w:bCs/>
        </w:rPr>
      </w:pPr>
      <w:r w:rsidRPr="006B6E77">
        <w:rPr>
          <w:rFonts w:asciiTheme="minorHAnsi" w:hAnsiTheme="minorHAnsi" w:cstheme="minorHAnsi"/>
          <w:b/>
          <w:bCs/>
        </w:rPr>
        <w:t xml:space="preserve">je neposredno ali preko drugih pravnih oseb v več kot pet odstotnem deležu udeležen pri ustanoviteljskih pravicah, upravljanju ali kapitalu. </w:t>
      </w:r>
    </w:p>
    <w:p w14:paraId="231A2F9F" w14:textId="77777777" w:rsidR="00A47669" w:rsidRPr="002A0D1D" w:rsidRDefault="00A47669" w:rsidP="00A47669">
      <w:pPr>
        <w:jc w:val="both"/>
        <w:rPr>
          <w:rFonts w:asciiTheme="minorHAnsi" w:hAnsiTheme="minorHAnsi" w:cstheme="minorHAnsi"/>
        </w:rPr>
      </w:pPr>
    </w:p>
    <w:p w14:paraId="3EA1B73C"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5CFF55C8" w14:textId="77777777" w:rsidR="00A47669" w:rsidRPr="002A0D1D" w:rsidRDefault="00A47669" w:rsidP="00A47669">
      <w:pPr>
        <w:jc w:val="both"/>
        <w:rPr>
          <w:rFonts w:asciiTheme="minorHAnsi" w:hAnsiTheme="minorHAnsi" w:cstheme="minorHAnsi"/>
        </w:rPr>
      </w:pPr>
    </w:p>
    <w:p w14:paraId="4A8AC374" w14:textId="0BA86754" w:rsidR="00A47669" w:rsidRPr="002A0D1D" w:rsidRDefault="00A47669" w:rsidP="00A47669">
      <w:pPr>
        <w:jc w:val="both"/>
        <w:rPr>
          <w:rFonts w:asciiTheme="minorHAnsi" w:hAnsiTheme="minorHAnsi" w:cstheme="minorHAnsi"/>
        </w:rPr>
      </w:pPr>
      <w:r w:rsidRPr="002A0D1D">
        <w:rPr>
          <w:rFonts w:asciiTheme="minorHAnsi" w:hAnsiTheme="minorHAnsi" w:cstheme="minorHAnsi"/>
        </w:rPr>
        <w:t>Zavedamo se posledice, da je pogodba</w:t>
      </w:r>
      <w:r w:rsidR="005165F7">
        <w:rPr>
          <w:rFonts w:asciiTheme="minorHAnsi" w:hAnsiTheme="minorHAnsi" w:cstheme="minorHAnsi"/>
        </w:rPr>
        <w:t>/okvirni sporazum</w:t>
      </w:r>
      <w:r w:rsidRPr="002A0D1D">
        <w:rPr>
          <w:rFonts w:asciiTheme="minorHAnsi" w:hAnsiTheme="minorHAnsi" w:cstheme="minorHAnsi"/>
        </w:rPr>
        <w:t xml:space="preserve"> nična, če je sklenjena v nasprotju z določbami 35. člena ZIntPK.</w:t>
      </w:r>
    </w:p>
    <w:p w14:paraId="48792543" w14:textId="77777777" w:rsidR="00A47669" w:rsidRPr="002A0D1D" w:rsidRDefault="00A47669" w:rsidP="00A47669">
      <w:pPr>
        <w:jc w:val="both"/>
        <w:rPr>
          <w:rFonts w:asciiTheme="minorHAnsi" w:hAnsiTheme="minorHAnsi" w:cstheme="minorHAnsi"/>
        </w:rPr>
      </w:pPr>
    </w:p>
    <w:p w14:paraId="6A97594C" w14:textId="77777777" w:rsidR="00A47669" w:rsidRPr="002A0D1D" w:rsidRDefault="00A47669" w:rsidP="00A47669">
      <w:pPr>
        <w:jc w:val="both"/>
        <w:rPr>
          <w:rFonts w:asciiTheme="minorHAnsi" w:hAnsiTheme="minorHAnsi" w:cstheme="minorHAnsi"/>
        </w:rPr>
      </w:pPr>
    </w:p>
    <w:p w14:paraId="4B49B045"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Vse izjave podajamo pod kazensko in materialno odgovornostjo.</w:t>
      </w:r>
    </w:p>
    <w:p w14:paraId="64FC23FA" w14:textId="77777777" w:rsidR="00A47669" w:rsidRPr="002A0D1D" w:rsidRDefault="00A47669" w:rsidP="00A47669">
      <w:pPr>
        <w:jc w:val="both"/>
        <w:rPr>
          <w:rFonts w:asciiTheme="minorHAnsi" w:hAnsiTheme="minorHAnsi" w:cstheme="minorHAnsi"/>
        </w:rPr>
      </w:pPr>
    </w:p>
    <w:sdt>
      <w:sdtPr>
        <w:rPr>
          <w:rFonts w:asciiTheme="minorHAnsi" w:hAnsiTheme="minorHAnsi" w:cstheme="minorHAnsi"/>
        </w:rPr>
        <w:id w:val="-1428186444"/>
        <w:placeholder>
          <w:docPart w:val="E8008F2D1F7042AF89BDD1131C246DC0"/>
        </w:placeholder>
        <w:showingPlcHdr/>
        <w:text/>
      </w:sdtPr>
      <w:sdtContent>
        <w:p w14:paraId="37FD10A7" w14:textId="77777777" w:rsidR="00A47669" w:rsidRPr="002A0D1D" w:rsidRDefault="00A47669" w:rsidP="00A47669">
          <w:pPr>
            <w:jc w:val="both"/>
            <w:rPr>
              <w:rFonts w:asciiTheme="minorHAnsi" w:hAnsiTheme="minorHAnsi" w:cstheme="minorHAnsi"/>
            </w:rPr>
          </w:pPr>
          <w:r w:rsidRPr="002A0D1D">
            <w:rPr>
              <w:rStyle w:val="Besedilooznabemesta"/>
              <w:rFonts w:asciiTheme="minorHAnsi" w:eastAsiaTheme="majorEastAsia" w:hAnsiTheme="minorHAnsi" w:cstheme="minorHAnsi"/>
              <w:color w:val="auto"/>
            </w:rPr>
            <w:t>Kliknite ali tapnite tukaj, če želite vnesti besedilo.</w:t>
          </w:r>
        </w:p>
      </w:sdtContent>
    </w:sdt>
    <w:p w14:paraId="0274A08D"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(Kraj in datum)                                                                                    Žig            </w:t>
      </w:r>
    </w:p>
    <w:p w14:paraId="4F3FF872" w14:textId="77777777" w:rsidR="00A47669" w:rsidRPr="002A0D1D" w:rsidRDefault="00A47669" w:rsidP="00A47669">
      <w:pPr>
        <w:jc w:val="both"/>
        <w:rPr>
          <w:rFonts w:asciiTheme="minorHAnsi" w:hAnsiTheme="minorHAnsi" w:cstheme="minorHAnsi"/>
        </w:rPr>
      </w:pPr>
    </w:p>
    <w:p w14:paraId="642B023C" w14:textId="77777777" w:rsidR="00A47669" w:rsidRPr="002A0D1D" w:rsidRDefault="00A47669" w:rsidP="00A47669">
      <w:pPr>
        <w:jc w:val="both"/>
        <w:rPr>
          <w:rFonts w:asciiTheme="minorHAnsi" w:hAnsiTheme="minorHAnsi" w:cstheme="minorHAnsi"/>
        </w:rPr>
      </w:pPr>
    </w:p>
    <w:sdt>
      <w:sdtPr>
        <w:rPr>
          <w:rFonts w:asciiTheme="minorHAnsi" w:hAnsiTheme="minorHAnsi" w:cstheme="minorHAnsi"/>
        </w:rPr>
        <w:id w:val="-480536525"/>
        <w:placeholder>
          <w:docPart w:val="E8008F2D1F7042AF89BDD1131C246DC0"/>
        </w:placeholder>
        <w:showingPlcHdr/>
        <w:text/>
      </w:sdtPr>
      <w:sdtContent>
        <w:p w14:paraId="610199F4" w14:textId="77777777" w:rsidR="00A47669" w:rsidRPr="002A0D1D" w:rsidRDefault="00A47669" w:rsidP="00A47669">
          <w:pPr>
            <w:jc w:val="both"/>
            <w:rPr>
              <w:rFonts w:asciiTheme="minorHAnsi" w:hAnsiTheme="minorHAnsi" w:cstheme="minorHAnsi"/>
            </w:rPr>
          </w:pPr>
          <w:r w:rsidRPr="002A0D1D">
            <w:rPr>
              <w:rStyle w:val="Besedilooznabemesta"/>
              <w:rFonts w:asciiTheme="minorHAnsi" w:eastAsiaTheme="majorEastAsia" w:hAnsiTheme="minorHAnsi" w:cstheme="minorHAnsi"/>
              <w:color w:val="auto"/>
            </w:rPr>
            <w:t>Kliknite ali tapnite tukaj, če želite vnesti besedilo.</w:t>
          </w:r>
        </w:p>
      </w:sdtContent>
    </w:sdt>
    <w:p w14:paraId="157BFD89"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(Naziv in podpis zakonitega zastopnika ponudnika) </w:t>
      </w:r>
    </w:p>
    <w:p w14:paraId="50BA26B8" w14:textId="77777777" w:rsidR="00A47669" w:rsidRPr="002A0D1D" w:rsidRDefault="00A47669" w:rsidP="00A47669">
      <w:pPr>
        <w:tabs>
          <w:tab w:val="left" w:pos="2694"/>
          <w:tab w:val="left" w:pos="2977"/>
        </w:tabs>
        <w:ind w:right="1"/>
        <w:rPr>
          <w:rFonts w:asciiTheme="minorHAnsi" w:hAnsiTheme="minorHAnsi" w:cstheme="minorHAnsi"/>
          <w:b/>
          <w:i/>
        </w:rPr>
      </w:pPr>
    </w:p>
    <w:p w14:paraId="106C324B" w14:textId="77777777" w:rsidR="00A47669" w:rsidRPr="002A0D1D" w:rsidRDefault="00A47669" w:rsidP="00A47669">
      <w:pPr>
        <w:tabs>
          <w:tab w:val="left" w:pos="2694"/>
          <w:tab w:val="left" w:pos="2977"/>
        </w:tabs>
        <w:ind w:right="1"/>
        <w:rPr>
          <w:rFonts w:asciiTheme="minorHAnsi" w:hAnsiTheme="minorHAnsi" w:cstheme="minorHAnsi"/>
          <w:b/>
          <w:i/>
        </w:rPr>
      </w:pPr>
    </w:p>
    <w:p w14:paraId="21D22BBC" w14:textId="77777777" w:rsidR="00A47669" w:rsidRDefault="00A47669" w:rsidP="00A47669">
      <w:pPr>
        <w:tabs>
          <w:tab w:val="left" w:pos="2694"/>
          <w:tab w:val="left" w:pos="2977"/>
        </w:tabs>
        <w:ind w:right="1"/>
        <w:rPr>
          <w:rFonts w:asciiTheme="minorHAnsi" w:hAnsiTheme="minorHAnsi" w:cstheme="minorHAnsi"/>
          <w:b/>
          <w:i/>
        </w:rPr>
      </w:pPr>
    </w:p>
    <w:p w14:paraId="16E47F86" w14:textId="77777777" w:rsidR="00A47669" w:rsidRDefault="00A47669" w:rsidP="00A47669">
      <w:pPr>
        <w:tabs>
          <w:tab w:val="left" w:pos="2694"/>
          <w:tab w:val="left" w:pos="2977"/>
        </w:tabs>
        <w:ind w:right="1"/>
        <w:rPr>
          <w:rFonts w:asciiTheme="minorHAnsi" w:hAnsiTheme="minorHAnsi" w:cstheme="minorHAnsi"/>
          <w:b/>
          <w:i/>
        </w:rPr>
      </w:pPr>
    </w:p>
    <w:p w14:paraId="56FD024F" w14:textId="77777777" w:rsidR="009770B9" w:rsidRDefault="009770B9" w:rsidP="00A47669">
      <w:pPr>
        <w:tabs>
          <w:tab w:val="left" w:pos="2694"/>
          <w:tab w:val="left" w:pos="2977"/>
        </w:tabs>
        <w:ind w:right="1"/>
        <w:rPr>
          <w:rFonts w:asciiTheme="minorHAnsi" w:hAnsiTheme="minorHAnsi" w:cstheme="minorHAnsi"/>
          <w:b/>
          <w:i/>
        </w:rPr>
      </w:pPr>
    </w:p>
    <w:p w14:paraId="3F8A05F2" w14:textId="77777777" w:rsidR="006236FE" w:rsidRDefault="006236FE" w:rsidP="00A47669">
      <w:pPr>
        <w:tabs>
          <w:tab w:val="left" w:pos="2694"/>
          <w:tab w:val="left" w:pos="2977"/>
        </w:tabs>
        <w:ind w:right="1"/>
        <w:rPr>
          <w:rFonts w:asciiTheme="minorHAnsi" w:hAnsiTheme="minorHAnsi" w:cstheme="minorHAnsi"/>
          <w:b/>
          <w:i/>
        </w:rPr>
        <w:sectPr w:rsidR="006236FE" w:rsidSect="00A07106">
          <w:footerReference w:type="default" r:id="rId42"/>
          <w:pgSz w:w="11906" w:h="16838"/>
          <w:pgMar w:top="1418" w:right="1417" w:bottom="1417" w:left="1417" w:header="708" w:footer="708" w:gutter="0"/>
          <w:pgNumType w:start="0"/>
          <w:cols w:space="708"/>
          <w:titlePg/>
          <w:docGrid w:linePitch="360"/>
        </w:sectPr>
      </w:pPr>
    </w:p>
    <w:p w14:paraId="20915760" w14:textId="77777777" w:rsidR="00A47669" w:rsidRPr="002A0D1D" w:rsidRDefault="00A47669" w:rsidP="00A47669">
      <w:pPr>
        <w:tabs>
          <w:tab w:val="left" w:pos="2694"/>
          <w:tab w:val="left" w:pos="2977"/>
        </w:tabs>
        <w:ind w:right="1"/>
        <w:rPr>
          <w:rFonts w:asciiTheme="minorHAnsi" w:hAnsiTheme="minorHAnsi" w:cstheme="minorHAnsi"/>
          <w:b/>
        </w:rPr>
      </w:pPr>
      <w:r w:rsidRPr="002A0D1D">
        <w:rPr>
          <w:rFonts w:asciiTheme="minorHAnsi" w:hAnsiTheme="minorHAnsi" w:cstheme="minorHAnsi"/>
          <w:b/>
          <w:i/>
        </w:rPr>
        <w:t>OBR-12</w:t>
      </w:r>
    </w:p>
    <w:p w14:paraId="02D1CB21" w14:textId="77777777" w:rsidR="00A47669" w:rsidRPr="002A0D1D" w:rsidRDefault="00A47669" w:rsidP="00A47669">
      <w:pPr>
        <w:spacing w:after="120"/>
        <w:rPr>
          <w:rFonts w:asciiTheme="minorHAnsi" w:hAnsiTheme="minorHAnsi" w:cstheme="minorHAnsi"/>
          <w:b/>
        </w:rPr>
      </w:pPr>
    </w:p>
    <w:p w14:paraId="456A6EE1" w14:textId="77777777" w:rsidR="00A47669" w:rsidRPr="002A0D1D" w:rsidRDefault="00A47669" w:rsidP="00A47669">
      <w:pPr>
        <w:rPr>
          <w:rFonts w:asciiTheme="minorHAnsi" w:hAnsiTheme="minorHAnsi" w:cstheme="minorHAnsi"/>
        </w:rPr>
      </w:pPr>
      <w:r w:rsidRPr="002A0D1D">
        <w:rPr>
          <w:rFonts w:asciiTheme="minorHAnsi" w:hAnsiTheme="minorHAnsi" w:cstheme="minorHAnsi"/>
          <w:i/>
        </w:rPr>
        <w:t>Gospodarski subjekt:</w:t>
      </w:r>
      <w:r w:rsidRPr="002A0D1D">
        <w:rPr>
          <w:rFonts w:asciiTheme="minorHAnsi" w:hAnsiTheme="minorHAnsi" w:cstheme="minorHAnsi"/>
        </w:rPr>
        <w:t xml:space="preserve"> </w:t>
      </w:r>
    </w:p>
    <w:sdt>
      <w:sdtPr>
        <w:rPr>
          <w:rFonts w:asciiTheme="minorHAnsi" w:hAnsiTheme="minorHAnsi" w:cstheme="minorHAnsi"/>
        </w:rPr>
        <w:id w:val="-804004835"/>
        <w:placeholder>
          <w:docPart w:val="F7DB5DA5B9374570896BE6B151066DA4"/>
        </w:placeholder>
        <w:showingPlcHdr/>
      </w:sdtPr>
      <w:sdtContent>
        <w:p w14:paraId="1F2C88EE" w14:textId="77777777" w:rsidR="00A47669" w:rsidRPr="002A0D1D" w:rsidRDefault="00A47669" w:rsidP="00A47669">
          <w:pPr>
            <w:spacing w:after="120"/>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sdtContent>
    </w:sdt>
    <w:p w14:paraId="0A8DDF1E" w14:textId="77777777" w:rsidR="00A47669" w:rsidRPr="002A0D1D" w:rsidRDefault="00A47669" w:rsidP="00A47669">
      <w:pPr>
        <w:spacing w:after="120"/>
        <w:rPr>
          <w:rFonts w:asciiTheme="minorHAnsi" w:hAnsiTheme="minorHAnsi" w:cstheme="minorHAnsi"/>
          <w:b/>
        </w:rPr>
      </w:pPr>
    </w:p>
    <w:p w14:paraId="64C22192" w14:textId="19B275EA" w:rsidR="00A47669" w:rsidRPr="00A07106" w:rsidRDefault="00A47669" w:rsidP="00A07106">
      <w:pPr>
        <w:spacing w:after="120"/>
        <w:jc w:val="center"/>
        <w:rPr>
          <w:rFonts w:asciiTheme="minorHAnsi" w:hAnsiTheme="minorHAnsi" w:cstheme="minorHAnsi"/>
          <w:b/>
        </w:rPr>
      </w:pPr>
      <w:r w:rsidRPr="002A0D1D">
        <w:rPr>
          <w:rFonts w:asciiTheme="minorHAnsi" w:hAnsiTheme="minorHAnsi" w:cstheme="minorHAnsi"/>
          <w:b/>
        </w:rPr>
        <w:t>IZJAVA GOSPODARSKEGA SUBJEKT</w:t>
      </w:r>
      <w:r w:rsidR="00D95DC5">
        <w:rPr>
          <w:rFonts w:asciiTheme="minorHAnsi" w:hAnsiTheme="minorHAnsi" w:cstheme="minorHAnsi"/>
          <w:b/>
        </w:rPr>
        <w:t>A</w:t>
      </w:r>
    </w:p>
    <w:p w14:paraId="068EDD7F" w14:textId="77777777" w:rsidR="00A47669" w:rsidRPr="002A0D1D" w:rsidRDefault="00A47669" w:rsidP="00A47669">
      <w:pPr>
        <w:pStyle w:val="Odstavekseznama"/>
        <w:numPr>
          <w:ilvl w:val="0"/>
          <w:numId w:val="17"/>
        </w:numPr>
        <w:spacing w:after="120"/>
        <w:ind w:left="426" w:hanging="426"/>
        <w:contextualSpacing w:val="0"/>
        <w:jc w:val="both"/>
        <w:rPr>
          <w:rFonts w:asciiTheme="minorHAnsi" w:hAnsiTheme="minorHAnsi" w:cstheme="minorHAnsi"/>
        </w:rPr>
      </w:pPr>
      <w:r w:rsidRPr="002A0D1D">
        <w:rPr>
          <w:rFonts w:asciiTheme="minorHAnsi" w:hAnsiTheme="minorHAnsi" w:cstheme="minorHAnsi"/>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31D4037D" w14:textId="77777777" w:rsidR="00A47669" w:rsidRPr="002A0D1D" w:rsidRDefault="00A47669" w:rsidP="00A47669">
      <w:pPr>
        <w:rPr>
          <w:rFonts w:asciiTheme="minorHAnsi" w:hAnsiTheme="minorHAnsi" w:cstheme="minorHAnsi"/>
          <w:b/>
        </w:rPr>
      </w:pPr>
    </w:p>
    <w:p w14:paraId="2D96AEA6" w14:textId="77777777" w:rsidR="00A47669" w:rsidRPr="002A0D1D" w:rsidRDefault="00A47669" w:rsidP="00A47669">
      <w:pPr>
        <w:pStyle w:val="Odstavekseznama"/>
        <w:numPr>
          <w:ilvl w:val="0"/>
          <w:numId w:val="16"/>
        </w:numPr>
        <w:spacing w:after="120"/>
        <w:ind w:left="851"/>
        <w:contextualSpacing w:val="0"/>
        <w:jc w:val="both"/>
        <w:rPr>
          <w:rFonts w:asciiTheme="minorHAnsi" w:hAnsiTheme="minorHAnsi" w:cstheme="minorHAnsi"/>
        </w:rPr>
      </w:pPr>
      <w:r w:rsidRPr="002A0D1D">
        <w:rPr>
          <w:rFonts w:asciiTheme="minorHAnsi" w:hAnsiTheme="minorHAnsi" w:cstheme="minorHAnsi"/>
        </w:rPr>
        <w:t>ruski državljan ali fizična ali pravna oseba, subjekt ali organ s sedežem v Rusiji;</w:t>
      </w:r>
    </w:p>
    <w:p w14:paraId="08B6E0CA" w14:textId="77777777" w:rsidR="00A47669" w:rsidRPr="002A0D1D" w:rsidRDefault="00A47669" w:rsidP="00A47669">
      <w:pPr>
        <w:pStyle w:val="Odstavekseznama"/>
        <w:numPr>
          <w:ilvl w:val="0"/>
          <w:numId w:val="16"/>
        </w:numPr>
        <w:spacing w:after="120"/>
        <w:ind w:left="851"/>
        <w:contextualSpacing w:val="0"/>
        <w:jc w:val="both"/>
        <w:rPr>
          <w:rFonts w:asciiTheme="minorHAnsi" w:hAnsiTheme="minorHAnsi" w:cstheme="minorHAnsi"/>
        </w:rPr>
      </w:pPr>
      <w:r w:rsidRPr="002A0D1D">
        <w:rPr>
          <w:rFonts w:asciiTheme="minorHAnsi" w:hAnsiTheme="minorHAnsi" w:cstheme="minorHAnsi"/>
        </w:rPr>
        <w:t>pravna oseba, subjekt ali organ, katerega več kot 50-odstotni delež je v neposredni ali posredni lasti subjekta iz točke (a) tega odstavka, ali</w:t>
      </w:r>
    </w:p>
    <w:p w14:paraId="6ADA479F" w14:textId="77777777" w:rsidR="00A47669" w:rsidRPr="002A0D1D" w:rsidRDefault="00A47669" w:rsidP="00A47669">
      <w:pPr>
        <w:pStyle w:val="Odstavekseznama"/>
        <w:numPr>
          <w:ilvl w:val="0"/>
          <w:numId w:val="16"/>
        </w:numPr>
        <w:spacing w:after="120"/>
        <w:ind w:left="851"/>
        <w:contextualSpacing w:val="0"/>
        <w:jc w:val="both"/>
        <w:rPr>
          <w:rFonts w:asciiTheme="minorHAnsi" w:hAnsiTheme="minorHAnsi" w:cstheme="minorHAnsi"/>
        </w:rPr>
      </w:pPr>
      <w:r w:rsidRPr="002A0D1D">
        <w:rPr>
          <w:rFonts w:asciiTheme="minorHAnsi" w:hAnsiTheme="minorHAnsi" w:cstheme="minorHAnsi"/>
        </w:rPr>
        <w:t>fizična ali pravna oseba, subjekt ali organ, ki deluje v imenu ali po navodilih subjekta iz točke (a) ali (b) tega odstavka,</w:t>
      </w:r>
    </w:p>
    <w:p w14:paraId="52FA9F56" w14:textId="77777777" w:rsidR="00A47669" w:rsidRPr="002A0D1D" w:rsidRDefault="00A47669" w:rsidP="00A47669">
      <w:pPr>
        <w:pStyle w:val="Odstavekseznama"/>
        <w:numPr>
          <w:ilvl w:val="0"/>
          <w:numId w:val="16"/>
        </w:numPr>
        <w:spacing w:after="120"/>
        <w:ind w:left="851"/>
        <w:contextualSpacing w:val="0"/>
        <w:jc w:val="both"/>
        <w:rPr>
          <w:rFonts w:asciiTheme="minorHAnsi" w:hAnsiTheme="minorHAnsi" w:cstheme="minorHAnsi"/>
        </w:rPr>
      </w:pPr>
      <w:r w:rsidRPr="002A0D1D">
        <w:rPr>
          <w:rFonts w:asciiTheme="minorHAnsi" w:hAnsiTheme="minorHAnsi" w:cstheme="minorHAnsi"/>
        </w:rPr>
        <w:t>podizvajalec, dobavitelj ali subjekt, katerega zmogljivosti se uporabljajo v smislu direktiv o javnem naročanju, ki predstavljajo več kot 10 % vrednosti predmetnega naročila.</w:t>
      </w:r>
    </w:p>
    <w:p w14:paraId="73BF9AC1" w14:textId="77777777" w:rsidR="00A47669" w:rsidRPr="002A0D1D" w:rsidRDefault="00A47669" w:rsidP="00A47669">
      <w:pPr>
        <w:rPr>
          <w:rFonts w:asciiTheme="minorHAnsi" w:hAnsiTheme="minorHAnsi" w:cstheme="minorHAnsi"/>
        </w:rPr>
      </w:pPr>
    </w:p>
    <w:p w14:paraId="18A0C943" w14:textId="31F7BB71" w:rsidR="00A47669" w:rsidRPr="002A0D1D" w:rsidRDefault="00A47669" w:rsidP="00A47669">
      <w:pPr>
        <w:pStyle w:val="Odstavekseznama"/>
        <w:numPr>
          <w:ilvl w:val="0"/>
          <w:numId w:val="17"/>
        </w:numPr>
        <w:spacing w:after="120"/>
        <w:ind w:left="426" w:hanging="426"/>
        <w:contextualSpacing w:val="0"/>
        <w:jc w:val="both"/>
        <w:rPr>
          <w:rFonts w:asciiTheme="minorHAnsi" w:hAnsiTheme="minorHAnsi" w:cstheme="minorHAnsi"/>
        </w:rPr>
      </w:pPr>
      <w:r w:rsidRPr="002A0D1D">
        <w:rPr>
          <w:rFonts w:asciiTheme="minorHAnsi" w:hAnsiTheme="minorHAnsi" w:cstheme="minorHAnsi"/>
        </w:rPr>
        <w:t>V zvezi z javnim naročilom »</w:t>
      </w:r>
      <w:r w:rsidR="005C1879" w:rsidRPr="00373699">
        <w:rPr>
          <w:rFonts w:asciiTheme="minorHAnsi" w:hAnsiTheme="minorHAnsi" w:cstheme="minorHAnsi"/>
          <w:bCs/>
        </w:rPr>
        <w:t xml:space="preserve">TISK RAČUNOV IN </w:t>
      </w:r>
      <w:r w:rsidR="006534AC">
        <w:rPr>
          <w:rFonts w:asciiTheme="minorHAnsi" w:hAnsiTheme="minorHAnsi" w:cstheme="minorHAnsi"/>
          <w:bCs/>
        </w:rPr>
        <w:t xml:space="preserve">IZVAJANJE </w:t>
      </w:r>
      <w:r w:rsidR="005C1879" w:rsidRPr="00373699">
        <w:rPr>
          <w:rFonts w:asciiTheme="minorHAnsi" w:hAnsiTheme="minorHAnsi" w:cstheme="minorHAnsi"/>
          <w:bCs/>
        </w:rPr>
        <w:t>POŠTNIH STORITEV</w:t>
      </w:r>
      <w:r w:rsidRPr="002A0D1D">
        <w:rPr>
          <w:rFonts w:asciiTheme="minorHAnsi" w:hAnsiTheme="minorHAnsi" w:cstheme="minorHAnsi"/>
        </w:rPr>
        <w:t>« izjavljamo, da:</w:t>
      </w:r>
    </w:p>
    <w:p w14:paraId="6B55DF96" w14:textId="782C57F0" w:rsidR="00A47669" w:rsidRPr="00AB027E" w:rsidRDefault="00A47669" w:rsidP="00AB027E">
      <w:pPr>
        <w:pStyle w:val="Odstavekseznama"/>
        <w:numPr>
          <w:ilvl w:val="0"/>
          <w:numId w:val="31"/>
        </w:numPr>
        <w:ind w:left="851"/>
        <w:jc w:val="both"/>
        <w:rPr>
          <w:rFonts w:asciiTheme="minorHAnsi" w:hAnsiTheme="minorHAnsi" w:cstheme="minorHAnsi"/>
        </w:rPr>
      </w:pPr>
      <w:r w:rsidRPr="006B6E77">
        <w:rPr>
          <w:rFonts w:asciiTheme="minorHAnsi" w:hAnsiTheme="minorHAnsi" w:cstheme="minorHAnsi"/>
        </w:rPr>
        <w:t>smo seznanjeni z vsemi pogoji in zahtevami Dokumentacije za oddajo javnega naročila z oznako</w:t>
      </w:r>
      <w:r w:rsidR="000F2FFA" w:rsidRPr="000F2FFA">
        <w:rPr>
          <w:rFonts w:asciiTheme="minorHAnsi" w:hAnsiTheme="minorHAnsi" w:cstheme="minorHAnsi"/>
        </w:rPr>
        <w:t xml:space="preserve"> </w:t>
      </w:r>
      <w:r w:rsidR="00AB027E" w:rsidRPr="00AB027E">
        <w:rPr>
          <w:rFonts w:asciiTheme="minorHAnsi" w:hAnsiTheme="minorHAnsi" w:cstheme="minorHAnsi"/>
        </w:rPr>
        <w:t>JR000008/2026</w:t>
      </w:r>
      <w:r w:rsidRPr="00AB027E">
        <w:rPr>
          <w:rFonts w:asciiTheme="minorHAnsi" w:hAnsiTheme="minorHAnsi" w:cstheme="minorHAnsi"/>
        </w:rPr>
        <w:t>,</w:t>
      </w:r>
    </w:p>
    <w:p w14:paraId="586F6BEF" w14:textId="71E139B3" w:rsidR="00A47669" w:rsidRPr="006B6E77" w:rsidRDefault="00A47669" w:rsidP="00A47669">
      <w:pPr>
        <w:pStyle w:val="Odstavekseznama"/>
        <w:numPr>
          <w:ilvl w:val="0"/>
          <w:numId w:val="31"/>
        </w:numPr>
        <w:ind w:left="851"/>
        <w:jc w:val="both"/>
        <w:rPr>
          <w:rFonts w:asciiTheme="minorHAnsi" w:hAnsiTheme="minorHAnsi" w:cstheme="minorHAnsi"/>
        </w:rPr>
      </w:pPr>
      <w:r w:rsidRPr="006B6E77">
        <w:rPr>
          <w:rFonts w:asciiTheme="minorHAnsi" w:hAnsiTheme="minorHAnsi" w:cstheme="minorHAnsi"/>
        </w:rPr>
        <w:t xml:space="preserve">se z vsemi pogoji Dokumentacije za oddajo javnega naročila z oznako </w:t>
      </w:r>
      <w:r w:rsidR="00AB027E" w:rsidRPr="00AB027E">
        <w:rPr>
          <w:rFonts w:asciiTheme="minorHAnsi" w:hAnsiTheme="minorHAnsi" w:cstheme="minorHAnsi"/>
        </w:rPr>
        <w:t>JR000008/2026</w:t>
      </w:r>
      <w:r w:rsidR="00AB027E">
        <w:rPr>
          <w:rFonts w:asciiTheme="minorHAnsi" w:hAnsiTheme="minorHAnsi" w:cstheme="minorHAnsi"/>
        </w:rPr>
        <w:t xml:space="preserve"> </w:t>
      </w:r>
      <w:r w:rsidRPr="006B6E77">
        <w:rPr>
          <w:rFonts w:asciiTheme="minorHAnsi" w:hAnsiTheme="minorHAnsi" w:cstheme="minorHAnsi"/>
        </w:rPr>
        <w:t>v celoti strinjamo,</w:t>
      </w:r>
    </w:p>
    <w:p w14:paraId="458CA623" w14:textId="17B0894B" w:rsidR="00A47669" w:rsidRPr="006B6E77" w:rsidRDefault="00A47669" w:rsidP="00A47669">
      <w:pPr>
        <w:pStyle w:val="Odstavekseznama"/>
        <w:numPr>
          <w:ilvl w:val="0"/>
          <w:numId w:val="31"/>
        </w:numPr>
        <w:ind w:left="851"/>
        <w:jc w:val="both"/>
        <w:rPr>
          <w:rFonts w:asciiTheme="minorHAnsi" w:hAnsiTheme="minorHAnsi" w:cstheme="minorHAnsi"/>
        </w:rPr>
      </w:pPr>
      <w:r w:rsidRPr="006B6E77">
        <w:rPr>
          <w:rFonts w:asciiTheme="minorHAnsi" w:hAnsiTheme="minorHAnsi" w:cstheme="minorHAnsi"/>
        </w:rPr>
        <w:t xml:space="preserve">izpolnjujemo vse pogoje, ki so določeni v Dokumentaciji za oddajo javnega naročila z oznako </w:t>
      </w:r>
      <w:r w:rsidR="00AB027E" w:rsidRPr="00AB027E">
        <w:rPr>
          <w:rFonts w:asciiTheme="minorHAnsi" w:hAnsiTheme="minorHAnsi" w:cstheme="minorHAnsi"/>
        </w:rPr>
        <w:t>JR000008/2026</w:t>
      </w:r>
      <w:r w:rsidRPr="006B6E77">
        <w:rPr>
          <w:rFonts w:asciiTheme="minorHAnsi" w:hAnsiTheme="minorHAnsi" w:cstheme="minorHAnsi"/>
        </w:rPr>
        <w:t xml:space="preserve">, in jih bomo izpolnjevali tudi v primeru sklenitve </w:t>
      </w:r>
      <w:r w:rsidR="005165F7">
        <w:rPr>
          <w:rFonts w:asciiTheme="minorHAnsi" w:hAnsiTheme="minorHAnsi" w:cstheme="minorHAnsi"/>
        </w:rPr>
        <w:t>okvirnega sporazuma</w:t>
      </w:r>
      <w:r w:rsidRPr="006B6E77">
        <w:rPr>
          <w:rFonts w:asciiTheme="minorHAnsi" w:hAnsiTheme="minorHAnsi" w:cstheme="minorHAnsi"/>
        </w:rPr>
        <w:t>.</w:t>
      </w:r>
    </w:p>
    <w:p w14:paraId="3FCE5F49" w14:textId="77777777" w:rsidR="00A47669" w:rsidRDefault="00A47669" w:rsidP="00A47669">
      <w:pPr>
        <w:ind w:left="1134"/>
        <w:jc w:val="both"/>
        <w:rPr>
          <w:rFonts w:asciiTheme="minorHAnsi" w:hAnsiTheme="minorHAnsi" w:cstheme="minorHAnsi"/>
        </w:rPr>
      </w:pPr>
    </w:p>
    <w:p w14:paraId="00346339" w14:textId="27FDE056" w:rsidR="00A07106" w:rsidRPr="00E91D69" w:rsidRDefault="00A07106" w:rsidP="00A07106">
      <w:pPr>
        <w:pStyle w:val="Odstavekseznama"/>
        <w:widowControl w:val="0"/>
        <w:numPr>
          <w:ilvl w:val="0"/>
          <w:numId w:val="44"/>
        </w:numPr>
        <w:suppressAutoHyphens/>
        <w:spacing w:line="266" w:lineRule="exact"/>
        <w:jc w:val="both"/>
        <w:rPr>
          <w:rFonts w:asciiTheme="minorHAnsi" w:hAnsiTheme="minorHAnsi" w:cstheme="minorHAnsi"/>
        </w:rPr>
      </w:pPr>
      <w:r w:rsidRPr="002A0D1D">
        <w:rPr>
          <w:rFonts w:asciiTheme="minorHAnsi" w:hAnsiTheme="minorHAnsi" w:cstheme="minorHAnsi"/>
        </w:rPr>
        <w:t>V zvezi z javnim naročilom »</w:t>
      </w:r>
      <w:r w:rsidRPr="00373699">
        <w:rPr>
          <w:rFonts w:asciiTheme="minorHAnsi" w:hAnsiTheme="minorHAnsi" w:cstheme="minorHAnsi"/>
          <w:bCs/>
        </w:rPr>
        <w:t xml:space="preserve">TISK RAČUNOV IN </w:t>
      </w:r>
      <w:r w:rsidR="00394F5C">
        <w:rPr>
          <w:rFonts w:asciiTheme="minorHAnsi" w:hAnsiTheme="minorHAnsi" w:cstheme="minorHAnsi"/>
          <w:bCs/>
        </w:rPr>
        <w:t xml:space="preserve">IZVAJANJE </w:t>
      </w:r>
      <w:r w:rsidRPr="00373699">
        <w:rPr>
          <w:rFonts w:asciiTheme="minorHAnsi" w:hAnsiTheme="minorHAnsi" w:cstheme="minorHAnsi"/>
          <w:bCs/>
        </w:rPr>
        <w:t>POŠTNIH STORITEV</w:t>
      </w:r>
      <w:r w:rsidRPr="002A0D1D">
        <w:rPr>
          <w:rFonts w:asciiTheme="minorHAnsi" w:hAnsiTheme="minorHAnsi" w:cstheme="minorHAnsi"/>
        </w:rPr>
        <w:t>« izjavljamo, da</w:t>
      </w:r>
      <w:r w:rsidRPr="002F0EEB">
        <w:rPr>
          <w:rFonts w:asciiTheme="minorHAnsi" w:hAnsiTheme="minorHAnsi" w:cstheme="minorHAnsi"/>
          <w:i/>
          <w:iCs/>
          <w:sz w:val="20"/>
          <w:szCs w:val="20"/>
          <w:shd w:val="clear" w:color="auto" w:fill="FFFFFF"/>
        </w:rPr>
        <w:t xml:space="preserve"> (ustrezno odkljukajte</w:t>
      </w:r>
      <w:r>
        <w:rPr>
          <w:rFonts w:asciiTheme="minorHAnsi" w:hAnsiTheme="minorHAnsi" w:cstheme="minorHAnsi"/>
          <w:i/>
          <w:iCs/>
          <w:sz w:val="20"/>
          <w:szCs w:val="20"/>
          <w:shd w:val="clear" w:color="auto" w:fill="FFFFFF"/>
        </w:rPr>
        <w:t xml:space="preserve"> in po potrebi izpolnite</w:t>
      </w:r>
      <w:r>
        <w:rPr>
          <w:rFonts w:asciiTheme="minorHAnsi" w:hAnsiTheme="minorHAnsi" w:cstheme="minorHAnsi"/>
          <w:shd w:val="clear" w:color="auto" w:fill="FFFFFF"/>
        </w:rPr>
        <w:t>)</w:t>
      </w:r>
      <w:r w:rsidRPr="002F0EEB">
        <w:rPr>
          <w:rFonts w:asciiTheme="minorHAnsi" w:hAnsiTheme="minorHAnsi" w:cstheme="minorHAnsi"/>
          <w:shd w:val="clear" w:color="auto" w:fill="FFFFFF"/>
        </w:rPr>
        <w:t>:</w:t>
      </w:r>
    </w:p>
    <w:p w14:paraId="74CF2991" w14:textId="77777777" w:rsidR="00A07106" w:rsidRPr="00E91D69" w:rsidRDefault="00A07106" w:rsidP="00A07106">
      <w:pPr>
        <w:pStyle w:val="Odstavekseznama"/>
        <w:widowControl w:val="0"/>
        <w:suppressAutoHyphens/>
        <w:spacing w:line="266" w:lineRule="exact"/>
        <w:ind w:left="360"/>
        <w:jc w:val="both"/>
        <w:rPr>
          <w:rFonts w:asciiTheme="minorHAnsi" w:hAnsiTheme="minorHAnsi" w:cstheme="minorHAnsi"/>
        </w:rPr>
      </w:pPr>
    </w:p>
    <w:p w14:paraId="4A7A91CB" w14:textId="77777777" w:rsidR="00A07106" w:rsidRPr="002F0EEB" w:rsidRDefault="00000000" w:rsidP="00A07106">
      <w:pPr>
        <w:pStyle w:val="Odstavekseznama"/>
        <w:widowControl w:val="0"/>
        <w:suppressAutoHyphens/>
        <w:spacing w:line="266" w:lineRule="exact"/>
        <w:ind w:left="360"/>
        <w:jc w:val="both"/>
        <w:rPr>
          <w:rFonts w:asciiTheme="minorHAnsi" w:hAnsiTheme="minorHAnsi" w:cstheme="minorHAnsi"/>
        </w:rPr>
      </w:pPr>
      <w:sdt>
        <w:sdtPr>
          <w:rPr>
            <w:rFonts w:asciiTheme="minorHAnsi" w:hAnsiTheme="minorHAnsi" w:cstheme="minorHAnsi"/>
          </w:rPr>
          <w:id w:val="602080545"/>
          <w14:checkbox>
            <w14:checked w14:val="0"/>
            <w14:checkedState w14:val="2612" w14:font="MS Gothic"/>
            <w14:uncheckedState w14:val="2610" w14:font="MS Gothic"/>
          </w14:checkbox>
        </w:sdtPr>
        <w:sdtContent>
          <w:r w:rsidR="00A07106" w:rsidRPr="002F0EEB">
            <w:rPr>
              <w:rFonts w:ascii="Segoe UI Symbol" w:eastAsia="MS Gothic" w:hAnsi="Segoe UI Symbol" w:cs="Segoe UI Symbol"/>
            </w:rPr>
            <w:t>☐</w:t>
          </w:r>
        </w:sdtContent>
      </w:sdt>
      <w:r w:rsidR="00A07106" w:rsidRPr="002F0EEB">
        <w:rPr>
          <w:rFonts w:asciiTheme="minorHAnsi" w:hAnsiTheme="minorHAnsi" w:cstheme="minorHAnsi"/>
        </w:rPr>
        <w:t xml:space="preserve"> ne nahajamo v enem od položajev iz prvega, b) točke četrtega ali šestega odstavka 75. člena ZJN-3</w:t>
      </w:r>
      <w:r w:rsidR="00A07106">
        <w:rPr>
          <w:rFonts w:asciiTheme="minorHAnsi" w:hAnsiTheme="minorHAnsi" w:cstheme="minorHAnsi"/>
        </w:rPr>
        <w:t>;</w:t>
      </w:r>
      <w:r w:rsidR="00A07106" w:rsidRPr="002F0EEB">
        <w:rPr>
          <w:rFonts w:asciiTheme="minorHAnsi" w:hAnsiTheme="minorHAnsi" w:cstheme="minorHAnsi"/>
        </w:rPr>
        <w:t xml:space="preserve"> </w:t>
      </w:r>
    </w:p>
    <w:p w14:paraId="5B37F32F" w14:textId="77777777" w:rsidR="00A07106" w:rsidRPr="002F0EEB" w:rsidRDefault="00A07106" w:rsidP="00A07106">
      <w:pPr>
        <w:pStyle w:val="Odstavekseznama"/>
        <w:widowControl w:val="0"/>
        <w:suppressAutoHyphens/>
        <w:spacing w:line="266" w:lineRule="exact"/>
        <w:ind w:left="360"/>
        <w:jc w:val="both"/>
        <w:rPr>
          <w:rFonts w:asciiTheme="minorHAnsi" w:hAnsiTheme="minorHAnsi" w:cstheme="minorHAnsi"/>
        </w:rPr>
      </w:pPr>
    </w:p>
    <w:p w14:paraId="0C793522" w14:textId="77777777" w:rsidR="00A07106" w:rsidRPr="002F0EEB" w:rsidRDefault="00000000" w:rsidP="00A07106">
      <w:pPr>
        <w:pStyle w:val="Odstavekseznama"/>
        <w:widowControl w:val="0"/>
        <w:suppressAutoHyphens/>
        <w:spacing w:line="266" w:lineRule="exact"/>
        <w:ind w:left="360"/>
        <w:jc w:val="both"/>
        <w:rPr>
          <w:rFonts w:asciiTheme="minorHAnsi" w:hAnsiTheme="minorHAnsi" w:cstheme="minorHAnsi"/>
        </w:rPr>
      </w:pPr>
      <w:sdt>
        <w:sdtPr>
          <w:rPr>
            <w:rFonts w:asciiTheme="minorHAnsi" w:hAnsiTheme="minorHAnsi" w:cstheme="minorHAnsi"/>
          </w:rPr>
          <w:id w:val="73873486"/>
          <w14:checkbox>
            <w14:checked w14:val="0"/>
            <w14:checkedState w14:val="2612" w14:font="MS Gothic"/>
            <w14:uncheckedState w14:val="2610" w14:font="MS Gothic"/>
          </w14:checkbox>
        </w:sdtPr>
        <w:sdtContent>
          <w:r w:rsidR="00A07106">
            <w:rPr>
              <w:rFonts w:ascii="MS Gothic" w:eastAsia="MS Gothic" w:hAnsi="MS Gothic" w:cstheme="minorHAnsi" w:hint="eastAsia"/>
            </w:rPr>
            <w:t>☐</w:t>
          </w:r>
        </w:sdtContent>
      </w:sdt>
      <w:r w:rsidR="00A07106">
        <w:rPr>
          <w:rFonts w:asciiTheme="minorHAnsi" w:hAnsiTheme="minorHAnsi" w:cstheme="minorHAnsi"/>
        </w:rPr>
        <w:t xml:space="preserve"> </w:t>
      </w:r>
      <w:r w:rsidR="00A07106" w:rsidRPr="002F0EEB">
        <w:rPr>
          <w:rFonts w:asciiTheme="minorHAnsi" w:hAnsiTheme="minorHAnsi" w:cstheme="minorHAnsi"/>
        </w:rPr>
        <w:t xml:space="preserve">nahajamo v enem od položajev iz prvega, b) točke četrtega ali šestega odstavka 75. člena ZJN-3 in da lahko dokažemo svojo zanesljivost kljub obstoju razlogov za izključitev za naslednjimi ukrepi </w:t>
      </w:r>
      <w:sdt>
        <w:sdtPr>
          <w:rPr>
            <w:rFonts w:asciiTheme="minorHAnsi" w:hAnsiTheme="minorHAnsi" w:cstheme="minorHAnsi"/>
          </w:rPr>
          <w:id w:val="-568806822"/>
          <w:placeholder>
            <w:docPart w:val="B75274814FF4448A92071311F8D1CEF0"/>
          </w:placeholder>
          <w:showingPlcHdr/>
          <w:text/>
        </w:sdtPr>
        <w:sdtContent>
          <w:r w:rsidR="00A07106" w:rsidRPr="002F0EEB">
            <w:rPr>
              <w:rStyle w:val="Besedilooznabemesta"/>
              <w:rFonts w:asciiTheme="minorHAnsi" w:eastAsiaTheme="majorEastAsia" w:hAnsiTheme="minorHAnsi" w:cstheme="minorHAnsi"/>
            </w:rPr>
            <w:t>Kliknite ali tapnite tukaj, če želite vnesti besedilo.</w:t>
          </w:r>
        </w:sdtContent>
      </w:sdt>
    </w:p>
    <w:p w14:paraId="6B2A53CD" w14:textId="77777777" w:rsidR="00A47669" w:rsidRPr="002A0D1D" w:rsidRDefault="00A47669" w:rsidP="00A07106">
      <w:pPr>
        <w:jc w:val="both"/>
        <w:rPr>
          <w:rFonts w:asciiTheme="minorHAnsi" w:hAnsiTheme="minorHAnsi" w:cstheme="minorHAnsi"/>
        </w:rPr>
      </w:pPr>
    </w:p>
    <w:p w14:paraId="51DDC8F9" w14:textId="77777777" w:rsidR="00A47669" w:rsidRPr="002A0D1D" w:rsidRDefault="00A47669" w:rsidP="00A47669">
      <w:pPr>
        <w:rPr>
          <w:rFonts w:asciiTheme="minorHAnsi" w:hAnsiTheme="minorHAnsi" w:cstheme="minorHAnsi"/>
        </w:rPr>
      </w:pPr>
    </w:p>
    <w:sdt>
      <w:sdtPr>
        <w:rPr>
          <w:rFonts w:asciiTheme="minorHAnsi" w:hAnsiTheme="minorHAnsi" w:cstheme="minorHAnsi"/>
        </w:rPr>
        <w:id w:val="-1015602503"/>
        <w:placeholder>
          <w:docPart w:val="28DDE14256844C7E87F14F24328E7314"/>
        </w:placeholder>
        <w:showingPlcHdr/>
        <w:text/>
      </w:sdtPr>
      <w:sdtContent>
        <w:p w14:paraId="4473C8B5" w14:textId="77777777" w:rsidR="00A47669" w:rsidRPr="002A0D1D" w:rsidRDefault="00A47669" w:rsidP="00A47669">
          <w:pPr>
            <w:jc w:val="both"/>
            <w:rPr>
              <w:rFonts w:asciiTheme="minorHAnsi" w:hAnsiTheme="minorHAnsi" w:cstheme="minorHAnsi"/>
            </w:rPr>
          </w:pPr>
          <w:r w:rsidRPr="002A0D1D">
            <w:rPr>
              <w:rStyle w:val="Besedilooznabemesta"/>
              <w:rFonts w:asciiTheme="minorHAnsi" w:eastAsiaTheme="majorEastAsia" w:hAnsiTheme="minorHAnsi" w:cstheme="minorHAnsi"/>
              <w:color w:val="auto"/>
            </w:rPr>
            <w:t>Kliknite ali tapnite tukaj, če želite vnesti besedilo.</w:t>
          </w:r>
        </w:p>
      </w:sdtContent>
    </w:sdt>
    <w:p w14:paraId="28E78FD6"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(Kraj in datum)                                                                                     Žig            </w:t>
      </w:r>
    </w:p>
    <w:p w14:paraId="5685D48A" w14:textId="77777777" w:rsidR="00A47669" w:rsidRPr="002A0D1D" w:rsidRDefault="00A47669" w:rsidP="00A47669">
      <w:pPr>
        <w:jc w:val="both"/>
        <w:rPr>
          <w:rFonts w:asciiTheme="minorHAnsi" w:hAnsiTheme="minorHAnsi" w:cstheme="minorHAnsi"/>
        </w:rPr>
      </w:pPr>
    </w:p>
    <w:p w14:paraId="67379D21" w14:textId="77777777" w:rsidR="00A47669" w:rsidRPr="002A0D1D" w:rsidRDefault="00A47669" w:rsidP="00A47669">
      <w:pPr>
        <w:jc w:val="both"/>
        <w:rPr>
          <w:rFonts w:asciiTheme="minorHAnsi" w:hAnsiTheme="minorHAnsi" w:cstheme="minorHAnsi"/>
        </w:rPr>
      </w:pPr>
    </w:p>
    <w:sdt>
      <w:sdtPr>
        <w:rPr>
          <w:rFonts w:asciiTheme="minorHAnsi" w:hAnsiTheme="minorHAnsi" w:cstheme="minorHAnsi"/>
        </w:rPr>
        <w:id w:val="1710139846"/>
        <w:placeholder>
          <w:docPart w:val="28DDE14256844C7E87F14F24328E7314"/>
        </w:placeholder>
        <w:showingPlcHdr/>
        <w:text/>
      </w:sdtPr>
      <w:sdtContent>
        <w:p w14:paraId="5B93E383" w14:textId="77777777" w:rsidR="00A47669" w:rsidRPr="002A0D1D" w:rsidRDefault="00A47669" w:rsidP="00A47669">
          <w:pPr>
            <w:jc w:val="both"/>
            <w:rPr>
              <w:rFonts w:asciiTheme="minorHAnsi" w:hAnsiTheme="minorHAnsi" w:cstheme="minorHAnsi"/>
            </w:rPr>
          </w:pPr>
          <w:r w:rsidRPr="002A0D1D">
            <w:rPr>
              <w:rStyle w:val="Besedilooznabemesta"/>
              <w:rFonts w:asciiTheme="minorHAnsi" w:eastAsiaTheme="majorEastAsia" w:hAnsiTheme="minorHAnsi" w:cstheme="minorHAnsi"/>
              <w:color w:val="auto"/>
            </w:rPr>
            <w:t>Kliknite ali tapnite tukaj, če želite vnesti besedilo.</w:t>
          </w:r>
        </w:p>
      </w:sdtContent>
    </w:sdt>
    <w:p w14:paraId="538C0157"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(Naziv in podpis zakonitega zastopnika gospodarskega subjekta) </w:t>
      </w:r>
    </w:p>
    <w:p w14:paraId="3D1C3DE6" w14:textId="77777777" w:rsidR="00A47669" w:rsidRPr="002A0D1D" w:rsidRDefault="00A47669" w:rsidP="00A47669">
      <w:pPr>
        <w:rPr>
          <w:rFonts w:asciiTheme="minorHAnsi" w:hAnsiTheme="minorHAnsi" w:cstheme="minorHAnsi"/>
        </w:rPr>
      </w:pPr>
    </w:p>
    <w:p w14:paraId="7F7F6B7B" w14:textId="77777777" w:rsidR="00A47669" w:rsidRDefault="00A47669" w:rsidP="00A47669">
      <w:pPr>
        <w:tabs>
          <w:tab w:val="left" w:pos="2694"/>
          <w:tab w:val="left" w:pos="2977"/>
        </w:tabs>
        <w:ind w:right="1"/>
        <w:rPr>
          <w:rFonts w:asciiTheme="minorHAnsi" w:hAnsiTheme="minorHAnsi" w:cstheme="minorHAnsi"/>
          <w:b/>
          <w:i/>
        </w:rPr>
      </w:pPr>
    </w:p>
    <w:p w14:paraId="564B4019" w14:textId="77777777" w:rsidR="00A47669" w:rsidRDefault="00A47669" w:rsidP="00A47669">
      <w:pPr>
        <w:tabs>
          <w:tab w:val="left" w:pos="2694"/>
          <w:tab w:val="left" w:pos="2977"/>
        </w:tabs>
        <w:ind w:right="1"/>
        <w:rPr>
          <w:rFonts w:asciiTheme="minorHAnsi" w:hAnsiTheme="minorHAnsi" w:cstheme="minorHAnsi"/>
          <w:b/>
          <w:i/>
        </w:rPr>
      </w:pPr>
    </w:p>
    <w:p w14:paraId="1FE6E703" w14:textId="77777777" w:rsidR="003D18CA" w:rsidRDefault="003D18CA">
      <w:pPr>
        <w:spacing w:after="160" w:line="259" w:lineRule="auto"/>
        <w:rPr>
          <w:rFonts w:asciiTheme="minorHAnsi" w:hAnsiTheme="minorHAnsi" w:cstheme="minorHAnsi"/>
          <w:b/>
          <w:i/>
        </w:rPr>
      </w:pPr>
      <w:r>
        <w:rPr>
          <w:rFonts w:asciiTheme="minorHAnsi" w:hAnsiTheme="minorHAnsi" w:cstheme="minorHAnsi"/>
          <w:b/>
          <w:i/>
        </w:rPr>
        <w:br w:type="page"/>
      </w:r>
    </w:p>
    <w:p w14:paraId="78390F17" w14:textId="77777777" w:rsidR="00A47669" w:rsidRPr="002A0D1D" w:rsidRDefault="00A47669" w:rsidP="00A47669">
      <w:pPr>
        <w:tabs>
          <w:tab w:val="left" w:pos="2694"/>
          <w:tab w:val="left" w:pos="2977"/>
        </w:tabs>
        <w:ind w:right="1"/>
        <w:rPr>
          <w:rFonts w:asciiTheme="minorHAnsi" w:hAnsiTheme="minorHAnsi" w:cstheme="minorHAnsi"/>
          <w:b/>
        </w:rPr>
      </w:pPr>
      <w:r w:rsidRPr="002A0D1D">
        <w:rPr>
          <w:rFonts w:asciiTheme="minorHAnsi" w:hAnsiTheme="minorHAnsi" w:cstheme="minorHAnsi"/>
          <w:b/>
          <w:i/>
        </w:rPr>
        <w:t>OBR-13</w:t>
      </w:r>
    </w:p>
    <w:p w14:paraId="4004DD9E" w14:textId="77777777" w:rsidR="00A47669" w:rsidRPr="002A0D1D" w:rsidRDefault="00A47669" w:rsidP="00A47669">
      <w:pPr>
        <w:widowControl w:val="0"/>
        <w:jc w:val="both"/>
        <w:rPr>
          <w:rFonts w:asciiTheme="minorHAnsi" w:hAnsiTheme="minorHAnsi" w:cstheme="minorHAnsi"/>
          <w:b/>
          <w:highlight w:val="yellow"/>
        </w:rPr>
      </w:pPr>
    </w:p>
    <w:p w14:paraId="15B6BE68" w14:textId="77777777" w:rsidR="00A47669" w:rsidRPr="002A0D1D" w:rsidRDefault="00A47669" w:rsidP="00A47669">
      <w:pPr>
        <w:widowControl w:val="0"/>
        <w:jc w:val="both"/>
        <w:rPr>
          <w:rFonts w:asciiTheme="minorHAnsi" w:hAnsiTheme="minorHAnsi" w:cstheme="minorHAnsi"/>
          <w:b/>
          <w:highlight w:val="yellow"/>
        </w:rPr>
      </w:pPr>
    </w:p>
    <w:p w14:paraId="1EB3649D" w14:textId="77777777" w:rsidR="00A47669" w:rsidRPr="002A0D1D" w:rsidRDefault="00A47669" w:rsidP="00A47669">
      <w:pPr>
        <w:rPr>
          <w:rFonts w:asciiTheme="minorHAnsi" w:hAnsiTheme="minorHAnsi" w:cstheme="minorHAnsi"/>
        </w:rPr>
      </w:pPr>
      <w:r w:rsidRPr="002A0D1D">
        <w:rPr>
          <w:rFonts w:asciiTheme="minorHAnsi" w:hAnsiTheme="minorHAnsi" w:cstheme="minorHAnsi"/>
          <w:i/>
        </w:rPr>
        <w:t>Gospodarski subjekt:</w:t>
      </w:r>
      <w:r w:rsidRPr="002A0D1D">
        <w:rPr>
          <w:rFonts w:asciiTheme="minorHAnsi" w:hAnsiTheme="minorHAnsi" w:cstheme="minorHAnsi"/>
        </w:rPr>
        <w:t xml:space="preserve"> </w:t>
      </w:r>
    </w:p>
    <w:sdt>
      <w:sdtPr>
        <w:rPr>
          <w:rFonts w:asciiTheme="minorHAnsi" w:hAnsiTheme="minorHAnsi" w:cstheme="minorHAnsi"/>
        </w:rPr>
        <w:id w:val="416837741"/>
        <w:placeholder>
          <w:docPart w:val="8F4BCD8672C648809C7D3515E38E79CE"/>
        </w:placeholder>
        <w:showingPlcHdr/>
      </w:sdtPr>
      <w:sdtContent>
        <w:p w14:paraId="6327A3CA" w14:textId="77777777" w:rsidR="00A47669" w:rsidRPr="002A0D1D" w:rsidRDefault="00A47669" w:rsidP="00A47669">
          <w:pPr>
            <w:spacing w:after="120"/>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sdtContent>
    </w:sdt>
    <w:p w14:paraId="02C3648A" w14:textId="77777777" w:rsidR="00A47669" w:rsidRPr="002A0D1D" w:rsidRDefault="00A47669" w:rsidP="00A47669">
      <w:pPr>
        <w:widowControl w:val="0"/>
        <w:jc w:val="both"/>
        <w:rPr>
          <w:rFonts w:asciiTheme="minorHAnsi" w:hAnsiTheme="minorHAnsi" w:cstheme="minorHAnsi"/>
          <w:b/>
          <w:highlight w:val="yellow"/>
        </w:rPr>
      </w:pPr>
    </w:p>
    <w:p w14:paraId="1CF4A1AE" w14:textId="77777777" w:rsidR="00A47669" w:rsidRPr="002A0D1D" w:rsidRDefault="00A47669" w:rsidP="00A47669">
      <w:pPr>
        <w:widowControl w:val="0"/>
        <w:jc w:val="both"/>
        <w:rPr>
          <w:rFonts w:asciiTheme="minorHAnsi" w:hAnsiTheme="minorHAnsi" w:cstheme="minorHAnsi"/>
          <w:b/>
          <w:highlight w:val="yellow"/>
        </w:rPr>
      </w:pPr>
    </w:p>
    <w:p w14:paraId="6FEB55BE" w14:textId="77777777" w:rsidR="00A47669" w:rsidRPr="002A0D1D" w:rsidRDefault="00A47669" w:rsidP="00A47669">
      <w:pPr>
        <w:widowControl w:val="0"/>
        <w:jc w:val="both"/>
        <w:rPr>
          <w:rFonts w:asciiTheme="minorHAnsi" w:hAnsiTheme="minorHAnsi" w:cstheme="minorHAnsi"/>
          <w:b/>
          <w:highlight w:val="yellow"/>
        </w:rPr>
      </w:pPr>
    </w:p>
    <w:p w14:paraId="32456072" w14:textId="77777777" w:rsidR="00A47669" w:rsidRPr="002A0D1D" w:rsidRDefault="00A47669" w:rsidP="00A47669">
      <w:pPr>
        <w:widowControl w:val="0"/>
        <w:jc w:val="center"/>
        <w:rPr>
          <w:rFonts w:asciiTheme="minorHAnsi" w:hAnsiTheme="minorHAnsi" w:cstheme="minorHAnsi"/>
          <w:b/>
        </w:rPr>
      </w:pPr>
      <w:r w:rsidRPr="002A0D1D">
        <w:rPr>
          <w:rFonts w:asciiTheme="minorHAnsi" w:hAnsiTheme="minorHAnsi" w:cstheme="minorHAnsi"/>
          <w:b/>
        </w:rPr>
        <w:t>SOGLASJE K ODPRAVI RAČUNSKIH NAPAK</w:t>
      </w:r>
    </w:p>
    <w:p w14:paraId="2A91CA29" w14:textId="77777777" w:rsidR="00A47669" w:rsidRPr="002A0D1D" w:rsidRDefault="00A47669" w:rsidP="00A47669">
      <w:pPr>
        <w:widowControl w:val="0"/>
        <w:jc w:val="both"/>
        <w:rPr>
          <w:rFonts w:asciiTheme="minorHAnsi" w:hAnsiTheme="minorHAnsi" w:cstheme="minorHAnsi"/>
          <w:b/>
        </w:rPr>
      </w:pPr>
    </w:p>
    <w:p w14:paraId="36054B15" w14:textId="77777777" w:rsidR="00A47669" w:rsidRPr="002A0D1D" w:rsidRDefault="00A47669" w:rsidP="00A47669">
      <w:pPr>
        <w:widowControl w:val="0"/>
        <w:jc w:val="both"/>
        <w:rPr>
          <w:rFonts w:asciiTheme="minorHAnsi" w:hAnsiTheme="minorHAnsi" w:cstheme="minorHAnsi"/>
          <w:b/>
        </w:rPr>
      </w:pPr>
    </w:p>
    <w:p w14:paraId="041E2359" w14:textId="11737FFC" w:rsidR="00A47669" w:rsidRPr="002A0D1D" w:rsidRDefault="00A47669" w:rsidP="00A47669">
      <w:pPr>
        <w:widowControl w:val="0"/>
        <w:jc w:val="both"/>
        <w:rPr>
          <w:rFonts w:asciiTheme="minorHAnsi" w:hAnsiTheme="minorHAnsi" w:cstheme="minorHAnsi"/>
          <w:bCs/>
        </w:rPr>
      </w:pPr>
      <w:r w:rsidRPr="002A0D1D">
        <w:rPr>
          <w:rFonts w:asciiTheme="minorHAnsi" w:hAnsiTheme="minorHAnsi" w:cstheme="minorHAnsi"/>
          <w:bCs/>
        </w:rPr>
        <w:t>V okviru oddaje ponudbe javnega naročila »</w:t>
      </w:r>
      <w:r w:rsidR="005C1879" w:rsidRPr="00373699">
        <w:rPr>
          <w:rFonts w:asciiTheme="minorHAnsi" w:hAnsiTheme="minorHAnsi" w:cstheme="minorHAnsi"/>
          <w:bCs/>
        </w:rPr>
        <w:t xml:space="preserve">TISK RAČUNOV IN </w:t>
      </w:r>
      <w:r w:rsidR="006534AC">
        <w:rPr>
          <w:rFonts w:asciiTheme="minorHAnsi" w:hAnsiTheme="minorHAnsi" w:cstheme="minorHAnsi"/>
          <w:bCs/>
        </w:rPr>
        <w:t xml:space="preserve">IZVAJANJE </w:t>
      </w:r>
      <w:r w:rsidR="005C1879" w:rsidRPr="00373699">
        <w:rPr>
          <w:rFonts w:asciiTheme="minorHAnsi" w:hAnsiTheme="minorHAnsi" w:cstheme="minorHAnsi"/>
          <w:bCs/>
        </w:rPr>
        <w:t>POŠTNIH STORITEV</w:t>
      </w:r>
      <w:r w:rsidRPr="002A0D1D">
        <w:rPr>
          <w:rFonts w:asciiTheme="minorHAnsi" w:hAnsiTheme="minorHAnsi" w:cstheme="minorHAnsi"/>
          <w:bCs/>
        </w:rPr>
        <w:t>«, skladno s 7. odstavkom 89. člena ZJN-3, podajamo naslednje soglasje naročniku, da:</w:t>
      </w:r>
    </w:p>
    <w:p w14:paraId="133EC216" w14:textId="77777777" w:rsidR="00A47669" w:rsidRPr="002A0D1D" w:rsidRDefault="00A47669" w:rsidP="00A47669">
      <w:pPr>
        <w:widowControl w:val="0"/>
        <w:ind w:left="284"/>
        <w:jc w:val="both"/>
        <w:rPr>
          <w:rFonts w:asciiTheme="minorHAnsi" w:hAnsiTheme="minorHAnsi" w:cstheme="minorHAnsi"/>
          <w:bCs/>
        </w:rPr>
      </w:pPr>
    </w:p>
    <w:p w14:paraId="69A874AC" w14:textId="77777777" w:rsidR="00A47669" w:rsidRPr="002A0D1D" w:rsidRDefault="00A47669" w:rsidP="00A47669">
      <w:pPr>
        <w:pStyle w:val="Odstavekseznama"/>
        <w:widowControl w:val="0"/>
        <w:numPr>
          <w:ilvl w:val="0"/>
          <w:numId w:val="31"/>
        </w:numPr>
        <w:suppressAutoHyphens/>
        <w:jc w:val="both"/>
        <w:rPr>
          <w:rFonts w:asciiTheme="minorHAnsi" w:hAnsiTheme="minorHAnsi" w:cstheme="minorHAnsi"/>
          <w:bCs/>
        </w:rPr>
      </w:pPr>
      <w:r w:rsidRPr="002A0D1D">
        <w:rPr>
          <w:rFonts w:asciiTheme="minorHAnsi" w:hAnsiTheme="minorHAnsi" w:cstheme="minorHAnsi"/>
          <w:bCs/>
        </w:rPr>
        <w:t>popravi računske napake, ki jih odkrije pri pregledu in ocenjevanju ponudb, pri tem se količina in cena na enoto brez DDV ne smeta spreminjati;</w:t>
      </w:r>
    </w:p>
    <w:p w14:paraId="7E90CA8A" w14:textId="77777777" w:rsidR="00A47669" w:rsidRPr="002A0D1D" w:rsidRDefault="00A47669" w:rsidP="00A47669">
      <w:pPr>
        <w:pStyle w:val="Odstavekseznama"/>
        <w:widowControl w:val="0"/>
        <w:suppressAutoHyphens/>
        <w:ind w:left="851" w:hanging="567"/>
        <w:jc w:val="both"/>
        <w:rPr>
          <w:rFonts w:asciiTheme="minorHAnsi" w:hAnsiTheme="minorHAnsi" w:cstheme="minorHAnsi"/>
          <w:bCs/>
        </w:rPr>
      </w:pPr>
    </w:p>
    <w:p w14:paraId="13B70B18" w14:textId="77777777" w:rsidR="00A47669" w:rsidRPr="006B6E77" w:rsidRDefault="00A47669" w:rsidP="00A47669">
      <w:pPr>
        <w:pStyle w:val="Odstavekseznama"/>
        <w:widowControl w:val="0"/>
        <w:numPr>
          <w:ilvl w:val="0"/>
          <w:numId w:val="31"/>
        </w:numPr>
        <w:suppressAutoHyphens/>
        <w:jc w:val="both"/>
        <w:rPr>
          <w:rFonts w:asciiTheme="minorHAnsi" w:hAnsiTheme="minorHAnsi" w:cstheme="minorHAnsi"/>
          <w:bCs/>
        </w:rPr>
      </w:pPr>
      <w:r w:rsidRPr="006B6E77">
        <w:rPr>
          <w:rFonts w:asciiTheme="minorHAnsi" w:hAnsiTheme="minorHAnsi" w:cstheme="minorHAnsi"/>
          <w:bCs/>
        </w:rPr>
        <w:t>lahko popravi računske napake zaradi nepravilne vnaprej določene matematične operacije s strani naročnika</w:t>
      </w:r>
      <w:r>
        <w:rPr>
          <w:rFonts w:asciiTheme="minorHAnsi" w:hAnsiTheme="minorHAnsi" w:cstheme="minorHAnsi"/>
          <w:bCs/>
        </w:rPr>
        <w:t xml:space="preserve"> </w:t>
      </w:r>
      <w:r w:rsidRPr="006B6E77">
        <w:rPr>
          <w:rFonts w:asciiTheme="minorHAnsi" w:hAnsiTheme="minorHAnsi" w:cstheme="minorHAnsi"/>
          <w:bCs/>
        </w:rPr>
        <w:t>in sicer tako, da ob upoštevanju cen na enoto brez DDV in količin, ki jih ponudi ponudnik, izračuna vrednost ponudbe z upoštevanjem pravilne matematične operacije;</w:t>
      </w:r>
    </w:p>
    <w:p w14:paraId="70314E0A" w14:textId="77777777" w:rsidR="00A47669" w:rsidRPr="002A0D1D" w:rsidRDefault="00A47669" w:rsidP="00A47669">
      <w:pPr>
        <w:widowControl w:val="0"/>
        <w:ind w:left="851" w:hanging="567"/>
        <w:contextualSpacing/>
        <w:jc w:val="both"/>
        <w:rPr>
          <w:rFonts w:asciiTheme="minorHAnsi" w:hAnsiTheme="minorHAnsi" w:cstheme="minorHAnsi"/>
          <w:bCs/>
        </w:rPr>
      </w:pPr>
    </w:p>
    <w:p w14:paraId="2E8BC9EC" w14:textId="77777777" w:rsidR="00A47669" w:rsidRPr="006B6E77" w:rsidRDefault="00A47669" w:rsidP="00A47669">
      <w:pPr>
        <w:pStyle w:val="Odstavekseznama"/>
        <w:widowControl w:val="0"/>
        <w:numPr>
          <w:ilvl w:val="0"/>
          <w:numId w:val="31"/>
        </w:numPr>
        <w:suppressAutoHyphens/>
        <w:jc w:val="both"/>
        <w:rPr>
          <w:rFonts w:asciiTheme="minorHAnsi" w:hAnsiTheme="minorHAnsi" w:cstheme="minorHAnsi"/>
          <w:bCs/>
        </w:rPr>
      </w:pPr>
      <w:r w:rsidRPr="006B6E77">
        <w:rPr>
          <w:rFonts w:asciiTheme="minorHAnsi" w:hAnsiTheme="minorHAnsi" w:cstheme="minorHAnsi"/>
          <w:bCs/>
        </w:rPr>
        <w:t>popravi napačno zapisano stopnjo DDV v pravilno.</w:t>
      </w:r>
    </w:p>
    <w:p w14:paraId="43CE38FA" w14:textId="77777777" w:rsidR="00A47669" w:rsidRPr="002A0D1D" w:rsidRDefault="00A47669" w:rsidP="00A47669">
      <w:pPr>
        <w:widowControl w:val="0"/>
        <w:jc w:val="both"/>
        <w:rPr>
          <w:rFonts w:asciiTheme="minorHAnsi" w:hAnsiTheme="minorHAnsi" w:cstheme="minorHAnsi"/>
          <w:b/>
        </w:rPr>
      </w:pPr>
    </w:p>
    <w:p w14:paraId="596CAB48" w14:textId="77777777" w:rsidR="00A47669" w:rsidRPr="002A0D1D" w:rsidRDefault="00A47669" w:rsidP="00A47669">
      <w:pPr>
        <w:widowControl w:val="0"/>
        <w:jc w:val="both"/>
        <w:rPr>
          <w:rFonts w:asciiTheme="minorHAnsi" w:hAnsiTheme="minorHAnsi" w:cstheme="minorHAnsi"/>
          <w:i/>
        </w:rPr>
      </w:pPr>
    </w:p>
    <w:p w14:paraId="38F3C88A" w14:textId="77777777" w:rsidR="00A47669" w:rsidRPr="002A0D1D" w:rsidRDefault="00A47669" w:rsidP="00A47669">
      <w:pPr>
        <w:widowControl w:val="0"/>
        <w:jc w:val="both"/>
        <w:rPr>
          <w:rFonts w:asciiTheme="minorHAnsi" w:hAnsiTheme="minorHAnsi" w:cstheme="minorHAnsi"/>
          <w:i/>
        </w:rPr>
      </w:pPr>
    </w:p>
    <w:p w14:paraId="7B6138BC" w14:textId="77777777" w:rsidR="00A47669" w:rsidRPr="002A0D1D" w:rsidRDefault="00A47669" w:rsidP="00A47669">
      <w:pPr>
        <w:widowControl w:val="0"/>
        <w:jc w:val="both"/>
        <w:rPr>
          <w:rFonts w:asciiTheme="minorHAnsi" w:hAnsiTheme="minorHAnsi" w:cstheme="minorHAnsi"/>
          <w:i/>
        </w:rPr>
      </w:pPr>
    </w:p>
    <w:sdt>
      <w:sdtPr>
        <w:rPr>
          <w:rFonts w:asciiTheme="minorHAnsi" w:hAnsiTheme="minorHAnsi" w:cstheme="minorHAnsi"/>
        </w:rPr>
        <w:id w:val="485670676"/>
        <w:placeholder>
          <w:docPart w:val="15B635A36C4E4A389CEDBCFDE4A17CC4"/>
        </w:placeholder>
        <w:showingPlcHdr/>
        <w:text/>
      </w:sdtPr>
      <w:sdtContent>
        <w:p w14:paraId="5BCA85FF" w14:textId="77777777" w:rsidR="00A47669" w:rsidRPr="002A0D1D" w:rsidRDefault="00A47669" w:rsidP="00A47669">
          <w:pPr>
            <w:jc w:val="both"/>
            <w:rPr>
              <w:rFonts w:asciiTheme="minorHAnsi" w:hAnsiTheme="minorHAnsi" w:cstheme="minorHAnsi"/>
            </w:rPr>
          </w:pPr>
          <w:r w:rsidRPr="002A0D1D">
            <w:rPr>
              <w:rStyle w:val="Besedilooznabemesta"/>
              <w:rFonts w:asciiTheme="minorHAnsi" w:eastAsiaTheme="majorEastAsia" w:hAnsiTheme="minorHAnsi" w:cstheme="minorHAnsi"/>
              <w:color w:val="auto"/>
            </w:rPr>
            <w:t>Kliknite ali tapnite tukaj, če želite vnesti besedilo.</w:t>
          </w:r>
        </w:p>
      </w:sdtContent>
    </w:sdt>
    <w:p w14:paraId="038371AA"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(Kraj in datum)                                                                                     Žig            </w:t>
      </w:r>
    </w:p>
    <w:p w14:paraId="64AC3B0E" w14:textId="77777777" w:rsidR="00A47669" w:rsidRPr="002A0D1D" w:rsidRDefault="00A47669" w:rsidP="00A47669">
      <w:pPr>
        <w:jc w:val="both"/>
        <w:rPr>
          <w:rFonts w:asciiTheme="minorHAnsi" w:hAnsiTheme="minorHAnsi" w:cstheme="minorHAnsi"/>
        </w:rPr>
      </w:pPr>
    </w:p>
    <w:p w14:paraId="3E62800C" w14:textId="77777777" w:rsidR="00A47669" w:rsidRPr="002A0D1D" w:rsidRDefault="00A47669" w:rsidP="00A47669">
      <w:pPr>
        <w:jc w:val="both"/>
        <w:rPr>
          <w:rFonts w:asciiTheme="minorHAnsi" w:hAnsiTheme="minorHAnsi" w:cstheme="minorHAnsi"/>
        </w:rPr>
      </w:pPr>
    </w:p>
    <w:sdt>
      <w:sdtPr>
        <w:rPr>
          <w:rFonts w:asciiTheme="minorHAnsi" w:hAnsiTheme="minorHAnsi" w:cstheme="minorHAnsi"/>
        </w:rPr>
        <w:id w:val="-623230160"/>
        <w:placeholder>
          <w:docPart w:val="15B635A36C4E4A389CEDBCFDE4A17CC4"/>
        </w:placeholder>
        <w:showingPlcHdr/>
        <w:text/>
      </w:sdtPr>
      <w:sdtContent>
        <w:p w14:paraId="63D71EC7" w14:textId="77777777" w:rsidR="00A47669" w:rsidRPr="002A0D1D" w:rsidRDefault="00A47669" w:rsidP="00A47669">
          <w:pPr>
            <w:jc w:val="both"/>
            <w:rPr>
              <w:rFonts w:asciiTheme="minorHAnsi" w:hAnsiTheme="minorHAnsi" w:cstheme="minorHAnsi"/>
            </w:rPr>
          </w:pPr>
          <w:r w:rsidRPr="002A0D1D">
            <w:rPr>
              <w:rStyle w:val="Besedilooznabemesta"/>
              <w:rFonts w:asciiTheme="minorHAnsi" w:eastAsiaTheme="majorEastAsia" w:hAnsiTheme="minorHAnsi" w:cstheme="minorHAnsi"/>
              <w:color w:val="auto"/>
            </w:rPr>
            <w:t>Kliknite ali tapnite tukaj, če želite vnesti besedilo.</w:t>
          </w:r>
        </w:p>
      </w:sdtContent>
    </w:sdt>
    <w:p w14:paraId="4EC4B100" w14:textId="77777777" w:rsidR="00A47669" w:rsidRPr="002A0D1D" w:rsidRDefault="00A47669" w:rsidP="00A47669">
      <w:pPr>
        <w:jc w:val="both"/>
        <w:rPr>
          <w:rFonts w:asciiTheme="minorHAnsi" w:hAnsiTheme="minorHAnsi" w:cstheme="minorHAnsi"/>
          <w:b/>
          <w:bCs/>
        </w:rPr>
      </w:pPr>
      <w:r w:rsidRPr="002A0D1D">
        <w:rPr>
          <w:rFonts w:asciiTheme="minorHAnsi" w:hAnsiTheme="minorHAnsi" w:cstheme="minorHAnsi"/>
        </w:rPr>
        <w:t xml:space="preserve">(Naziv in podpis zakonitega zastopnika ponudnika) </w:t>
      </w:r>
    </w:p>
    <w:bookmarkEnd w:id="36"/>
    <w:p w14:paraId="6AC73EBD" w14:textId="77777777" w:rsidR="00F1312E" w:rsidRDefault="00F1312E"/>
    <w:sectPr w:rsidR="00F1312E" w:rsidSect="00A07106">
      <w:pgSz w:w="11906" w:h="16838"/>
      <w:pgMar w:top="1418"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0352F" w14:textId="77777777" w:rsidR="00360EE3" w:rsidRDefault="00360EE3" w:rsidP="00A47669">
      <w:r>
        <w:separator/>
      </w:r>
    </w:p>
  </w:endnote>
  <w:endnote w:type="continuationSeparator" w:id="0">
    <w:p w14:paraId="67634217" w14:textId="77777777" w:rsidR="00360EE3" w:rsidRDefault="00360EE3" w:rsidP="00A47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Typewriter">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1260111"/>
      <w:docPartObj>
        <w:docPartGallery w:val="Page Numbers (Bottom of Page)"/>
        <w:docPartUnique/>
      </w:docPartObj>
    </w:sdtPr>
    <w:sdtContent>
      <w:p w14:paraId="77CCBC83" w14:textId="06980D04" w:rsidR="005B57A7" w:rsidRDefault="005B57A7">
        <w:pPr>
          <w:pStyle w:val="Noga"/>
          <w:jc w:val="center"/>
        </w:pPr>
        <w:r>
          <w:fldChar w:fldCharType="begin"/>
        </w:r>
        <w:r>
          <w:instrText>PAGE   \* MERGEFORMAT</w:instrText>
        </w:r>
        <w:r>
          <w:fldChar w:fldCharType="separate"/>
        </w:r>
        <w:r>
          <w:t>2</w:t>
        </w:r>
        <w:r>
          <w:fldChar w:fldCharType="end"/>
        </w:r>
      </w:p>
    </w:sdtContent>
  </w:sdt>
  <w:p w14:paraId="195543BC" w14:textId="77777777" w:rsidR="005B57A7" w:rsidRDefault="005B57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C4B98" w14:textId="77777777" w:rsidR="00360EE3" w:rsidRDefault="00360EE3" w:rsidP="00A47669">
      <w:r>
        <w:separator/>
      </w:r>
    </w:p>
  </w:footnote>
  <w:footnote w:type="continuationSeparator" w:id="0">
    <w:p w14:paraId="79BDB058" w14:textId="77777777" w:rsidR="00360EE3" w:rsidRDefault="00360EE3" w:rsidP="00A47669">
      <w:r>
        <w:continuationSeparator/>
      </w:r>
    </w:p>
  </w:footnote>
  <w:footnote w:id="1">
    <w:p w14:paraId="45BD6821" w14:textId="77777777" w:rsidR="00A47669" w:rsidRPr="002A0D1D" w:rsidRDefault="00A47669" w:rsidP="009770B9">
      <w:pPr>
        <w:pStyle w:val="Sprotnaopomba-besedilo"/>
        <w:jc w:val="both"/>
        <w:rPr>
          <w:rFonts w:asciiTheme="minorHAnsi" w:hAnsiTheme="minorHAnsi" w:cstheme="minorHAnsi"/>
        </w:rPr>
      </w:pPr>
      <w:r w:rsidRPr="002A0D1D">
        <w:rPr>
          <w:rStyle w:val="FootnoteCharacters"/>
          <w:rFonts w:asciiTheme="minorHAnsi" w:hAnsiTheme="minorHAnsi" w:cstheme="minorHAnsi"/>
        </w:rPr>
        <w:footnoteRef/>
      </w:r>
      <w:r w:rsidRPr="002A0D1D">
        <w:rPr>
          <w:rFonts w:asciiTheme="minorHAnsi" w:hAnsiTheme="minorHAnsi" w:cstheme="minorHAnsi"/>
        </w:rPr>
        <w:t xml:space="preserve"> Obligacijski zakonik (Uradni list RS, št. 97/07 – uradno prečiščeno besedilo, 64/16 – odl. US in 20/18 – OROZ631)</w:t>
      </w:r>
    </w:p>
  </w:footnote>
  <w:footnote w:id="2">
    <w:p w14:paraId="0E50A4B1" w14:textId="77777777" w:rsidR="00A47669" w:rsidRDefault="00A47669" w:rsidP="00A47669">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2022/578 z dne 8. 4. 2022) </w:t>
      </w:r>
    </w:p>
  </w:footnote>
  <w:footnote w:id="3">
    <w:p w14:paraId="46CAC097" w14:textId="77777777" w:rsidR="00A47669" w:rsidRPr="0064555F" w:rsidRDefault="00A47669" w:rsidP="00A47669">
      <w:pPr>
        <w:jc w:val="both"/>
        <w:rPr>
          <w:rFonts w:asciiTheme="minorHAnsi" w:hAnsiTheme="minorHAnsi" w:cstheme="minorHAnsi"/>
          <w:i/>
          <w:sz w:val="18"/>
          <w:szCs w:val="18"/>
        </w:rPr>
      </w:pPr>
      <w:r w:rsidRPr="0064555F">
        <w:rPr>
          <w:rStyle w:val="Sprotnaopomba-sklic"/>
          <w:rFonts w:asciiTheme="minorHAnsi" w:hAnsiTheme="minorHAnsi" w:cstheme="minorHAnsi"/>
          <w:sz w:val="18"/>
          <w:szCs w:val="18"/>
        </w:rPr>
        <w:footnoteRef/>
      </w:r>
      <w:r w:rsidRPr="0064555F">
        <w:rPr>
          <w:rFonts w:asciiTheme="minorHAnsi" w:hAnsiTheme="minorHAnsi" w:cstheme="minorHAnsi"/>
          <w:sz w:val="18"/>
          <w:szCs w:val="18"/>
        </w:rPr>
        <w:t xml:space="preserve"> </w:t>
      </w:r>
      <w:r w:rsidRPr="0064555F">
        <w:rPr>
          <w:rFonts w:asciiTheme="minorHAnsi" w:hAnsiTheme="minorHAnsi" w:cstheme="minorHAnsi"/>
          <w:i/>
          <w:sz w:val="18"/>
          <w:szCs w:val="18"/>
        </w:rPr>
        <w:t xml:space="preserve">Ta obrazec predloži ponudnik za vsakega podizvajalca, ki bo sodeloval pri javnem naročilu. </w:t>
      </w:r>
    </w:p>
    <w:p w14:paraId="6B4B33B9" w14:textId="77777777" w:rsidR="00A47669" w:rsidRPr="00337FCF" w:rsidRDefault="00A47669" w:rsidP="00A47669">
      <w:pPr>
        <w:jc w:val="both"/>
        <w:rPr>
          <w:rFonts w:asciiTheme="minorHAnsi" w:hAnsiTheme="minorHAnsi" w:cstheme="minorHAnsi"/>
          <w:sz w:val="22"/>
          <w:szCs w:val="22"/>
        </w:rPr>
      </w:pPr>
    </w:p>
    <w:p w14:paraId="3F0C3C5D" w14:textId="77777777" w:rsidR="00A47669" w:rsidRDefault="00A47669" w:rsidP="00A47669">
      <w:pPr>
        <w:pStyle w:val="Sprotnaopomba-besedilo"/>
      </w:pPr>
    </w:p>
  </w:footnote>
  <w:footnote w:id="4">
    <w:p w14:paraId="341EC658" w14:textId="56597BAA" w:rsidR="000F2FFA" w:rsidRDefault="000F2FFA" w:rsidP="000F2FFA">
      <w:pPr>
        <w:pStyle w:val="Sprotnaopomba-besedilo"/>
        <w:jc w:val="both"/>
      </w:pPr>
      <w:r>
        <w:rPr>
          <w:rStyle w:val="Sprotnaopomba-sklic"/>
        </w:rPr>
        <w:footnoteRef/>
      </w:r>
      <w:r>
        <w:t xml:space="preserve"> </w:t>
      </w:r>
      <w:r w:rsidRPr="00443C2D">
        <w:rPr>
          <w:i/>
          <w:sz w:val="16"/>
          <w:szCs w:val="16"/>
        </w:rPr>
        <w:t>Določbe, navedene v tem delu, bodo vključene v</w:t>
      </w:r>
      <w:r>
        <w:rPr>
          <w:i/>
          <w:sz w:val="16"/>
          <w:szCs w:val="16"/>
        </w:rPr>
        <w:t xml:space="preserve"> </w:t>
      </w:r>
      <w:r w:rsidR="005165F7">
        <w:rPr>
          <w:i/>
          <w:sz w:val="16"/>
          <w:szCs w:val="16"/>
        </w:rPr>
        <w:t>okvirni sporazum</w:t>
      </w:r>
      <w:r w:rsidRPr="00443C2D">
        <w:rPr>
          <w:i/>
          <w:sz w:val="16"/>
          <w:szCs w:val="16"/>
        </w:rPr>
        <w:t xml:space="preserve"> le, če bo </w:t>
      </w:r>
      <w:r>
        <w:rPr>
          <w:i/>
          <w:sz w:val="16"/>
          <w:szCs w:val="16"/>
        </w:rPr>
        <w:t xml:space="preserve">izvajalec </w:t>
      </w:r>
      <w:r w:rsidRPr="00443C2D">
        <w:rPr>
          <w:i/>
          <w:sz w:val="16"/>
          <w:szCs w:val="16"/>
        </w:rPr>
        <w:t xml:space="preserve">nastopal skupaj s podizvajalci. V nasprotnem primeru se ta del vzorca </w:t>
      </w:r>
      <w:r>
        <w:rPr>
          <w:i/>
          <w:sz w:val="16"/>
          <w:szCs w:val="16"/>
        </w:rPr>
        <w:t>okvirnega sporazuma</w:t>
      </w:r>
      <w:r w:rsidRPr="00443C2D">
        <w:rPr>
          <w:i/>
          <w:sz w:val="16"/>
          <w:szCs w:val="16"/>
        </w:rPr>
        <w:t xml:space="preserve">, ki se nanaša na izvajanje storitev s podizvajalci, </w:t>
      </w:r>
      <w:r>
        <w:rPr>
          <w:i/>
          <w:sz w:val="16"/>
          <w:szCs w:val="16"/>
        </w:rPr>
        <w:t>nadomesti z besedilom: »Izvajalec  pri izvedbi ne nastopa s podizvajalci«.</w:t>
      </w:r>
    </w:p>
  </w:footnote>
  <w:footnote w:id="5">
    <w:p w14:paraId="3A802E17" w14:textId="77777777" w:rsidR="00A47669" w:rsidRPr="004F14F5" w:rsidRDefault="00A47669" w:rsidP="00A47669">
      <w:pPr>
        <w:pStyle w:val="Sprotnaopomba-besedilo"/>
        <w:rPr>
          <w:rFonts w:asciiTheme="minorHAnsi" w:hAnsiTheme="minorHAnsi" w:cstheme="minorHAnsi"/>
        </w:rPr>
      </w:pPr>
      <w:r w:rsidRPr="004F14F5">
        <w:rPr>
          <w:rStyle w:val="Sprotnaopomba-sklic"/>
          <w:rFonts w:asciiTheme="minorHAnsi" w:hAnsiTheme="minorHAnsi" w:cstheme="minorHAnsi"/>
          <w:shd w:val="clear" w:color="auto" w:fill="FFFFFF" w:themeFill="background1"/>
        </w:rPr>
        <w:footnoteRef/>
      </w:r>
      <w:r w:rsidRPr="004F14F5">
        <w:rPr>
          <w:rFonts w:asciiTheme="minorHAnsi" w:hAnsiTheme="minorHAnsi" w:cstheme="minorHAnsi"/>
          <w:shd w:val="clear" w:color="auto" w:fill="FFFFFF" w:themeFill="background1"/>
        </w:rPr>
        <w:t xml:space="preserve"> </w:t>
      </w:r>
      <w:bookmarkStart w:id="37" w:name="_Hlk172534222"/>
      <w:r w:rsidRPr="004F14F5">
        <w:rPr>
          <w:rFonts w:asciiTheme="minorHAnsi" w:hAnsiTheme="minorHAnsi" w:cstheme="minorHAnsi"/>
          <w:shd w:val="clear" w:color="auto" w:fill="FFFFFF" w:themeFill="background1"/>
        </w:rPr>
        <w:t>Velja izključno za tuje gospodarske subjekte, če po tujem pravu institut tihe družbe obstaja.</w:t>
      </w:r>
      <w:bookmarkEnd w:id="37"/>
    </w:p>
  </w:footnote>
  <w:footnote w:id="6">
    <w:p w14:paraId="62750497" w14:textId="77777777" w:rsidR="00A47669" w:rsidRPr="006B6E77" w:rsidRDefault="00A47669" w:rsidP="00A47669">
      <w:pPr>
        <w:pStyle w:val="Sprotnaopomba-besedilo"/>
        <w:jc w:val="both"/>
        <w:rPr>
          <w:rFonts w:ascii="Calibri" w:hAnsi="Calibri" w:cs="Calibri"/>
        </w:rPr>
      </w:pPr>
      <w:r w:rsidRPr="006B6E77">
        <w:rPr>
          <w:rStyle w:val="Sprotnaopomba-sklic"/>
          <w:rFonts w:ascii="Calibri" w:hAnsi="Calibri" w:cs="Calibri"/>
        </w:rPr>
        <w:footnoteRef/>
      </w:r>
      <w:r w:rsidRPr="006B6E77">
        <w:rPr>
          <w:rFonts w:ascii="Calibri" w:hAnsi="Calibri" w:cs="Calibri"/>
        </w:rPr>
        <w:t xml:space="preserve"> Kot družinski član se za namene te izjave štejejo: zakonec, otroci, posvojenci, starši, posvojitelji, bratje, sestre in osebe, ki s funkcionarjem živijo v skupnem gospodinjstvu ali v zunajzakonski skupnosti.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3"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outline w:val="0"/>
        <w:shadow w:val="0"/>
        <w:vanish w:val="0"/>
        <w:color w:val="auto"/>
        <w:position w:val="0"/>
        <w:sz w:val="18"/>
        <w:szCs w:val="18"/>
        <w:vertAlign w:val="baseline"/>
      </w:rPr>
    </w:lvl>
  </w:abstractNum>
  <w:abstractNum w:abstractNumId="4"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5"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4376F37"/>
    <w:multiLevelType w:val="hybridMultilevel"/>
    <w:tmpl w:val="285809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F62FDD"/>
    <w:multiLevelType w:val="hybridMultilevel"/>
    <w:tmpl w:val="CEE479A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Lucida Sans Typewriter" w:hAnsi="Lucida Sans Typewriter"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Lucida Sans Typewriter" w:hAnsi="Lucida Sans Typewriter"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Lucida Sans Typewriter" w:hAnsi="Lucida Sans Typewriter"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7C5471"/>
    <w:multiLevelType w:val="hybridMultilevel"/>
    <w:tmpl w:val="7CCC02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454C10"/>
    <w:multiLevelType w:val="multilevel"/>
    <w:tmpl w:val="6BE6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021D3D"/>
    <w:multiLevelType w:val="hybridMultilevel"/>
    <w:tmpl w:val="380C7AB4"/>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1"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2" w15:restartNumberingAfterBreak="0">
    <w:nsid w:val="1E1B2923"/>
    <w:multiLevelType w:val="multilevel"/>
    <w:tmpl w:val="24A6375C"/>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851"/>
        </w:tabs>
        <w:ind w:left="851"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3544"/>
        </w:tabs>
        <w:ind w:left="3544" w:hanging="284"/>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24C43643"/>
    <w:multiLevelType w:val="multilevel"/>
    <w:tmpl w:val="D4C8B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514A3F"/>
    <w:multiLevelType w:val="hybridMultilevel"/>
    <w:tmpl w:val="8CC835F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9491607"/>
    <w:multiLevelType w:val="hybridMultilevel"/>
    <w:tmpl w:val="68DE85F4"/>
    <w:lvl w:ilvl="0" w:tplc="0C9C1210">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9D03C4C"/>
    <w:multiLevelType w:val="multilevel"/>
    <w:tmpl w:val="D9D0C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5A457E"/>
    <w:multiLevelType w:val="multilevel"/>
    <w:tmpl w:val="76D8C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063109F"/>
    <w:multiLevelType w:val="hybridMultilevel"/>
    <w:tmpl w:val="8440143A"/>
    <w:lvl w:ilvl="0" w:tplc="97123B94">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BB26F5"/>
    <w:multiLevelType w:val="multilevel"/>
    <w:tmpl w:val="FB0EF55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683787F"/>
    <w:multiLevelType w:val="hybridMultilevel"/>
    <w:tmpl w:val="098E10EA"/>
    <w:lvl w:ilvl="0" w:tplc="04240001">
      <w:start w:val="1"/>
      <w:numFmt w:val="bullet"/>
      <w:lvlText w:val=""/>
      <w:lvlJc w:val="left"/>
      <w:pPr>
        <w:ind w:left="1335" w:hanging="360"/>
      </w:pPr>
      <w:rPr>
        <w:rFonts w:ascii="Symbol" w:hAnsi="Symbol" w:hint="default"/>
      </w:rPr>
    </w:lvl>
    <w:lvl w:ilvl="1" w:tplc="04240003" w:tentative="1">
      <w:start w:val="1"/>
      <w:numFmt w:val="bullet"/>
      <w:lvlText w:val="o"/>
      <w:lvlJc w:val="left"/>
      <w:pPr>
        <w:ind w:left="2055" w:hanging="360"/>
      </w:pPr>
      <w:rPr>
        <w:rFonts w:ascii="Courier New" w:hAnsi="Courier New" w:cs="Courier New" w:hint="default"/>
      </w:rPr>
    </w:lvl>
    <w:lvl w:ilvl="2" w:tplc="04240005" w:tentative="1">
      <w:start w:val="1"/>
      <w:numFmt w:val="bullet"/>
      <w:lvlText w:val=""/>
      <w:lvlJc w:val="left"/>
      <w:pPr>
        <w:ind w:left="2775" w:hanging="360"/>
      </w:pPr>
      <w:rPr>
        <w:rFonts w:ascii="Wingdings" w:hAnsi="Wingdings" w:hint="default"/>
      </w:rPr>
    </w:lvl>
    <w:lvl w:ilvl="3" w:tplc="04240001" w:tentative="1">
      <w:start w:val="1"/>
      <w:numFmt w:val="bullet"/>
      <w:lvlText w:val=""/>
      <w:lvlJc w:val="left"/>
      <w:pPr>
        <w:ind w:left="3495" w:hanging="360"/>
      </w:pPr>
      <w:rPr>
        <w:rFonts w:ascii="Symbol" w:hAnsi="Symbol" w:hint="default"/>
      </w:rPr>
    </w:lvl>
    <w:lvl w:ilvl="4" w:tplc="04240003" w:tentative="1">
      <w:start w:val="1"/>
      <w:numFmt w:val="bullet"/>
      <w:lvlText w:val="o"/>
      <w:lvlJc w:val="left"/>
      <w:pPr>
        <w:ind w:left="4215" w:hanging="360"/>
      </w:pPr>
      <w:rPr>
        <w:rFonts w:ascii="Courier New" w:hAnsi="Courier New" w:cs="Courier New" w:hint="default"/>
      </w:rPr>
    </w:lvl>
    <w:lvl w:ilvl="5" w:tplc="04240005" w:tentative="1">
      <w:start w:val="1"/>
      <w:numFmt w:val="bullet"/>
      <w:lvlText w:val=""/>
      <w:lvlJc w:val="left"/>
      <w:pPr>
        <w:ind w:left="4935" w:hanging="360"/>
      </w:pPr>
      <w:rPr>
        <w:rFonts w:ascii="Wingdings" w:hAnsi="Wingdings" w:hint="default"/>
      </w:rPr>
    </w:lvl>
    <w:lvl w:ilvl="6" w:tplc="04240001" w:tentative="1">
      <w:start w:val="1"/>
      <w:numFmt w:val="bullet"/>
      <w:lvlText w:val=""/>
      <w:lvlJc w:val="left"/>
      <w:pPr>
        <w:ind w:left="5655" w:hanging="360"/>
      </w:pPr>
      <w:rPr>
        <w:rFonts w:ascii="Symbol" w:hAnsi="Symbol" w:hint="default"/>
      </w:rPr>
    </w:lvl>
    <w:lvl w:ilvl="7" w:tplc="04240003" w:tentative="1">
      <w:start w:val="1"/>
      <w:numFmt w:val="bullet"/>
      <w:lvlText w:val="o"/>
      <w:lvlJc w:val="left"/>
      <w:pPr>
        <w:ind w:left="6375" w:hanging="360"/>
      </w:pPr>
      <w:rPr>
        <w:rFonts w:ascii="Courier New" w:hAnsi="Courier New" w:cs="Courier New" w:hint="default"/>
      </w:rPr>
    </w:lvl>
    <w:lvl w:ilvl="8" w:tplc="04240005" w:tentative="1">
      <w:start w:val="1"/>
      <w:numFmt w:val="bullet"/>
      <w:lvlText w:val=""/>
      <w:lvlJc w:val="left"/>
      <w:pPr>
        <w:ind w:left="7095" w:hanging="360"/>
      </w:pPr>
      <w:rPr>
        <w:rFonts w:ascii="Wingdings" w:hAnsi="Wingdings" w:hint="default"/>
      </w:rPr>
    </w:lvl>
  </w:abstractNum>
  <w:abstractNum w:abstractNumId="21" w15:restartNumberingAfterBreak="0">
    <w:nsid w:val="41AF0F9C"/>
    <w:multiLevelType w:val="hybridMultilevel"/>
    <w:tmpl w:val="2C9010AC"/>
    <w:lvl w:ilvl="0" w:tplc="56080398">
      <w:numFmt w:val="bullet"/>
      <w:lvlText w:val="-"/>
      <w:lvlJc w:val="left"/>
      <w:pPr>
        <w:ind w:left="720" w:hanging="360"/>
      </w:pPr>
      <w:rPr>
        <w:rFonts w:ascii="Calibri" w:eastAsia="Calibri" w:hAnsi="Calibri" w:cs="Times New Roman" w:hint="default"/>
      </w:rPr>
    </w:lvl>
    <w:lvl w:ilvl="1" w:tplc="04240005">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23" w15:restartNumberingAfterBreak="0">
    <w:nsid w:val="52095A06"/>
    <w:multiLevelType w:val="hybridMultilevel"/>
    <w:tmpl w:val="E2A0C77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Lucida Sans Typewriter" w:hAnsi="Lucida Sans Typewriter"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Lucida Sans Typewriter" w:hAnsi="Lucida Sans Typewriter"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Lucida Sans Typewriter" w:hAnsi="Lucida Sans Typewriter"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B82EBA"/>
    <w:multiLevelType w:val="multilevel"/>
    <w:tmpl w:val="BE94B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3BC094B"/>
    <w:multiLevelType w:val="hybridMultilevel"/>
    <w:tmpl w:val="73562BC8"/>
    <w:lvl w:ilvl="0" w:tplc="CC788F56">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0A13BE"/>
    <w:multiLevelType w:val="multilevel"/>
    <w:tmpl w:val="0F940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02063E8"/>
    <w:multiLevelType w:val="hybridMultilevel"/>
    <w:tmpl w:val="04CA033C"/>
    <w:lvl w:ilvl="0" w:tplc="F5569A80">
      <w:start w:val="1"/>
      <w:numFmt w:val="decimal"/>
      <w:lvlText w:val="%1."/>
      <w:lvlJc w:val="left"/>
      <w:pPr>
        <w:ind w:left="1004" w:hanging="360"/>
      </w:pPr>
      <w:rPr>
        <w:rFonts w:ascii="Calibri" w:hAnsi="Calibri" w:cs="Times New Roman" w:hint="default"/>
        <w:b/>
        <w:i w:val="0"/>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0" w15:restartNumberingAfterBreak="0">
    <w:nsid w:val="631A3A98"/>
    <w:multiLevelType w:val="hybridMultilevel"/>
    <w:tmpl w:val="D78234F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2" w15:restartNumberingAfterBreak="0">
    <w:nsid w:val="63FC7FDD"/>
    <w:multiLevelType w:val="multilevel"/>
    <w:tmpl w:val="3F0C1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A8415E"/>
    <w:multiLevelType w:val="hybridMultilevel"/>
    <w:tmpl w:val="DEE812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95E1985"/>
    <w:multiLevelType w:val="hybridMultilevel"/>
    <w:tmpl w:val="9A3C72CC"/>
    <w:lvl w:ilvl="0" w:tplc="4BD49CF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6D2B67"/>
    <w:multiLevelType w:val="hybridMultilevel"/>
    <w:tmpl w:val="9FACFB16"/>
    <w:lvl w:ilvl="0" w:tplc="F5569A80">
      <w:start w:val="1"/>
      <w:numFmt w:val="decimal"/>
      <w:lvlText w:val="%1."/>
      <w:lvlJc w:val="left"/>
      <w:pPr>
        <w:ind w:left="1004" w:hanging="360"/>
      </w:pPr>
      <w:rPr>
        <w:rFonts w:ascii="Calibri" w:hAnsi="Calibri" w:cs="Times New Roman" w:hint="default"/>
        <w:b/>
        <w:i w:val="0"/>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8" w15:restartNumberingAfterBreak="0">
    <w:nsid w:val="71853F88"/>
    <w:multiLevelType w:val="hybridMultilevel"/>
    <w:tmpl w:val="1760041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42" w15:restartNumberingAfterBreak="0">
    <w:nsid w:val="79DF4305"/>
    <w:multiLevelType w:val="multilevel"/>
    <w:tmpl w:val="9B9062E2"/>
    <w:lvl w:ilvl="0">
      <w:start w:val="1"/>
      <w:numFmt w:val="decimal"/>
      <w:lvlText w:val="%1."/>
      <w:lvlJc w:val="left"/>
      <w:pPr>
        <w:tabs>
          <w:tab w:val="num" w:pos="360"/>
        </w:tabs>
        <w:ind w:left="360" w:hanging="360"/>
      </w:pPr>
      <w:rPr>
        <w:b w:val="0"/>
        <w:bCs w:val="0"/>
        <w:i w:val="0"/>
        <w:iCs w:val="0"/>
      </w:r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43" w15:restartNumberingAfterBreak="0">
    <w:nsid w:val="7A0609EA"/>
    <w:multiLevelType w:val="hybridMultilevel"/>
    <w:tmpl w:val="37C87E8E"/>
    <w:lvl w:ilvl="0" w:tplc="B1768F70">
      <w:numFmt w:val="bullet"/>
      <w:lvlText w:val="-"/>
      <w:lvlJc w:val="left"/>
      <w:pPr>
        <w:ind w:left="1364" w:hanging="360"/>
      </w:pPr>
      <w:rPr>
        <w:rFonts w:ascii="Calibri" w:eastAsia="Times New Roman" w:hAnsi="Calibri" w:cs="Calibri"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44" w15:restartNumberingAfterBreak="0">
    <w:nsid w:val="7B925049"/>
    <w:multiLevelType w:val="hybridMultilevel"/>
    <w:tmpl w:val="9912D2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F0941C4"/>
    <w:multiLevelType w:val="hybridMultilevel"/>
    <w:tmpl w:val="D5B2BB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F4C6E1F"/>
    <w:multiLevelType w:val="multilevel"/>
    <w:tmpl w:val="E932B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89907066">
    <w:abstractNumId w:val="26"/>
  </w:num>
  <w:num w:numId="2" w16cid:durableId="1158964776">
    <w:abstractNumId w:val="41"/>
  </w:num>
  <w:num w:numId="3" w16cid:durableId="1817145241">
    <w:abstractNumId w:val="22"/>
  </w:num>
  <w:num w:numId="4" w16cid:durableId="1692412708">
    <w:abstractNumId w:val="1"/>
  </w:num>
  <w:num w:numId="5" w16cid:durableId="1711491596">
    <w:abstractNumId w:val="3"/>
  </w:num>
  <w:num w:numId="6" w16cid:durableId="1240285367">
    <w:abstractNumId w:val="10"/>
  </w:num>
  <w:num w:numId="7" w16cid:durableId="1656370062">
    <w:abstractNumId w:val="42"/>
  </w:num>
  <w:num w:numId="8" w16cid:durableId="1543975184">
    <w:abstractNumId w:val="31"/>
  </w:num>
  <w:num w:numId="9" w16cid:durableId="1215192001">
    <w:abstractNumId w:val="40"/>
  </w:num>
  <w:num w:numId="10" w16cid:durableId="1117337593">
    <w:abstractNumId w:val="36"/>
  </w:num>
  <w:num w:numId="11" w16cid:durableId="87506714">
    <w:abstractNumId w:val="27"/>
  </w:num>
  <w:num w:numId="12" w16cid:durableId="854223035">
    <w:abstractNumId w:val="39"/>
  </w:num>
  <w:num w:numId="13" w16cid:durableId="1164053175">
    <w:abstractNumId w:val="12"/>
  </w:num>
  <w:num w:numId="14" w16cid:durableId="1388380831">
    <w:abstractNumId w:val="18"/>
  </w:num>
  <w:num w:numId="15" w16cid:durableId="1066495336">
    <w:abstractNumId w:val="0"/>
  </w:num>
  <w:num w:numId="16" w16cid:durableId="1323698968">
    <w:abstractNumId w:val="5"/>
  </w:num>
  <w:num w:numId="17" w16cid:durableId="230430709">
    <w:abstractNumId w:val="30"/>
  </w:num>
  <w:num w:numId="18" w16cid:durableId="107630488">
    <w:abstractNumId w:val="13"/>
  </w:num>
  <w:num w:numId="19" w16cid:durableId="1036546949">
    <w:abstractNumId w:val="20"/>
  </w:num>
  <w:num w:numId="20" w16cid:durableId="1435438455">
    <w:abstractNumId w:val="2"/>
  </w:num>
  <w:num w:numId="21" w16cid:durableId="1603033729">
    <w:abstractNumId w:val="24"/>
  </w:num>
  <w:num w:numId="22" w16cid:durableId="1519388543">
    <w:abstractNumId w:val="32"/>
  </w:num>
  <w:num w:numId="23" w16cid:durableId="391122644">
    <w:abstractNumId w:val="34"/>
  </w:num>
  <w:num w:numId="24" w16cid:durableId="990671631">
    <w:abstractNumId w:val="14"/>
  </w:num>
  <w:num w:numId="25" w16cid:durableId="1466040723">
    <w:abstractNumId w:val="6"/>
  </w:num>
  <w:num w:numId="26" w16cid:durableId="2019845959">
    <w:abstractNumId w:val="16"/>
  </w:num>
  <w:num w:numId="27" w16cid:durableId="924613586">
    <w:abstractNumId w:val="25"/>
  </w:num>
  <w:num w:numId="28" w16cid:durableId="1591934978">
    <w:abstractNumId w:val="29"/>
  </w:num>
  <w:num w:numId="29" w16cid:durableId="1438407484">
    <w:abstractNumId w:val="43"/>
  </w:num>
  <w:num w:numId="30" w16cid:durableId="1475104315">
    <w:abstractNumId w:val="37"/>
  </w:num>
  <w:num w:numId="31" w16cid:durableId="902907310">
    <w:abstractNumId w:val="21"/>
  </w:num>
  <w:num w:numId="32" w16cid:durableId="1082288968">
    <w:abstractNumId w:val="11"/>
  </w:num>
  <w:num w:numId="33" w16cid:durableId="468933920">
    <w:abstractNumId w:val="35"/>
  </w:num>
  <w:num w:numId="34" w16cid:durableId="720398744">
    <w:abstractNumId w:val="33"/>
  </w:num>
  <w:num w:numId="35" w16cid:durableId="1574655681">
    <w:abstractNumId w:val="44"/>
  </w:num>
  <w:num w:numId="36" w16cid:durableId="493033246">
    <w:abstractNumId w:val="8"/>
  </w:num>
  <w:num w:numId="37" w16cid:durableId="829713389">
    <w:abstractNumId w:val="15"/>
  </w:num>
  <w:num w:numId="38" w16cid:durableId="742482547">
    <w:abstractNumId w:val="7"/>
  </w:num>
  <w:num w:numId="39" w16cid:durableId="758527537">
    <w:abstractNumId w:val="23"/>
  </w:num>
  <w:num w:numId="40" w16cid:durableId="727724299">
    <w:abstractNumId w:val="46"/>
  </w:num>
  <w:num w:numId="41" w16cid:durableId="1334145147">
    <w:abstractNumId w:val="9"/>
  </w:num>
  <w:num w:numId="42" w16cid:durableId="1931229707">
    <w:abstractNumId w:val="4"/>
  </w:num>
  <w:num w:numId="43" w16cid:durableId="1638753320">
    <w:abstractNumId w:val="38"/>
  </w:num>
  <w:num w:numId="44" w16cid:durableId="1075785953">
    <w:abstractNumId w:val="19"/>
  </w:num>
  <w:num w:numId="45" w16cid:durableId="1955399893">
    <w:abstractNumId w:val="45"/>
  </w:num>
  <w:num w:numId="46" w16cid:durableId="514618238">
    <w:abstractNumId w:val="28"/>
  </w:num>
  <w:num w:numId="47" w16cid:durableId="8889475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6knBrtnimImCmerD3lVVrdp3jN0hDOlyL4QMdDIDsBhg9F0EXX0+hF8i/f0NvIdVl56tXT8q963fpnS0yb7sLQ==" w:salt="nAkx7ZU6Jy/R8Myc/S27Sg=="/>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669"/>
    <w:rsid w:val="00001251"/>
    <w:rsid w:val="00011A8C"/>
    <w:rsid w:val="00020432"/>
    <w:rsid w:val="000213FF"/>
    <w:rsid w:val="00056DCB"/>
    <w:rsid w:val="00083DD0"/>
    <w:rsid w:val="000A0D43"/>
    <w:rsid w:val="000A2F9F"/>
    <w:rsid w:val="000B12D9"/>
    <w:rsid w:val="000D2A5C"/>
    <w:rsid w:val="000E14CE"/>
    <w:rsid w:val="000E240E"/>
    <w:rsid w:val="000E3A17"/>
    <w:rsid w:val="000E48C6"/>
    <w:rsid w:val="000F258B"/>
    <w:rsid w:val="000F2FFA"/>
    <w:rsid w:val="00121162"/>
    <w:rsid w:val="00123F10"/>
    <w:rsid w:val="00131EE2"/>
    <w:rsid w:val="00140591"/>
    <w:rsid w:val="00147736"/>
    <w:rsid w:val="0016252A"/>
    <w:rsid w:val="00165A0C"/>
    <w:rsid w:val="00173009"/>
    <w:rsid w:val="00183465"/>
    <w:rsid w:val="00184593"/>
    <w:rsid w:val="001944CC"/>
    <w:rsid w:val="001F16BC"/>
    <w:rsid w:val="002018F5"/>
    <w:rsid w:val="00212746"/>
    <w:rsid w:val="002171E3"/>
    <w:rsid w:val="00254EDB"/>
    <w:rsid w:val="00263786"/>
    <w:rsid w:val="002660ED"/>
    <w:rsid w:val="002A3963"/>
    <w:rsid w:val="002E0008"/>
    <w:rsid w:val="002E45CD"/>
    <w:rsid w:val="002F0968"/>
    <w:rsid w:val="002F1E2B"/>
    <w:rsid w:val="00303B7F"/>
    <w:rsid w:val="0030444B"/>
    <w:rsid w:val="00316244"/>
    <w:rsid w:val="00326619"/>
    <w:rsid w:val="00332347"/>
    <w:rsid w:val="00342583"/>
    <w:rsid w:val="0035129B"/>
    <w:rsid w:val="00360EE3"/>
    <w:rsid w:val="00394F5C"/>
    <w:rsid w:val="003B28C6"/>
    <w:rsid w:val="003D18CA"/>
    <w:rsid w:val="003E7621"/>
    <w:rsid w:val="003F1E32"/>
    <w:rsid w:val="0041227D"/>
    <w:rsid w:val="00425F8C"/>
    <w:rsid w:val="004260E3"/>
    <w:rsid w:val="0043043D"/>
    <w:rsid w:val="0044341D"/>
    <w:rsid w:val="00460CCD"/>
    <w:rsid w:val="00487A70"/>
    <w:rsid w:val="00496875"/>
    <w:rsid w:val="004A6CE1"/>
    <w:rsid w:val="004B37BE"/>
    <w:rsid w:val="004D2526"/>
    <w:rsid w:val="004F01C2"/>
    <w:rsid w:val="00501C24"/>
    <w:rsid w:val="005110C9"/>
    <w:rsid w:val="00512300"/>
    <w:rsid w:val="005165F7"/>
    <w:rsid w:val="0052237D"/>
    <w:rsid w:val="0052786C"/>
    <w:rsid w:val="00535240"/>
    <w:rsid w:val="005462F6"/>
    <w:rsid w:val="00551AC9"/>
    <w:rsid w:val="00552C6A"/>
    <w:rsid w:val="00554345"/>
    <w:rsid w:val="005550F9"/>
    <w:rsid w:val="00563CBF"/>
    <w:rsid w:val="00577F18"/>
    <w:rsid w:val="00596210"/>
    <w:rsid w:val="005A5D63"/>
    <w:rsid w:val="005A5E73"/>
    <w:rsid w:val="005B2EE2"/>
    <w:rsid w:val="005B57A7"/>
    <w:rsid w:val="005C1879"/>
    <w:rsid w:val="005C3FBB"/>
    <w:rsid w:val="005D3F89"/>
    <w:rsid w:val="005D601A"/>
    <w:rsid w:val="005E227D"/>
    <w:rsid w:val="005E25C3"/>
    <w:rsid w:val="005E316D"/>
    <w:rsid w:val="006236FE"/>
    <w:rsid w:val="0062639F"/>
    <w:rsid w:val="00630EA7"/>
    <w:rsid w:val="00633003"/>
    <w:rsid w:val="00644077"/>
    <w:rsid w:val="006534AC"/>
    <w:rsid w:val="00674EDF"/>
    <w:rsid w:val="006968C9"/>
    <w:rsid w:val="006F7A9D"/>
    <w:rsid w:val="00705828"/>
    <w:rsid w:val="0074681D"/>
    <w:rsid w:val="00755577"/>
    <w:rsid w:val="007875EB"/>
    <w:rsid w:val="00797C19"/>
    <w:rsid w:val="007C2924"/>
    <w:rsid w:val="007C30BB"/>
    <w:rsid w:val="0081095D"/>
    <w:rsid w:val="00822513"/>
    <w:rsid w:val="00827890"/>
    <w:rsid w:val="008558B8"/>
    <w:rsid w:val="008B33DA"/>
    <w:rsid w:val="008B73B8"/>
    <w:rsid w:val="008C69CD"/>
    <w:rsid w:val="008C74F9"/>
    <w:rsid w:val="008D1E7D"/>
    <w:rsid w:val="008F1CC9"/>
    <w:rsid w:val="0090228F"/>
    <w:rsid w:val="00916E06"/>
    <w:rsid w:val="0093076E"/>
    <w:rsid w:val="009770B9"/>
    <w:rsid w:val="00981072"/>
    <w:rsid w:val="00986ED8"/>
    <w:rsid w:val="0099182C"/>
    <w:rsid w:val="0099238E"/>
    <w:rsid w:val="00995F1F"/>
    <w:rsid w:val="009A5A80"/>
    <w:rsid w:val="009C54CA"/>
    <w:rsid w:val="009D5010"/>
    <w:rsid w:val="009F1E71"/>
    <w:rsid w:val="00A07106"/>
    <w:rsid w:val="00A2197D"/>
    <w:rsid w:val="00A31D6D"/>
    <w:rsid w:val="00A347C6"/>
    <w:rsid w:val="00A47072"/>
    <w:rsid w:val="00A47669"/>
    <w:rsid w:val="00A61B00"/>
    <w:rsid w:val="00A62339"/>
    <w:rsid w:val="00A969DE"/>
    <w:rsid w:val="00A97F98"/>
    <w:rsid w:val="00AA1685"/>
    <w:rsid w:val="00AB027E"/>
    <w:rsid w:val="00AC3752"/>
    <w:rsid w:val="00AF3932"/>
    <w:rsid w:val="00B27D18"/>
    <w:rsid w:val="00B3525B"/>
    <w:rsid w:val="00B363BE"/>
    <w:rsid w:val="00B4589C"/>
    <w:rsid w:val="00B5038C"/>
    <w:rsid w:val="00B6484E"/>
    <w:rsid w:val="00B70B09"/>
    <w:rsid w:val="00BA1549"/>
    <w:rsid w:val="00BD4B9D"/>
    <w:rsid w:val="00C04C50"/>
    <w:rsid w:val="00C1013D"/>
    <w:rsid w:val="00C13B3D"/>
    <w:rsid w:val="00C245DD"/>
    <w:rsid w:val="00C247DB"/>
    <w:rsid w:val="00C973EB"/>
    <w:rsid w:val="00CA18AA"/>
    <w:rsid w:val="00CB0973"/>
    <w:rsid w:val="00D37049"/>
    <w:rsid w:val="00D71AF1"/>
    <w:rsid w:val="00D9101A"/>
    <w:rsid w:val="00D95DC5"/>
    <w:rsid w:val="00DB6379"/>
    <w:rsid w:val="00DE16EA"/>
    <w:rsid w:val="00E05CFB"/>
    <w:rsid w:val="00E31D14"/>
    <w:rsid w:val="00E409BC"/>
    <w:rsid w:val="00E4204A"/>
    <w:rsid w:val="00EA3CA4"/>
    <w:rsid w:val="00EB567F"/>
    <w:rsid w:val="00EC1516"/>
    <w:rsid w:val="00EC1F3B"/>
    <w:rsid w:val="00ED25D3"/>
    <w:rsid w:val="00EF5990"/>
    <w:rsid w:val="00EF710B"/>
    <w:rsid w:val="00F1312E"/>
    <w:rsid w:val="00F326CE"/>
    <w:rsid w:val="00F35B3B"/>
    <w:rsid w:val="00F46383"/>
    <w:rsid w:val="00F54489"/>
    <w:rsid w:val="00F71177"/>
    <w:rsid w:val="00F76253"/>
    <w:rsid w:val="00FA1452"/>
    <w:rsid w:val="00FB3122"/>
    <w:rsid w:val="00FC0E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035C5D"/>
  <w15:chartTrackingRefBased/>
  <w15:docId w15:val="{387DFC36-DA33-40AD-A61C-2DC2445A8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47669"/>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A4766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A4766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link w:val="Naslov3Znak"/>
    <w:qFormat/>
    <w:rsid w:val="00A47669"/>
    <w:pPr>
      <w:spacing w:before="100" w:beforeAutospacing="1" w:after="100" w:afterAutospacing="1"/>
      <w:outlineLvl w:val="2"/>
    </w:pPr>
    <w:rPr>
      <w:b/>
      <w:bCs/>
      <w:sz w:val="27"/>
      <w:szCs w:val="27"/>
    </w:rPr>
  </w:style>
  <w:style w:type="paragraph" w:styleId="Naslov4">
    <w:name w:val="heading 4"/>
    <w:basedOn w:val="Navaden"/>
    <w:next w:val="Navaden"/>
    <w:link w:val="Naslov4Znak"/>
    <w:qFormat/>
    <w:rsid w:val="00A47669"/>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rsid w:val="00A47669"/>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rsid w:val="00A47669"/>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rsid w:val="00A47669"/>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rsid w:val="00A47669"/>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rsid w:val="00A47669"/>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A47669"/>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A47669"/>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rsid w:val="00A47669"/>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rsid w:val="00A47669"/>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rsid w:val="00A47669"/>
    <w:rPr>
      <w:rFonts w:ascii="Arial" w:eastAsia="Times New Roman" w:hAnsi="Arial" w:cs="Times New Roman"/>
      <w:sz w:val="20"/>
      <w:szCs w:val="20"/>
      <w:lang w:eastAsia="sl-SI"/>
    </w:rPr>
  </w:style>
  <w:style w:type="character" w:customStyle="1" w:styleId="Naslov6Znak">
    <w:name w:val="Naslov 6 Znak"/>
    <w:basedOn w:val="Privzetapisavaodstavka"/>
    <w:link w:val="Naslov6"/>
    <w:rsid w:val="00A47669"/>
    <w:rPr>
      <w:rFonts w:ascii="Arial" w:eastAsia="Times New Roman" w:hAnsi="Arial" w:cs="Times New Roman"/>
      <w:i/>
      <w:szCs w:val="20"/>
      <w:lang w:eastAsia="sl-SI"/>
    </w:rPr>
  </w:style>
  <w:style w:type="character" w:customStyle="1" w:styleId="Naslov7Znak">
    <w:name w:val="Naslov 7 Znak"/>
    <w:basedOn w:val="Privzetapisavaodstavka"/>
    <w:link w:val="Naslov7"/>
    <w:rsid w:val="00A47669"/>
    <w:rPr>
      <w:rFonts w:ascii="Arial" w:eastAsia="Times New Roman" w:hAnsi="Arial" w:cs="Times New Roman"/>
      <w:sz w:val="20"/>
      <w:szCs w:val="20"/>
      <w:lang w:eastAsia="sl-SI"/>
    </w:rPr>
  </w:style>
  <w:style w:type="character" w:customStyle="1" w:styleId="Naslov8Znak">
    <w:name w:val="Naslov 8 Znak"/>
    <w:basedOn w:val="Privzetapisavaodstavka"/>
    <w:link w:val="Naslov8"/>
    <w:rsid w:val="00A47669"/>
    <w:rPr>
      <w:rFonts w:ascii="Arial" w:eastAsia="Times New Roman" w:hAnsi="Arial" w:cs="Times New Roman"/>
      <w:i/>
      <w:sz w:val="20"/>
      <w:szCs w:val="20"/>
      <w:lang w:eastAsia="sl-SI"/>
    </w:rPr>
  </w:style>
  <w:style w:type="character" w:customStyle="1" w:styleId="Naslov9Znak">
    <w:name w:val="Naslov 9 Znak"/>
    <w:basedOn w:val="Privzetapisavaodstavka"/>
    <w:link w:val="Naslov9"/>
    <w:rsid w:val="00A47669"/>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link w:val="GlavaZnak"/>
    <w:uiPriority w:val="99"/>
    <w:unhideWhenUsed/>
    <w:rsid w:val="00A47669"/>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basedOn w:val="Privzetapisavaodstavka"/>
    <w:link w:val="Glava"/>
    <w:uiPriority w:val="99"/>
    <w:rsid w:val="00A47669"/>
  </w:style>
  <w:style w:type="paragraph" w:styleId="Noga">
    <w:name w:val="footer"/>
    <w:basedOn w:val="Navaden"/>
    <w:link w:val="NogaZnak"/>
    <w:uiPriority w:val="99"/>
    <w:unhideWhenUsed/>
    <w:rsid w:val="00A47669"/>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A47669"/>
  </w:style>
  <w:style w:type="paragraph" w:customStyle="1" w:styleId="BasicParagraph">
    <w:name w:val="[Basic Paragraph]"/>
    <w:basedOn w:val="Navaden"/>
    <w:link w:val="BasicParagraphZnak"/>
    <w:uiPriority w:val="99"/>
    <w:rsid w:val="00A47669"/>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A47669"/>
    <w:rPr>
      <w:rFonts w:ascii="Minion Pro" w:hAnsi="Minion Pro" w:cs="Minion Pro"/>
      <w:color w:val="000000"/>
      <w:sz w:val="24"/>
      <w:szCs w:val="24"/>
      <w:lang w:val="en-US"/>
    </w:rPr>
  </w:style>
  <w:style w:type="paragraph" w:styleId="Navadensplet">
    <w:name w:val="Normal (Web)"/>
    <w:basedOn w:val="Navaden"/>
    <w:unhideWhenUsed/>
    <w:rsid w:val="00A47669"/>
    <w:pPr>
      <w:spacing w:before="100" w:beforeAutospacing="1" w:after="100" w:afterAutospacing="1"/>
    </w:pPr>
  </w:style>
  <w:style w:type="paragraph" w:styleId="Besedilooblaka">
    <w:name w:val="Balloon Text"/>
    <w:basedOn w:val="Navaden"/>
    <w:link w:val="BesedilooblakaZnak"/>
    <w:unhideWhenUsed/>
    <w:rsid w:val="00A47669"/>
    <w:rPr>
      <w:rFonts w:ascii="Segoe UI" w:hAnsi="Segoe UI" w:cs="Segoe UI"/>
      <w:sz w:val="18"/>
      <w:szCs w:val="18"/>
    </w:rPr>
  </w:style>
  <w:style w:type="character" w:customStyle="1" w:styleId="BesedilooblakaZnak">
    <w:name w:val="Besedilo oblačka Znak"/>
    <w:basedOn w:val="Privzetapisavaodstavka"/>
    <w:link w:val="Besedilooblaka"/>
    <w:rsid w:val="00A47669"/>
    <w:rPr>
      <w:rFonts w:ascii="Segoe UI" w:eastAsia="Times New Roman" w:hAnsi="Segoe UI" w:cs="Segoe UI"/>
      <w:sz w:val="18"/>
      <w:szCs w:val="18"/>
      <w:lang w:eastAsia="sl-SI"/>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za tekst"/>
    <w:basedOn w:val="Navaden"/>
    <w:link w:val="OdstavekseznamaZnak"/>
    <w:uiPriority w:val="34"/>
    <w:qFormat/>
    <w:rsid w:val="00A47669"/>
    <w:pPr>
      <w:ind w:left="720"/>
      <w:contextualSpacing/>
    </w:pPr>
  </w:style>
  <w:style w:type="numbering" w:customStyle="1" w:styleId="WWOutlineListStyle">
    <w:name w:val="WW_OutlineListStyle"/>
    <w:basedOn w:val="Brezseznama"/>
    <w:rsid w:val="00A47669"/>
    <w:pPr>
      <w:numPr>
        <w:numId w:val="1"/>
      </w:numPr>
    </w:pPr>
  </w:style>
  <w:style w:type="paragraph" w:customStyle="1" w:styleId="Standard">
    <w:name w:val="Standard"/>
    <w:rsid w:val="00A47669"/>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A47669"/>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A47669"/>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qFormat/>
    <w:rsid w:val="00A47669"/>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rsid w:val="00A47669"/>
    <w:rPr>
      <w:rFonts w:ascii="Times New Roman" w:eastAsia="Times New Roman" w:hAnsi="Times New Roman" w:cs="Times New Roman"/>
      <w:i/>
      <w:kern w:val="3"/>
      <w:lang w:val="en-US" w:bidi="en-US"/>
    </w:rPr>
  </w:style>
  <w:style w:type="numbering" w:customStyle="1" w:styleId="LS1">
    <w:name w:val="LS1"/>
    <w:basedOn w:val="Brezseznama"/>
    <w:rsid w:val="00A47669"/>
    <w:pPr>
      <w:numPr>
        <w:numId w:val="2"/>
      </w:numPr>
    </w:pPr>
  </w:style>
  <w:style w:type="numbering" w:customStyle="1" w:styleId="LS2">
    <w:name w:val="LS2"/>
    <w:basedOn w:val="Brezseznama"/>
    <w:rsid w:val="00A47669"/>
    <w:pPr>
      <w:numPr>
        <w:numId w:val="3"/>
      </w:numPr>
    </w:pPr>
  </w:style>
  <w:style w:type="table" w:styleId="Tabelamrea">
    <w:name w:val="Table Grid"/>
    <w:basedOn w:val="Navadnatabela"/>
    <w:uiPriority w:val="59"/>
    <w:rsid w:val="00A4766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A47669"/>
    <w:rPr>
      <w:color w:val="0000FF"/>
      <w:u w:val="single"/>
    </w:rPr>
  </w:style>
  <w:style w:type="paragraph" w:styleId="Kazalovsebine1">
    <w:name w:val="toc 1"/>
    <w:basedOn w:val="Navaden"/>
    <w:next w:val="Navaden"/>
    <w:uiPriority w:val="39"/>
    <w:rsid w:val="00A47669"/>
    <w:pPr>
      <w:tabs>
        <w:tab w:val="right" w:leader="dot" w:pos="9629"/>
      </w:tabs>
      <w:suppressAutoHyphens/>
    </w:pPr>
    <w:rPr>
      <w:b/>
    </w:rPr>
  </w:style>
  <w:style w:type="paragraph" w:styleId="Kazalovsebine2">
    <w:name w:val="toc 2"/>
    <w:basedOn w:val="Navaden"/>
    <w:next w:val="Navaden"/>
    <w:uiPriority w:val="39"/>
    <w:rsid w:val="00A47669"/>
    <w:pPr>
      <w:tabs>
        <w:tab w:val="right" w:leader="dot" w:pos="9629"/>
      </w:tabs>
      <w:suppressAutoHyphens/>
      <w:ind w:left="240"/>
    </w:pPr>
    <w:rPr>
      <w:b/>
      <w:i/>
    </w:rPr>
  </w:style>
  <w:style w:type="paragraph" w:styleId="Kazalovsebine3">
    <w:name w:val="toc 3"/>
    <w:basedOn w:val="Navaden"/>
    <w:next w:val="Navaden"/>
    <w:uiPriority w:val="39"/>
    <w:rsid w:val="00A47669"/>
    <w:pPr>
      <w:suppressAutoHyphens/>
      <w:ind w:left="480"/>
    </w:pPr>
    <w:rPr>
      <w:lang w:eastAsia="zh-CN"/>
    </w:rPr>
  </w:style>
  <w:style w:type="character" w:customStyle="1" w:styleId="Slog1">
    <w:name w:val="Slog1"/>
    <w:uiPriority w:val="99"/>
    <w:rsid w:val="00A47669"/>
    <w:rPr>
      <w:rFonts w:ascii="Arial" w:hAnsi="Arial" w:cs="Arial"/>
      <w:i/>
      <w:color w:val="000000"/>
      <w:sz w:val="20"/>
      <w:szCs w:val="20"/>
      <w:u w:val="single"/>
    </w:rPr>
  </w:style>
  <w:style w:type="character" w:customStyle="1" w:styleId="FootnoteCharacters">
    <w:name w:val="Footnote Characters"/>
    <w:rsid w:val="00A47669"/>
    <w:rPr>
      <w:vertAlign w:val="superscript"/>
    </w:rPr>
  </w:style>
  <w:style w:type="character" w:styleId="Sprotnaopomba-sklic">
    <w:name w:val="footnote reference"/>
    <w:aliases w:val="Footnote symbol,Footnote,Fussnota,number,SUPERS,BVI fnr"/>
    <w:uiPriority w:val="99"/>
    <w:rsid w:val="00A47669"/>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sid w:val="00A47669"/>
    <w:pPr>
      <w:suppressAutoHyphens/>
    </w:pPr>
    <w:rPr>
      <w:sz w:val="20"/>
      <w:szCs w:val="20"/>
      <w:lang w:eastAsia="zh-CN"/>
    </w:rPr>
  </w:style>
  <w:style w:type="character" w:customStyle="1" w:styleId="Sprotnaopomba-besediloZnak">
    <w:name w:val="Sprotna opomba - besedilo Znak"/>
    <w:basedOn w:val="Privzetapisavaodstavka"/>
    <w:rsid w:val="00A47669"/>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uiPriority w:val="99"/>
    <w:rsid w:val="00A47669"/>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A47669"/>
    <w:pPr>
      <w:suppressAutoHyphens/>
      <w:ind w:left="708"/>
    </w:pPr>
    <w:rPr>
      <w:sz w:val="20"/>
      <w:szCs w:val="20"/>
      <w:lang w:eastAsia="zh-CN"/>
    </w:rPr>
  </w:style>
  <w:style w:type="character" w:customStyle="1" w:styleId="WW8Num1z0">
    <w:name w:val="WW8Num1z0"/>
    <w:rsid w:val="00A47669"/>
    <w:rPr>
      <w:rFonts w:ascii="Symbol" w:hAnsi="Symbol" w:cs="Symbol" w:hint="default"/>
    </w:rPr>
  </w:style>
  <w:style w:type="character" w:customStyle="1" w:styleId="WW8Num1z2">
    <w:name w:val="WW8Num1z2"/>
    <w:rsid w:val="00A47669"/>
    <w:rPr>
      <w:rFonts w:ascii="Courier New" w:hAnsi="Courier New" w:cs="Courier New" w:hint="default"/>
    </w:rPr>
  </w:style>
  <w:style w:type="character" w:customStyle="1" w:styleId="WW8Num1z3">
    <w:name w:val="WW8Num1z3"/>
    <w:rsid w:val="00A47669"/>
    <w:rPr>
      <w:rFonts w:ascii="Wingdings" w:hAnsi="Wingdings" w:cs="Wingdings" w:hint="default"/>
    </w:rPr>
  </w:style>
  <w:style w:type="character" w:customStyle="1" w:styleId="WW8Num2z0">
    <w:name w:val="WW8Num2z0"/>
    <w:rsid w:val="00A47669"/>
    <w:rPr>
      <w:rFonts w:ascii="Symbol" w:hAnsi="Symbol" w:cs="Symbol" w:hint="default"/>
    </w:rPr>
  </w:style>
  <w:style w:type="character" w:customStyle="1" w:styleId="WW8Num2z1">
    <w:name w:val="WW8Num2z1"/>
    <w:rsid w:val="00A47669"/>
    <w:rPr>
      <w:rFonts w:ascii="Courier New" w:hAnsi="Courier New" w:cs="Courier New" w:hint="default"/>
    </w:rPr>
  </w:style>
  <w:style w:type="character" w:customStyle="1" w:styleId="WW8Num2z2">
    <w:name w:val="WW8Num2z2"/>
    <w:rsid w:val="00A47669"/>
    <w:rPr>
      <w:rFonts w:ascii="Wingdings" w:hAnsi="Wingdings" w:cs="Wingdings" w:hint="default"/>
    </w:rPr>
  </w:style>
  <w:style w:type="character" w:customStyle="1" w:styleId="WW8Num3z0">
    <w:name w:val="WW8Num3z0"/>
    <w:rsid w:val="00A47669"/>
    <w:rPr>
      <w:rFonts w:hint="default"/>
    </w:rPr>
  </w:style>
  <w:style w:type="character" w:customStyle="1" w:styleId="WW8Num3z1">
    <w:name w:val="WW8Num3z1"/>
    <w:rsid w:val="00A47669"/>
  </w:style>
  <w:style w:type="character" w:customStyle="1" w:styleId="WW8Num3z2">
    <w:name w:val="WW8Num3z2"/>
    <w:rsid w:val="00A47669"/>
  </w:style>
  <w:style w:type="character" w:customStyle="1" w:styleId="WW8Num3z3">
    <w:name w:val="WW8Num3z3"/>
    <w:rsid w:val="00A47669"/>
  </w:style>
  <w:style w:type="character" w:customStyle="1" w:styleId="WW8Num3z4">
    <w:name w:val="WW8Num3z4"/>
    <w:rsid w:val="00A47669"/>
  </w:style>
  <w:style w:type="character" w:customStyle="1" w:styleId="WW8Num3z5">
    <w:name w:val="WW8Num3z5"/>
    <w:rsid w:val="00A47669"/>
  </w:style>
  <w:style w:type="character" w:customStyle="1" w:styleId="WW8Num3z6">
    <w:name w:val="WW8Num3z6"/>
    <w:rsid w:val="00A47669"/>
  </w:style>
  <w:style w:type="character" w:customStyle="1" w:styleId="WW8Num3z7">
    <w:name w:val="WW8Num3z7"/>
    <w:rsid w:val="00A47669"/>
  </w:style>
  <w:style w:type="character" w:customStyle="1" w:styleId="WW8Num3z8">
    <w:name w:val="WW8Num3z8"/>
    <w:rsid w:val="00A47669"/>
  </w:style>
  <w:style w:type="character" w:customStyle="1" w:styleId="WW8Num4z0">
    <w:name w:val="WW8Num4z0"/>
    <w:rsid w:val="00A47669"/>
    <w:rPr>
      <w:rFonts w:hint="default"/>
    </w:rPr>
  </w:style>
  <w:style w:type="character" w:customStyle="1" w:styleId="WW8Num4z1">
    <w:name w:val="WW8Num4z1"/>
    <w:rsid w:val="00A47669"/>
  </w:style>
  <w:style w:type="character" w:customStyle="1" w:styleId="WW8Num4z2">
    <w:name w:val="WW8Num4z2"/>
    <w:rsid w:val="00A47669"/>
  </w:style>
  <w:style w:type="character" w:customStyle="1" w:styleId="WW8Num4z3">
    <w:name w:val="WW8Num4z3"/>
    <w:rsid w:val="00A47669"/>
  </w:style>
  <w:style w:type="character" w:customStyle="1" w:styleId="WW8Num4z4">
    <w:name w:val="WW8Num4z4"/>
    <w:rsid w:val="00A47669"/>
  </w:style>
  <w:style w:type="character" w:customStyle="1" w:styleId="WW8Num4z5">
    <w:name w:val="WW8Num4z5"/>
    <w:rsid w:val="00A47669"/>
  </w:style>
  <w:style w:type="character" w:customStyle="1" w:styleId="WW8Num4z6">
    <w:name w:val="WW8Num4z6"/>
    <w:rsid w:val="00A47669"/>
  </w:style>
  <w:style w:type="character" w:customStyle="1" w:styleId="WW8Num4z7">
    <w:name w:val="WW8Num4z7"/>
    <w:rsid w:val="00A47669"/>
  </w:style>
  <w:style w:type="character" w:customStyle="1" w:styleId="WW8Num4z8">
    <w:name w:val="WW8Num4z8"/>
    <w:rsid w:val="00A47669"/>
  </w:style>
  <w:style w:type="character" w:customStyle="1" w:styleId="WW8Num5z0">
    <w:name w:val="WW8Num5z0"/>
    <w:rsid w:val="00A47669"/>
    <w:rPr>
      <w:rFonts w:ascii="Times New Roman" w:hAnsi="Times New Roman" w:cs="Times New Roman" w:hint="default"/>
      <w:sz w:val="24"/>
      <w:szCs w:val="24"/>
    </w:rPr>
  </w:style>
  <w:style w:type="character" w:customStyle="1" w:styleId="WW8Num5z1">
    <w:name w:val="WW8Num5z1"/>
    <w:rsid w:val="00A47669"/>
    <w:rPr>
      <w:rFonts w:ascii="Symbol" w:hAnsi="Symbol" w:cs="Symbol" w:hint="default"/>
    </w:rPr>
  </w:style>
  <w:style w:type="character" w:customStyle="1" w:styleId="WW8Num5z2">
    <w:name w:val="WW8Num5z2"/>
    <w:rsid w:val="00A47669"/>
  </w:style>
  <w:style w:type="character" w:customStyle="1" w:styleId="WW8Num5z3">
    <w:name w:val="WW8Num5z3"/>
    <w:rsid w:val="00A47669"/>
  </w:style>
  <w:style w:type="character" w:customStyle="1" w:styleId="WW8Num5z4">
    <w:name w:val="WW8Num5z4"/>
    <w:rsid w:val="00A47669"/>
  </w:style>
  <w:style w:type="character" w:customStyle="1" w:styleId="WW8Num5z5">
    <w:name w:val="WW8Num5z5"/>
    <w:rsid w:val="00A47669"/>
  </w:style>
  <w:style w:type="character" w:customStyle="1" w:styleId="WW8Num5z6">
    <w:name w:val="WW8Num5z6"/>
    <w:rsid w:val="00A47669"/>
  </w:style>
  <w:style w:type="character" w:customStyle="1" w:styleId="WW8Num5z7">
    <w:name w:val="WW8Num5z7"/>
    <w:rsid w:val="00A47669"/>
  </w:style>
  <w:style w:type="character" w:customStyle="1" w:styleId="WW8Num5z8">
    <w:name w:val="WW8Num5z8"/>
    <w:rsid w:val="00A47669"/>
  </w:style>
  <w:style w:type="character" w:customStyle="1" w:styleId="WW8Num6z0">
    <w:name w:val="WW8Num6z0"/>
    <w:rsid w:val="00A47669"/>
    <w:rPr>
      <w:rFonts w:ascii="Symbol" w:hAnsi="Symbol" w:cs="Symbol" w:hint="default"/>
      <w:sz w:val="20"/>
      <w:szCs w:val="20"/>
    </w:rPr>
  </w:style>
  <w:style w:type="character" w:customStyle="1" w:styleId="WW8Num6z1">
    <w:name w:val="WW8Num6z1"/>
    <w:rsid w:val="00A47669"/>
    <w:rPr>
      <w:rFonts w:ascii="Courier New" w:hAnsi="Courier New" w:cs="Courier New" w:hint="default"/>
    </w:rPr>
  </w:style>
  <w:style w:type="character" w:customStyle="1" w:styleId="WW8Num6z2">
    <w:name w:val="WW8Num6z2"/>
    <w:rsid w:val="00A47669"/>
    <w:rPr>
      <w:rFonts w:ascii="Wingdings" w:hAnsi="Wingdings" w:cs="Wingdings" w:hint="default"/>
    </w:rPr>
  </w:style>
  <w:style w:type="character" w:customStyle="1" w:styleId="WW8Num7z0">
    <w:name w:val="WW8Num7z0"/>
    <w:rsid w:val="00A47669"/>
    <w:rPr>
      <w:rFonts w:ascii="Symbol" w:hAnsi="Symbol" w:cs="Symbol" w:hint="default"/>
    </w:rPr>
  </w:style>
  <w:style w:type="character" w:customStyle="1" w:styleId="WW8Num7z1">
    <w:name w:val="WW8Num7z1"/>
    <w:rsid w:val="00A47669"/>
    <w:rPr>
      <w:rFonts w:ascii="Courier New" w:hAnsi="Courier New" w:cs="Courier New" w:hint="default"/>
    </w:rPr>
  </w:style>
  <w:style w:type="character" w:customStyle="1" w:styleId="WW8Num7z2">
    <w:name w:val="WW8Num7z2"/>
    <w:rsid w:val="00A47669"/>
    <w:rPr>
      <w:rFonts w:ascii="Wingdings" w:hAnsi="Wingdings" w:cs="Wingdings" w:hint="default"/>
    </w:rPr>
  </w:style>
  <w:style w:type="character" w:customStyle="1" w:styleId="WW8Num8z0">
    <w:name w:val="WW8Num8z0"/>
    <w:rsid w:val="00A47669"/>
    <w:rPr>
      <w:rFonts w:ascii="Symbol" w:hAnsi="Symbol" w:cs="Symbol" w:hint="default"/>
      <w:sz w:val="22"/>
      <w:szCs w:val="22"/>
    </w:rPr>
  </w:style>
  <w:style w:type="character" w:customStyle="1" w:styleId="WW8Num8z1">
    <w:name w:val="WW8Num8z1"/>
    <w:rsid w:val="00A47669"/>
    <w:rPr>
      <w:rFonts w:ascii="Courier New" w:hAnsi="Courier New" w:cs="Courier New" w:hint="default"/>
    </w:rPr>
  </w:style>
  <w:style w:type="character" w:customStyle="1" w:styleId="WW8Num8z2">
    <w:name w:val="WW8Num8z2"/>
    <w:rsid w:val="00A47669"/>
    <w:rPr>
      <w:rFonts w:ascii="Wingdings" w:hAnsi="Wingdings" w:cs="Wingdings" w:hint="default"/>
    </w:rPr>
  </w:style>
  <w:style w:type="character" w:customStyle="1" w:styleId="WW8Num9z0">
    <w:name w:val="WW8Num9z0"/>
    <w:rsid w:val="00A47669"/>
    <w:rPr>
      <w:rFonts w:ascii="Symbol" w:hAnsi="Symbol" w:cs="Symbol" w:hint="default"/>
    </w:rPr>
  </w:style>
  <w:style w:type="character" w:customStyle="1" w:styleId="WW8Num9z2">
    <w:name w:val="WW8Num9z2"/>
    <w:rsid w:val="00A47669"/>
    <w:rPr>
      <w:rFonts w:ascii="Wingdings" w:hAnsi="Wingdings" w:cs="Wingdings" w:hint="default"/>
    </w:rPr>
  </w:style>
  <w:style w:type="character" w:customStyle="1" w:styleId="WW8Num9z4">
    <w:name w:val="WW8Num9z4"/>
    <w:rsid w:val="00A47669"/>
    <w:rPr>
      <w:rFonts w:ascii="Courier New" w:hAnsi="Courier New" w:cs="Courier New" w:hint="default"/>
    </w:rPr>
  </w:style>
  <w:style w:type="character" w:customStyle="1" w:styleId="WW8Num10z0">
    <w:name w:val="WW8Num10z0"/>
    <w:rsid w:val="00A47669"/>
    <w:rPr>
      <w:rFonts w:ascii="Symbol" w:hAnsi="Symbol" w:cs="Symbol" w:hint="default"/>
    </w:rPr>
  </w:style>
  <w:style w:type="character" w:customStyle="1" w:styleId="WW8Num10z1">
    <w:name w:val="WW8Num10z1"/>
    <w:rsid w:val="00A47669"/>
    <w:rPr>
      <w:rFonts w:ascii="Courier New" w:hAnsi="Courier New" w:cs="Courier New" w:hint="default"/>
    </w:rPr>
  </w:style>
  <w:style w:type="character" w:customStyle="1" w:styleId="WW8Num10z2">
    <w:name w:val="WW8Num10z2"/>
    <w:rsid w:val="00A47669"/>
    <w:rPr>
      <w:rFonts w:ascii="Wingdings" w:hAnsi="Wingdings" w:cs="Wingdings" w:hint="default"/>
    </w:rPr>
  </w:style>
  <w:style w:type="character" w:customStyle="1" w:styleId="WW8Num11z0">
    <w:name w:val="WW8Num11z0"/>
    <w:rsid w:val="00A47669"/>
    <w:rPr>
      <w:rFonts w:ascii="Times New Roman" w:hAnsi="Times New Roman" w:cs="Times New Roman"/>
    </w:rPr>
  </w:style>
  <w:style w:type="character" w:customStyle="1" w:styleId="WW8Num11z1">
    <w:name w:val="WW8Num11z1"/>
    <w:rsid w:val="00A47669"/>
  </w:style>
  <w:style w:type="character" w:customStyle="1" w:styleId="WW8Num11z2">
    <w:name w:val="WW8Num11z2"/>
    <w:rsid w:val="00A47669"/>
  </w:style>
  <w:style w:type="character" w:customStyle="1" w:styleId="WW8Num11z3">
    <w:name w:val="WW8Num11z3"/>
    <w:rsid w:val="00A47669"/>
  </w:style>
  <w:style w:type="character" w:customStyle="1" w:styleId="WW8Num11z4">
    <w:name w:val="WW8Num11z4"/>
    <w:rsid w:val="00A47669"/>
  </w:style>
  <w:style w:type="character" w:customStyle="1" w:styleId="WW8Num11z5">
    <w:name w:val="WW8Num11z5"/>
    <w:rsid w:val="00A47669"/>
  </w:style>
  <w:style w:type="character" w:customStyle="1" w:styleId="WW8Num11z6">
    <w:name w:val="WW8Num11z6"/>
    <w:rsid w:val="00A47669"/>
  </w:style>
  <w:style w:type="character" w:customStyle="1" w:styleId="WW8Num11z7">
    <w:name w:val="WW8Num11z7"/>
    <w:rsid w:val="00A47669"/>
  </w:style>
  <w:style w:type="character" w:customStyle="1" w:styleId="WW8Num11z8">
    <w:name w:val="WW8Num11z8"/>
    <w:rsid w:val="00A47669"/>
  </w:style>
  <w:style w:type="character" w:customStyle="1" w:styleId="WW8Num12z0">
    <w:name w:val="WW8Num12z0"/>
    <w:rsid w:val="00A47669"/>
    <w:rPr>
      <w:rFonts w:ascii="Symbol" w:hAnsi="Symbol" w:cs="Symbol" w:hint="default"/>
    </w:rPr>
  </w:style>
  <w:style w:type="character" w:customStyle="1" w:styleId="WW8Num12z1">
    <w:name w:val="WW8Num12z1"/>
    <w:rsid w:val="00A47669"/>
    <w:rPr>
      <w:rFonts w:ascii="Courier New" w:hAnsi="Courier New" w:cs="Courier New" w:hint="default"/>
    </w:rPr>
  </w:style>
  <w:style w:type="character" w:customStyle="1" w:styleId="WW8Num12z2">
    <w:name w:val="WW8Num12z2"/>
    <w:rsid w:val="00A47669"/>
    <w:rPr>
      <w:rFonts w:ascii="Wingdings" w:hAnsi="Wingdings" w:cs="Wingdings" w:hint="default"/>
    </w:rPr>
  </w:style>
  <w:style w:type="character" w:customStyle="1" w:styleId="WW8Num13z0">
    <w:name w:val="WW8Num13z0"/>
    <w:rsid w:val="00A47669"/>
    <w:rPr>
      <w:rFonts w:ascii="Symbol" w:hAnsi="Symbol" w:cs="Symbol" w:hint="default"/>
      <w:sz w:val="24"/>
      <w:szCs w:val="24"/>
    </w:rPr>
  </w:style>
  <w:style w:type="character" w:customStyle="1" w:styleId="WW8Num13z1">
    <w:name w:val="WW8Num13z1"/>
    <w:rsid w:val="00A47669"/>
  </w:style>
  <w:style w:type="character" w:customStyle="1" w:styleId="WW8Num13z2">
    <w:name w:val="WW8Num13z2"/>
    <w:rsid w:val="00A47669"/>
  </w:style>
  <w:style w:type="character" w:customStyle="1" w:styleId="WW8Num13z3">
    <w:name w:val="WW8Num13z3"/>
    <w:rsid w:val="00A47669"/>
  </w:style>
  <w:style w:type="character" w:customStyle="1" w:styleId="WW8Num13z4">
    <w:name w:val="WW8Num13z4"/>
    <w:rsid w:val="00A47669"/>
  </w:style>
  <w:style w:type="character" w:customStyle="1" w:styleId="WW8Num13z5">
    <w:name w:val="WW8Num13z5"/>
    <w:rsid w:val="00A47669"/>
  </w:style>
  <w:style w:type="character" w:customStyle="1" w:styleId="WW8Num13z6">
    <w:name w:val="WW8Num13z6"/>
    <w:rsid w:val="00A47669"/>
  </w:style>
  <w:style w:type="character" w:customStyle="1" w:styleId="WW8Num13z7">
    <w:name w:val="WW8Num13z7"/>
    <w:rsid w:val="00A47669"/>
  </w:style>
  <w:style w:type="character" w:customStyle="1" w:styleId="WW8Num13z8">
    <w:name w:val="WW8Num13z8"/>
    <w:rsid w:val="00A47669"/>
  </w:style>
  <w:style w:type="character" w:customStyle="1" w:styleId="WW8Num14z0">
    <w:name w:val="WW8Num14z0"/>
    <w:rsid w:val="00A47669"/>
    <w:rPr>
      <w:rFonts w:ascii="Times New Roman" w:eastAsia="Calibri" w:hAnsi="Times New Roman" w:cs="Times New Roman" w:hint="default"/>
    </w:rPr>
  </w:style>
  <w:style w:type="character" w:customStyle="1" w:styleId="WW8Num14z1">
    <w:name w:val="WW8Num14z1"/>
    <w:rsid w:val="00A47669"/>
    <w:rPr>
      <w:rFonts w:ascii="Courier New" w:hAnsi="Courier New" w:cs="Courier New" w:hint="default"/>
    </w:rPr>
  </w:style>
  <w:style w:type="character" w:customStyle="1" w:styleId="WW8Num14z2">
    <w:name w:val="WW8Num14z2"/>
    <w:rsid w:val="00A47669"/>
    <w:rPr>
      <w:rFonts w:ascii="Wingdings" w:hAnsi="Wingdings" w:cs="Wingdings" w:hint="default"/>
    </w:rPr>
  </w:style>
  <w:style w:type="character" w:customStyle="1" w:styleId="WW8Num14z3">
    <w:name w:val="WW8Num14z3"/>
    <w:rsid w:val="00A47669"/>
    <w:rPr>
      <w:rFonts w:ascii="Symbol" w:hAnsi="Symbol" w:cs="Symbol" w:hint="default"/>
    </w:rPr>
  </w:style>
  <w:style w:type="character" w:customStyle="1" w:styleId="WW8Num15z0">
    <w:name w:val="WW8Num15z0"/>
    <w:rsid w:val="00A47669"/>
    <w:rPr>
      <w:rFonts w:ascii="Times New Roman" w:hAnsi="Times New Roman" w:cs="Times New Roman"/>
    </w:rPr>
  </w:style>
  <w:style w:type="character" w:customStyle="1" w:styleId="WW8Num15z1">
    <w:name w:val="WW8Num15z1"/>
    <w:rsid w:val="00A47669"/>
  </w:style>
  <w:style w:type="character" w:customStyle="1" w:styleId="WW8Num15z2">
    <w:name w:val="WW8Num15z2"/>
    <w:rsid w:val="00A47669"/>
  </w:style>
  <w:style w:type="character" w:customStyle="1" w:styleId="WW8Num15z3">
    <w:name w:val="WW8Num15z3"/>
    <w:rsid w:val="00A47669"/>
  </w:style>
  <w:style w:type="character" w:customStyle="1" w:styleId="WW8Num15z4">
    <w:name w:val="WW8Num15z4"/>
    <w:rsid w:val="00A47669"/>
  </w:style>
  <w:style w:type="character" w:customStyle="1" w:styleId="WW8Num15z5">
    <w:name w:val="WW8Num15z5"/>
    <w:rsid w:val="00A47669"/>
  </w:style>
  <w:style w:type="character" w:customStyle="1" w:styleId="WW8Num15z6">
    <w:name w:val="WW8Num15z6"/>
    <w:rsid w:val="00A47669"/>
  </w:style>
  <w:style w:type="character" w:customStyle="1" w:styleId="WW8Num15z7">
    <w:name w:val="WW8Num15z7"/>
    <w:rsid w:val="00A47669"/>
  </w:style>
  <w:style w:type="character" w:customStyle="1" w:styleId="WW8Num15z8">
    <w:name w:val="WW8Num15z8"/>
    <w:rsid w:val="00A47669"/>
  </w:style>
  <w:style w:type="character" w:customStyle="1" w:styleId="WW8Num16z0">
    <w:name w:val="WW8Num16z0"/>
    <w:rsid w:val="00A47669"/>
    <w:rPr>
      <w:rFonts w:ascii="Courier New" w:hAnsi="Courier New" w:cs="Courier New" w:hint="default"/>
    </w:rPr>
  </w:style>
  <w:style w:type="character" w:customStyle="1" w:styleId="WW8Num16z2">
    <w:name w:val="WW8Num16z2"/>
    <w:rsid w:val="00A47669"/>
    <w:rPr>
      <w:rFonts w:ascii="Wingdings" w:hAnsi="Wingdings" w:cs="Wingdings" w:hint="default"/>
    </w:rPr>
  </w:style>
  <w:style w:type="character" w:customStyle="1" w:styleId="WW8Num16z3">
    <w:name w:val="WW8Num16z3"/>
    <w:rsid w:val="00A47669"/>
    <w:rPr>
      <w:rFonts w:ascii="Symbol" w:hAnsi="Symbol" w:cs="Symbol" w:hint="default"/>
    </w:rPr>
  </w:style>
  <w:style w:type="character" w:customStyle="1" w:styleId="WW8Num17z0">
    <w:name w:val="WW8Num17z0"/>
    <w:rsid w:val="00A47669"/>
    <w:rPr>
      <w:rFonts w:hint="default"/>
    </w:rPr>
  </w:style>
  <w:style w:type="character" w:customStyle="1" w:styleId="WW8Num17z1">
    <w:name w:val="WW8Num17z1"/>
    <w:rsid w:val="00A47669"/>
  </w:style>
  <w:style w:type="character" w:customStyle="1" w:styleId="WW8Num17z2">
    <w:name w:val="WW8Num17z2"/>
    <w:rsid w:val="00A47669"/>
  </w:style>
  <w:style w:type="character" w:customStyle="1" w:styleId="WW8Num17z3">
    <w:name w:val="WW8Num17z3"/>
    <w:rsid w:val="00A47669"/>
  </w:style>
  <w:style w:type="character" w:customStyle="1" w:styleId="WW8Num17z4">
    <w:name w:val="WW8Num17z4"/>
    <w:rsid w:val="00A47669"/>
  </w:style>
  <w:style w:type="character" w:customStyle="1" w:styleId="WW8Num17z5">
    <w:name w:val="WW8Num17z5"/>
    <w:rsid w:val="00A47669"/>
  </w:style>
  <w:style w:type="character" w:customStyle="1" w:styleId="WW8Num17z6">
    <w:name w:val="WW8Num17z6"/>
    <w:rsid w:val="00A47669"/>
  </w:style>
  <w:style w:type="character" w:customStyle="1" w:styleId="WW8Num17z7">
    <w:name w:val="WW8Num17z7"/>
    <w:rsid w:val="00A47669"/>
  </w:style>
  <w:style w:type="character" w:customStyle="1" w:styleId="WW8Num17z8">
    <w:name w:val="WW8Num17z8"/>
    <w:rsid w:val="00A47669"/>
  </w:style>
  <w:style w:type="character" w:customStyle="1" w:styleId="WW8Num18z0">
    <w:name w:val="WW8Num18z0"/>
    <w:rsid w:val="00A47669"/>
    <w:rPr>
      <w:rFonts w:ascii="Symbol" w:hAnsi="Symbol" w:cs="Symbol" w:hint="default"/>
    </w:rPr>
  </w:style>
  <w:style w:type="character" w:customStyle="1" w:styleId="WW8Num18z1">
    <w:name w:val="WW8Num18z1"/>
    <w:rsid w:val="00A47669"/>
    <w:rPr>
      <w:rFonts w:ascii="Courier New" w:hAnsi="Courier New" w:cs="Courier New" w:hint="default"/>
    </w:rPr>
  </w:style>
  <w:style w:type="character" w:customStyle="1" w:styleId="WW8Num18z2">
    <w:name w:val="WW8Num18z2"/>
    <w:rsid w:val="00A47669"/>
    <w:rPr>
      <w:rFonts w:ascii="Wingdings" w:hAnsi="Wingdings" w:cs="Wingdings" w:hint="default"/>
    </w:rPr>
  </w:style>
  <w:style w:type="character" w:customStyle="1" w:styleId="WW8Num19z0">
    <w:name w:val="WW8Num19z0"/>
    <w:rsid w:val="00A47669"/>
    <w:rPr>
      <w:rFonts w:ascii="Symbol" w:hAnsi="Symbol" w:cs="Times New Roman" w:hint="default"/>
      <w:caps w:val="0"/>
      <w:smallCaps w:val="0"/>
      <w:strike w:val="0"/>
      <w:dstrike w:val="0"/>
      <w:outline w:val="0"/>
      <w:shadow w:val="0"/>
      <w:vanish w:val="0"/>
      <w:color w:val="auto"/>
      <w:position w:val="0"/>
      <w:sz w:val="18"/>
      <w:szCs w:val="18"/>
      <w:vertAlign w:val="baseline"/>
    </w:rPr>
  </w:style>
  <w:style w:type="character" w:customStyle="1" w:styleId="WW8Num19z1">
    <w:name w:val="WW8Num19z1"/>
    <w:rsid w:val="00A47669"/>
    <w:rPr>
      <w:rFonts w:ascii="Symbol" w:hAnsi="Symbol" w:cs="Symbol" w:hint="default"/>
      <w:caps w:val="0"/>
      <w:smallCaps w:val="0"/>
      <w:strike w:val="0"/>
      <w:dstrike w:val="0"/>
      <w:outline w:val="0"/>
      <w:shadow w:val="0"/>
      <w:vanish w:val="0"/>
      <w:color w:val="auto"/>
      <w:position w:val="0"/>
      <w:sz w:val="18"/>
      <w:szCs w:val="18"/>
      <w:vertAlign w:val="baseline"/>
    </w:rPr>
  </w:style>
  <w:style w:type="character" w:customStyle="1" w:styleId="WW8Num19z2">
    <w:name w:val="WW8Num19z2"/>
    <w:rsid w:val="00A47669"/>
    <w:rPr>
      <w:rFonts w:ascii="Wingdings" w:hAnsi="Wingdings" w:cs="Wingdings" w:hint="default"/>
    </w:rPr>
  </w:style>
  <w:style w:type="character" w:customStyle="1" w:styleId="WW8Num19z3">
    <w:name w:val="WW8Num19z3"/>
    <w:rsid w:val="00A47669"/>
    <w:rPr>
      <w:rFonts w:ascii="Symbol" w:hAnsi="Symbol" w:cs="Symbol" w:hint="default"/>
    </w:rPr>
  </w:style>
  <w:style w:type="character" w:customStyle="1" w:styleId="WW8Num19z4">
    <w:name w:val="WW8Num19z4"/>
    <w:rsid w:val="00A47669"/>
    <w:rPr>
      <w:rFonts w:ascii="Courier New" w:hAnsi="Courier New" w:cs="Courier New" w:hint="default"/>
    </w:rPr>
  </w:style>
  <w:style w:type="character" w:customStyle="1" w:styleId="WW8Num20z0">
    <w:name w:val="WW8Num20z0"/>
    <w:rsid w:val="00A47669"/>
    <w:rPr>
      <w:rFonts w:cs="Times New Roman"/>
    </w:rPr>
  </w:style>
  <w:style w:type="character" w:customStyle="1" w:styleId="WW8Num21z0">
    <w:name w:val="WW8Num21z0"/>
    <w:rsid w:val="00A47669"/>
    <w:rPr>
      <w:rFonts w:ascii="Symbol" w:hAnsi="Symbol" w:cs="Symbol" w:hint="default"/>
      <w:color w:val="000000"/>
    </w:rPr>
  </w:style>
  <w:style w:type="character" w:customStyle="1" w:styleId="WW8Num21z1">
    <w:name w:val="WW8Num21z1"/>
    <w:rsid w:val="00A47669"/>
    <w:rPr>
      <w:rFonts w:ascii="Courier New" w:hAnsi="Courier New" w:cs="Courier New" w:hint="default"/>
    </w:rPr>
  </w:style>
  <w:style w:type="character" w:customStyle="1" w:styleId="WW8Num21z2">
    <w:name w:val="WW8Num21z2"/>
    <w:rsid w:val="00A47669"/>
    <w:rPr>
      <w:rFonts w:ascii="Wingdings" w:hAnsi="Wingdings" w:cs="Wingdings" w:hint="default"/>
    </w:rPr>
  </w:style>
  <w:style w:type="character" w:customStyle="1" w:styleId="WW8Num22z0">
    <w:name w:val="WW8Num22z0"/>
    <w:rsid w:val="00A47669"/>
    <w:rPr>
      <w:rFonts w:ascii="Symbol" w:hAnsi="Symbol" w:cs="Symbol" w:hint="default"/>
    </w:rPr>
  </w:style>
  <w:style w:type="character" w:customStyle="1" w:styleId="WW8Num22z1">
    <w:name w:val="WW8Num22z1"/>
    <w:rsid w:val="00A47669"/>
    <w:rPr>
      <w:rFonts w:ascii="Courier New" w:hAnsi="Courier New" w:cs="Courier New" w:hint="default"/>
    </w:rPr>
  </w:style>
  <w:style w:type="character" w:customStyle="1" w:styleId="WW8Num22z2">
    <w:name w:val="WW8Num22z2"/>
    <w:rsid w:val="00A47669"/>
    <w:rPr>
      <w:rFonts w:ascii="Wingdings" w:hAnsi="Wingdings" w:cs="Wingdings" w:hint="default"/>
    </w:rPr>
  </w:style>
  <w:style w:type="character" w:customStyle="1" w:styleId="WW8Num23z0">
    <w:name w:val="WW8Num23z0"/>
    <w:rsid w:val="00A47669"/>
    <w:rPr>
      <w:rFonts w:hint="default"/>
    </w:rPr>
  </w:style>
  <w:style w:type="character" w:customStyle="1" w:styleId="WW8Num23z1">
    <w:name w:val="WW8Num23z1"/>
    <w:rsid w:val="00A47669"/>
  </w:style>
  <w:style w:type="character" w:customStyle="1" w:styleId="WW8Num23z2">
    <w:name w:val="WW8Num23z2"/>
    <w:rsid w:val="00A47669"/>
  </w:style>
  <w:style w:type="character" w:customStyle="1" w:styleId="WW8Num23z3">
    <w:name w:val="WW8Num23z3"/>
    <w:rsid w:val="00A47669"/>
  </w:style>
  <w:style w:type="character" w:customStyle="1" w:styleId="WW8Num23z4">
    <w:name w:val="WW8Num23z4"/>
    <w:rsid w:val="00A47669"/>
  </w:style>
  <w:style w:type="character" w:customStyle="1" w:styleId="WW8Num23z5">
    <w:name w:val="WW8Num23z5"/>
    <w:rsid w:val="00A47669"/>
  </w:style>
  <w:style w:type="character" w:customStyle="1" w:styleId="WW8Num23z6">
    <w:name w:val="WW8Num23z6"/>
    <w:rsid w:val="00A47669"/>
  </w:style>
  <w:style w:type="character" w:customStyle="1" w:styleId="WW8Num23z7">
    <w:name w:val="WW8Num23z7"/>
    <w:rsid w:val="00A47669"/>
  </w:style>
  <w:style w:type="character" w:customStyle="1" w:styleId="WW8Num23z8">
    <w:name w:val="WW8Num23z8"/>
    <w:rsid w:val="00A47669"/>
  </w:style>
  <w:style w:type="character" w:customStyle="1" w:styleId="WW8Num24z0">
    <w:name w:val="WW8Num24z0"/>
    <w:rsid w:val="00A47669"/>
    <w:rPr>
      <w:rFonts w:ascii="Calibri" w:eastAsia="Calibri" w:hAnsi="Calibri" w:cs="Times New Roman" w:hint="default"/>
    </w:rPr>
  </w:style>
  <w:style w:type="character" w:customStyle="1" w:styleId="WW8Num24z1">
    <w:name w:val="WW8Num24z1"/>
    <w:rsid w:val="00A47669"/>
    <w:rPr>
      <w:rFonts w:ascii="Courier New" w:hAnsi="Courier New" w:cs="Courier New" w:hint="default"/>
    </w:rPr>
  </w:style>
  <w:style w:type="character" w:customStyle="1" w:styleId="WW8Num24z2">
    <w:name w:val="WW8Num24z2"/>
    <w:rsid w:val="00A47669"/>
    <w:rPr>
      <w:rFonts w:ascii="Wingdings" w:hAnsi="Wingdings" w:cs="Wingdings" w:hint="default"/>
    </w:rPr>
  </w:style>
  <w:style w:type="character" w:customStyle="1" w:styleId="WW8Num24z3">
    <w:name w:val="WW8Num24z3"/>
    <w:rsid w:val="00A47669"/>
    <w:rPr>
      <w:rFonts w:ascii="Symbol" w:hAnsi="Symbol" w:cs="Symbol" w:hint="default"/>
    </w:rPr>
  </w:style>
  <w:style w:type="character" w:customStyle="1" w:styleId="WW8Num25z0">
    <w:name w:val="WW8Num25z0"/>
    <w:rsid w:val="00A47669"/>
    <w:rPr>
      <w:rFonts w:ascii="Times New Roman" w:hAnsi="Times New Roman" w:cs="Times New Roman"/>
      <w:b/>
      <w:i w:val="0"/>
    </w:rPr>
  </w:style>
  <w:style w:type="character" w:customStyle="1" w:styleId="WW8Num25z1">
    <w:name w:val="WW8Num25z1"/>
    <w:rsid w:val="00A47669"/>
  </w:style>
  <w:style w:type="character" w:customStyle="1" w:styleId="WW8Num25z2">
    <w:name w:val="WW8Num25z2"/>
    <w:rsid w:val="00A47669"/>
  </w:style>
  <w:style w:type="character" w:customStyle="1" w:styleId="WW8Num25z3">
    <w:name w:val="WW8Num25z3"/>
    <w:rsid w:val="00A47669"/>
  </w:style>
  <w:style w:type="character" w:customStyle="1" w:styleId="WW8Num25z4">
    <w:name w:val="WW8Num25z4"/>
    <w:rsid w:val="00A47669"/>
  </w:style>
  <w:style w:type="character" w:customStyle="1" w:styleId="WW8Num25z5">
    <w:name w:val="WW8Num25z5"/>
    <w:rsid w:val="00A47669"/>
  </w:style>
  <w:style w:type="character" w:customStyle="1" w:styleId="WW8Num25z6">
    <w:name w:val="WW8Num25z6"/>
    <w:rsid w:val="00A47669"/>
  </w:style>
  <w:style w:type="character" w:customStyle="1" w:styleId="WW8Num25z7">
    <w:name w:val="WW8Num25z7"/>
    <w:rsid w:val="00A47669"/>
  </w:style>
  <w:style w:type="character" w:customStyle="1" w:styleId="WW8Num25z8">
    <w:name w:val="WW8Num25z8"/>
    <w:rsid w:val="00A47669"/>
  </w:style>
  <w:style w:type="character" w:customStyle="1" w:styleId="WW8Num26z0">
    <w:name w:val="WW8Num26z0"/>
    <w:rsid w:val="00A47669"/>
    <w:rPr>
      <w:rFonts w:ascii="Symbol" w:hAnsi="Symbol" w:cs="Symbol" w:hint="default"/>
    </w:rPr>
  </w:style>
  <w:style w:type="character" w:customStyle="1" w:styleId="WW8Num26z1">
    <w:name w:val="WW8Num26z1"/>
    <w:rsid w:val="00A47669"/>
    <w:rPr>
      <w:rFonts w:ascii="Lucida Sans Typewriter" w:hAnsi="Lucida Sans Typewriter" w:cs="Lucida Sans Typewriter" w:hint="default"/>
    </w:rPr>
  </w:style>
  <w:style w:type="character" w:customStyle="1" w:styleId="WW8Num26z2">
    <w:name w:val="WW8Num26z2"/>
    <w:rsid w:val="00A47669"/>
    <w:rPr>
      <w:rFonts w:ascii="Wingdings" w:hAnsi="Wingdings" w:cs="Wingdings" w:hint="default"/>
    </w:rPr>
  </w:style>
  <w:style w:type="character" w:customStyle="1" w:styleId="WW8Num27z0">
    <w:name w:val="WW8Num27z0"/>
    <w:rsid w:val="00A47669"/>
    <w:rPr>
      <w:rFonts w:ascii="Times New Roman" w:hAnsi="Times New Roman" w:cs="Times New Roman" w:hint="default"/>
      <w:b/>
      <w:i w:val="0"/>
    </w:rPr>
  </w:style>
  <w:style w:type="character" w:customStyle="1" w:styleId="WW8Num27z1">
    <w:name w:val="WW8Num27z1"/>
    <w:rsid w:val="00A47669"/>
  </w:style>
  <w:style w:type="character" w:customStyle="1" w:styleId="WW8Num27z2">
    <w:name w:val="WW8Num27z2"/>
    <w:rsid w:val="00A47669"/>
  </w:style>
  <w:style w:type="character" w:customStyle="1" w:styleId="WW8Num27z3">
    <w:name w:val="WW8Num27z3"/>
    <w:rsid w:val="00A47669"/>
  </w:style>
  <w:style w:type="character" w:customStyle="1" w:styleId="WW8Num27z4">
    <w:name w:val="WW8Num27z4"/>
    <w:rsid w:val="00A47669"/>
  </w:style>
  <w:style w:type="character" w:customStyle="1" w:styleId="WW8Num27z5">
    <w:name w:val="WW8Num27z5"/>
    <w:rsid w:val="00A47669"/>
  </w:style>
  <w:style w:type="character" w:customStyle="1" w:styleId="WW8Num27z6">
    <w:name w:val="WW8Num27z6"/>
    <w:rsid w:val="00A47669"/>
  </w:style>
  <w:style w:type="character" w:customStyle="1" w:styleId="WW8Num27z7">
    <w:name w:val="WW8Num27z7"/>
    <w:rsid w:val="00A47669"/>
  </w:style>
  <w:style w:type="character" w:customStyle="1" w:styleId="WW8Num27z8">
    <w:name w:val="WW8Num27z8"/>
    <w:rsid w:val="00A47669"/>
  </w:style>
  <w:style w:type="character" w:customStyle="1" w:styleId="Privzetapisavaodstavka2">
    <w:name w:val="Privzeta pisava odstavka2"/>
    <w:rsid w:val="00A47669"/>
  </w:style>
  <w:style w:type="character" w:customStyle="1" w:styleId="Telobesedila2Znak">
    <w:name w:val="Telo besedila 2 Znak"/>
    <w:rsid w:val="00A47669"/>
    <w:rPr>
      <w:rFonts w:ascii="Times New Roman" w:eastAsia="Times New Roman" w:hAnsi="Times New Roman" w:cs="Times New Roman"/>
      <w:sz w:val="24"/>
      <w:szCs w:val="24"/>
    </w:rPr>
  </w:style>
  <w:style w:type="character" w:customStyle="1" w:styleId="NaslovZnak">
    <w:name w:val="Naslov Znak"/>
    <w:rsid w:val="00A47669"/>
    <w:rPr>
      <w:rFonts w:ascii="Times New Roman" w:eastAsia="Times New Roman" w:hAnsi="Times New Roman" w:cs="Times New Roman"/>
      <w:b/>
      <w:bCs/>
      <w:sz w:val="28"/>
      <w:szCs w:val="24"/>
      <w:lang w:val="x-none"/>
    </w:rPr>
  </w:style>
  <w:style w:type="character" w:customStyle="1" w:styleId="Slog2">
    <w:name w:val="Slog2"/>
    <w:rsid w:val="00A47669"/>
    <w:rPr>
      <w:rFonts w:ascii="Arial" w:hAnsi="Arial" w:cs="Arial"/>
      <w:b/>
      <w:i/>
      <w:color w:val="000000"/>
      <w:spacing w:val="-2"/>
      <w:sz w:val="20"/>
      <w:szCs w:val="20"/>
      <w:u w:val="single"/>
    </w:rPr>
  </w:style>
  <w:style w:type="character" w:styleId="tevilkastrani">
    <w:name w:val="page number"/>
    <w:basedOn w:val="Privzetapisavaodstavka2"/>
    <w:rsid w:val="00A47669"/>
  </w:style>
  <w:style w:type="character" w:styleId="SledenaHiperpovezava">
    <w:name w:val="FollowedHyperlink"/>
    <w:rsid w:val="00A47669"/>
    <w:rPr>
      <w:color w:val="800080"/>
      <w:u w:val="single"/>
    </w:rPr>
  </w:style>
  <w:style w:type="character" w:customStyle="1" w:styleId="RStekstZnak">
    <w:name w:val="RS tekst Znak"/>
    <w:rsid w:val="00A47669"/>
    <w:rPr>
      <w:rFonts w:ascii="Garamond" w:eastAsia="Times New Roman" w:hAnsi="Garamond" w:cs="Garamond"/>
      <w:bCs/>
      <w:sz w:val="22"/>
    </w:rPr>
  </w:style>
  <w:style w:type="character" w:customStyle="1" w:styleId="PodnaslovZnak">
    <w:name w:val="Podnaslov Znak"/>
    <w:rsid w:val="00A47669"/>
    <w:rPr>
      <w:rFonts w:ascii="Arial" w:eastAsia="Times New Roman" w:hAnsi="Arial" w:cs="Arial"/>
      <w:sz w:val="28"/>
    </w:rPr>
  </w:style>
  <w:style w:type="character" w:customStyle="1" w:styleId="highlight1">
    <w:name w:val="highlight1"/>
    <w:rsid w:val="00A47669"/>
    <w:rPr>
      <w:color w:val="FF0000"/>
      <w:shd w:val="clear" w:color="auto" w:fill="FFFFFF"/>
    </w:rPr>
  </w:style>
  <w:style w:type="character" w:customStyle="1" w:styleId="Telobesedila-zamikZnak">
    <w:name w:val="Telo besedila - zamik Znak"/>
    <w:rsid w:val="00A47669"/>
    <w:rPr>
      <w:rFonts w:ascii="SL Dutch" w:eastAsia="Times New Roman" w:hAnsi="SL Dutch" w:cs="SL Dutch"/>
      <w:b/>
      <w:color w:val="000000"/>
      <w:sz w:val="24"/>
    </w:rPr>
  </w:style>
  <w:style w:type="character" w:customStyle="1" w:styleId="Telobesedila-zamik2Znak">
    <w:name w:val="Telo besedila - zamik 2 Znak"/>
    <w:rsid w:val="00A47669"/>
    <w:rPr>
      <w:rFonts w:ascii="SL Dutch" w:eastAsia="Times New Roman" w:hAnsi="SL Dutch" w:cs="SL Dutch"/>
      <w:b/>
      <w:color w:val="000000"/>
      <w:sz w:val="24"/>
    </w:rPr>
  </w:style>
  <w:style w:type="character" w:styleId="Poudarek">
    <w:name w:val="Emphasis"/>
    <w:uiPriority w:val="20"/>
    <w:qFormat/>
    <w:rsid w:val="00A47669"/>
    <w:rPr>
      <w:i/>
      <w:iCs/>
    </w:rPr>
  </w:style>
  <w:style w:type="character" w:customStyle="1" w:styleId="BodyText3Znak">
    <w:name w:val="Body Text 3 Znak"/>
    <w:rsid w:val="00A47669"/>
    <w:rPr>
      <w:sz w:val="24"/>
    </w:rPr>
  </w:style>
  <w:style w:type="character" w:customStyle="1" w:styleId="Telobesedila3Znak">
    <w:name w:val="Telo besedila 3 Znak"/>
    <w:rsid w:val="00A47669"/>
    <w:rPr>
      <w:rFonts w:ascii="Times New Roman" w:eastAsia="Times New Roman" w:hAnsi="Times New Roman" w:cs="Times New Roman"/>
      <w:sz w:val="16"/>
      <w:szCs w:val="16"/>
    </w:rPr>
  </w:style>
  <w:style w:type="character" w:customStyle="1" w:styleId="goohl3">
    <w:name w:val="goohl3"/>
    <w:basedOn w:val="Privzetapisavaodstavka2"/>
    <w:rsid w:val="00A47669"/>
  </w:style>
  <w:style w:type="character" w:customStyle="1" w:styleId="goohl1">
    <w:name w:val="goohl1"/>
    <w:basedOn w:val="Privzetapisavaodstavka2"/>
    <w:rsid w:val="00A47669"/>
  </w:style>
  <w:style w:type="character" w:customStyle="1" w:styleId="goohl0">
    <w:name w:val="goohl0"/>
    <w:basedOn w:val="Privzetapisavaodstavka2"/>
    <w:rsid w:val="00A47669"/>
  </w:style>
  <w:style w:type="character" w:customStyle="1" w:styleId="Privzetapisavaodstavka1">
    <w:name w:val="Privzeta pisava odstavka1"/>
    <w:rsid w:val="00A47669"/>
  </w:style>
  <w:style w:type="character" w:customStyle="1" w:styleId="GolobesediloZnak">
    <w:name w:val="Golo besedilo Znak"/>
    <w:rsid w:val="00A47669"/>
    <w:rPr>
      <w:rFonts w:ascii="Times New Roman" w:eastAsia="Times New Roman" w:hAnsi="Times New Roman" w:cs="Times New Roman"/>
      <w:sz w:val="24"/>
      <w:lang w:val="x-none"/>
    </w:rPr>
  </w:style>
  <w:style w:type="character" w:customStyle="1" w:styleId="st">
    <w:name w:val="st"/>
    <w:rsid w:val="00A47669"/>
  </w:style>
  <w:style w:type="character" w:customStyle="1" w:styleId="Barvniseznampoudarek1Znak">
    <w:name w:val="Barvni seznam – poudarek 1 Znak"/>
    <w:rsid w:val="00A47669"/>
    <w:rPr>
      <w:rFonts w:ascii="Times New Roman" w:eastAsia="Times New Roman" w:hAnsi="Times New Roman" w:cs="Times New Roman"/>
    </w:rPr>
  </w:style>
  <w:style w:type="character" w:customStyle="1" w:styleId="RSnatevanjeZnak">
    <w:name w:val="RS naštevanje Znak"/>
    <w:rsid w:val="00A47669"/>
    <w:rPr>
      <w:rFonts w:ascii="Garamond" w:eastAsia="Times New Roman" w:hAnsi="Garamond" w:cs="Garamond"/>
      <w:bCs/>
      <w:sz w:val="22"/>
      <w:lang w:val="sl-SI"/>
    </w:rPr>
  </w:style>
  <w:style w:type="character" w:customStyle="1" w:styleId="IndexLink">
    <w:name w:val="Index Link"/>
    <w:rsid w:val="00A47669"/>
  </w:style>
  <w:style w:type="character" w:styleId="Konnaopomba-sklic">
    <w:name w:val="endnote reference"/>
    <w:rsid w:val="00A47669"/>
    <w:rPr>
      <w:vertAlign w:val="superscript"/>
    </w:rPr>
  </w:style>
  <w:style w:type="character" w:customStyle="1" w:styleId="EndnoteCharacters">
    <w:name w:val="Endnote Characters"/>
    <w:rsid w:val="00A47669"/>
  </w:style>
  <w:style w:type="paragraph" w:customStyle="1" w:styleId="Heading">
    <w:name w:val="Heading"/>
    <w:basedOn w:val="Navaden"/>
    <w:next w:val="Telobesedila"/>
    <w:rsid w:val="00A47669"/>
    <w:pPr>
      <w:suppressAutoHyphens/>
      <w:jc w:val="center"/>
    </w:pPr>
    <w:rPr>
      <w:b/>
      <w:bCs/>
      <w:sz w:val="28"/>
      <w:lang w:val="x-none" w:eastAsia="zh-CN"/>
    </w:rPr>
  </w:style>
  <w:style w:type="paragraph" w:styleId="Seznam">
    <w:name w:val="List"/>
    <w:basedOn w:val="Telobesedila"/>
    <w:rsid w:val="00A47669"/>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A47669"/>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A47669"/>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A47669"/>
    <w:pPr>
      <w:suppressAutoHyphens/>
      <w:spacing w:after="120" w:line="480" w:lineRule="auto"/>
    </w:pPr>
    <w:rPr>
      <w:lang w:eastAsia="zh-CN"/>
    </w:rPr>
  </w:style>
  <w:style w:type="paragraph" w:customStyle="1" w:styleId="BESEDILO">
    <w:name w:val="BESEDILO"/>
    <w:rsid w:val="00A47669"/>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A47669"/>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A47669"/>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A47669"/>
    <w:rPr>
      <w:rFonts w:ascii="Arial" w:eastAsia="Times New Roman" w:hAnsi="Arial" w:cs="Arial"/>
      <w:sz w:val="28"/>
      <w:szCs w:val="20"/>
      <w:lang w:eastAsia="zh-CN"/>
    </w:rPr>
  </w:style>
  <w:style w:type="paragraph" w:styleId="Telobesedila-zamik">
    <w:name w:val="Body Text Indent"/>
    <w:basedOn w:val="Navaden"/>
    <w:link w:val="Telobesedila-zamikZnak1"/>
    <w:rsid w:val="00A47669"/>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A47669"/>
    <w:rPr>
      <w:rFonts w:ascii="SL Dutch" w:eastAsia="Times New Roman" w:hAnsi="SL Dutch" w:cs="SL Dutch"/>
      <w:b/>
      <w:color w:val="000000"/>
      <w:sz w:val="24"/>
      <w:szCs w:val="20"/>
      <w:lang w:eastAsia="zh-CN"/>
    </w:rPr>
  </w:style>
  <w:style w:type="paragraph" w:customStyle="1" w:styleId="BodyText21">
    <w:name w:val="Body Text 21"/>
    <w:basedOn w:val="Navaden"/>
    <w:rsid w:val="00A47669"/>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A47669"/>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A4766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A47669"/>
    <w:pPr>
      <w:suppressAutoHyphens/>
      <w:spacing w:after="120"/>
    </w:pPr>
    <w:rPr>
      <w:sz w:val="16"/>
      <w:szCs w:val="16"/>
      <w:lang w:eastAsia="zh-CN"/>
    </w:rPr>
  </w:style>
  <w:style w:type="paragraph" w:customStyle="1" w:styleId="Pa3">
    <w:name w:val="Pa3"/>
    <w:basedOn w:val="Navaden"/>
    <w:next w:val="Navaden"/>
    <w:rsid w:val="00A47669"/>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A47669"/>
    <w:pPr>
      <w:suppressAutoHyphens/>
      <w:jc w:val="both"/>
    </w:pPr>
    <w:rPr>
      <w:rFonts w:ascii="Verdana" w:hAnsi="Verdana" w:cs="Verdana"/>
      <w:sz w:val="22"/>
      <w:lang w:eastAsia="zh-CN"/>
    </w:rPr>
  </w:style>
  <w:style w:type="paragraph" w:customStyle="1" w:styleId="Golobesedilo1">
    <w:name w:val="Golo besedilo1"/>
    <w:basedOn w:val="Navaden"/>
    <w:rsid w:val="00A47669"/>
    <w:pPr>
      <w:suppressAutoHyphens/>
      <w:jc w:val="both"/>
    </w:pPr>
    <w:rPr>
      <w:szCs w:val="20"/>
      <w:lang w:val="x-none" w:eastAsia="zh-CN"/>
    </w:rPr>
  </w:style>
  <w:style w:type="paragraph" w:customStyle="1" w:styleId="Slog">
    <w:name w:val="Slog"/>
    <w:rsid w:val="00A47669"/>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A47669"/>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A47669"/>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A47669"/>
    <w:pPr>
      <w:suppressAutoHyphens/>
      <w:jc w:val="both"/>
    </w:pPr>
    <w:rPr>
      <w:lang w:eastAsia="zh-CN"/>
    </w:rPr>
  </w:style>
  <w:style w:type="paragraph" w:customStyle="1" w:styleId="western">
    <w:name w:val="western"/>
    <w:basedOn w:val="Navaden"/>
    <w:rsid w:val="00A47669"/>
    <w:pPr>
      <w:suppressAutoHyphens/>
      <w:spacing w:before="280"/>
      <w:ind w:right="57"/>
      <w:jc w:val="both"/>
    </w:pPr>
    <w:rPr>
      <w:rFonts w:ascii="Arial" w:hAnsi="Arial" w:cs="Arial"/>
      <w:lang w:eastAsia="zh-CN"/>
    </w:rPr>
  </w:style>
  <w:style w:type="paragraph" w:customStyle="1" w:styleId="odstavek">
    <w:name w:val="odstavek"/>
    <w:basedOn w:val="Navaden"/>
    <w:rsid w:val="00A47669"/>
    <w:pPr>
      <w:suppressAutoHyphens/>
      <w:spacing w:before="280" w:after="280"/>
    </w:pPr>
    <w:rPr>
      <w:lang w:eastAsia="zh-CN"/>
    </w:rPr>
  </w:style>
  <w:style w:type="paragraph" w:customStyle="1" w:styleId="alineazaodstavkom">
    <w:name w:val="alineazaodstavkom"/>
    <w:basedOn w:val="Navaden"/>
    <w:rsid w:val="00A47669"/>
    <w:pPr>
      <w:suppressAutoHyphens/>
      <w:spacing w:before="280" w:after="280"/>
    </w:pPr>
    <w:rPr>
      <w:lang w:eastAsia="zh-CN"/>
    </w:rPr>
  </w:style>
  <w:style w:type="paragraph" w:customStyle="1" w:styleId="rkovnatokazaodstavkom">
    <w:name w:val="rkovnatokazaodstavkom"/>
    <w:basedOn w:val="Navaden"/>
    <w:rsid w:val="00A47669"/>
    <w:pPr>
      <w:suppressAutoHyphens/>
      <w:spacing w:before="280" w:after="280"/>
    </w:pPr>
    <w:rPr>
      <w:lang w:eastAsia="zh-CN"/>
    </w:rPr>
  </w:style>
  <w:style w:type="paragraph" w:customStyle="1" w:styleId="RSnatevanje">
    <w:name w:val="RS naštevanje"/>
    <w:basedOn w:val="RStekst"/>
    <w:rsid w:val="00A47669"/>
    <w:pPr>
      <w:numPr>
        <w:numId w:val="5"/>
      </w:numPr>
    </w:pPr>
  </w:style>
  <w:style w:type="paragraph" w:customStyle="1" w:styleId="TableContents">
    <w:name w:val="Table Contents"/>
    <w:basedOn w:val="Navaden"/>
    <w:rsid w:val="00A47669"/>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A47669"/>
    <w:pPr>
      <w:jc w:val="center"/>
    </w:pPr>
    <w:rPr>
      <w:b/>
      <w:bCs/>
    </w:rPr>
  </w:style>
  <w:style w:type="paragraph" w:customStyle="1" w:styleId="FrameContents">
    <w:name w:val="Frame Contents"/>
    <w:basedOn w:val="Navaden"/>
    <w:rsid w:val="00A47669"/>
    <w:pPr>
      <w:suppressAutoHyphens/>
    </w:pPr>
    <w:rPr>
      <w:rFonts w:ascii="Calibri" w:eastAsia="Calibri" w:hAnsi="Calibri"/>
      <w:sz w:val="22"/>
      <w:szCs w:val="22"/>
      <w:lang w:eastAsia="zh-CN"/>
    </w:rPr>
  </w:style>
  <w:style w:type="paragraph" w:customStyle="1" w:styleId="len">
    <w:name w:val="len"/>
    <w:basedOn w:val="Navaden"/>
    <w:rsid w:val="00A47669"/>
    <w:pPr>
      <w:spacing w:before="100" w:beforeAutospacing="1" w:after="100" w:afterAutospacing="1"/>
    </w:pPr>
  </w:style>
  <w:style w:type="paragraph" w:customStyle="1" w:styleId="lennaslov">
    <w:name w:val="lennaslov"/>
    <w:basedOn w:val="Navaden"/>
    <w:rsid w:val="00A47669"/>
    <w:pPr>
      <w:spacing w:before="100" w:beforeAutospacing="1" w:after="100" w:afterAutospacing="1"/>
    </w:pPr>
  </w:style>
  <w:style w:type="paragraph" w:styleId="Telobesedila2">
    <w:name w:val="Body Text 2"/>
    <w:basedOn w:val="Navaden"/>
    <w:link w:val="Telobesedila2Znak1"/>
    <w:uiPriority w:val="99"/>
    <w:semiHidden/>
    <w:unhideWhenUsed/>
    <w:rsid w:val="00A47669"/>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uiPriority w:val="99"/>
    <w:semiHidden/>
    <w:rsid w:val="00A47669"/>
    <w:rPr>
      <w:rFonts w:ascii="Calibri" w:eastAsia="Calibri" w:hAnsi="Calibri" w:cs="Times New Roman"/>
      <w:lang w:eastAsia="zh-CN"/>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A47669"/>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A47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A47669"/>
    <w:rPr>
      <w:rFonts w:ascii="Courier New" w:eastAsia="Times New Roman" w:hAnsi="Courier New" w:cs="Courier New"/>
      <w:sz w:val="20"/>
      <w:szCs w:val="20"/>
      <w:lang w:eastAsia="sl-SI"/>
    </w:rPr>
  </w:style>
  <w:style w:type="character" w:customStyle="1" w:styleId="highlight">
    <w:name w:val="highlight"/>
    <w:rsid w:val="00A47669"/>
  </w:style>
  <w:style w:type="character" w:customStyle="1" w:styleId="Nerazreenaomemba1">
    <w:name w:val="Nerazrešena omemba1"/>
    <w:basedOn w:val="Privzetapisavaodstavka"/>
    <w:uiPriority w:val="99"/>
    <w:semiHidden/>
    <w:unhideWhenUsed/>
    <w:rsid w:val="00A47669"/>
    <w:rPr>
      <w:color w:val="605E5C"/>
      <w:shd w:val="clear" w:color="auto" w:fill="E1DFDD"/>
    </w:rPr>
  </w:style>
  <w:style w:type="character" w:styleId="Besedilooznabemesta">
    <w:name w:val="Placeholder Text"/>
    <w:basedOn w:val="Privzetapisavaodstavka"/>
    <w:uiPriority w:val="99"/>
    <w:semiHidden/>
    <w:rsid w:val="00A47669"/>
    <w:rPr>
      <w:color w:val="808080"/>
    </w:rPr>
  </w:style>
  <w:style w:type="paragraph" w:customStyle="1" w:styleId="TableParagraph">
    <w:name w:val="Table Paragraph"/>
    <w:basedOn w:val="Navaden"/>
    <w:uiPriority w:val="1"/>
    <w:qFormat/>
    <w:rsid w:val="00A47669"/>
    <w:pPr>
      <w:widowControl w:val="0"/>
      <w:autoSpaceDE w:val="0"/>
      <w:autoSpaceDN w:val="0"/>
      <w:ind w:left="107"/>
    </w:pPr>
    <w:rPr>
      <w:rFonts w:ascii="Arial" w:eastAsia="Arial" w:hAnsi="Arial"/>
      <w:sz w:val="22"/>
      <w:szCs w:val="22"/>
      <w:lang w:val="sl" w:eastAsia="sl"/>
    </w:rPr>
  </w:style>
  <w:style w:type="character" w:customStyle="1" w:styleId="markedcontent">
    <w:name w:val="markedcontent"/>
    <w:basedOn w:val="Privzetapisavaodstavka"/>
    <w:rsid w:val="00A47669"/>
  </w:style>
  <w:style w:type="character" w:customStyle="1" w:styleId="Nerazreenaomemba2">
    <w:name w:val="Nerazrešena omemba2"/>
    <w:basedOn w:val="Privzetapisavaodstavka"/>
    <w:uiPriority w:val="99"/>
    <w:semiHidden/>
    <w:unhideWhenUsed/>
    <w:rsid w:val="00A47669"/>
    <w:rPr>
      <w:color w:val="605E5C"/>
      <w:shd w:val="clear" w:color="auto" w:fill="E1DFDD"/>
    </w:rPr>
  </w:style>
  <w:style w:type="character" w:styleId="Krepko">
    <w:name w:val="Strong"/>
    <w:basedOn w:val="Privzetapisavaodstavka"/>
    <w:uiPriority w:val="22"/>
    <w:qFormat/>
    <w:rsid w:val="00A47669"/>
    <w:rPr>
      <w:b/>
      <w:bCs/>
    </w:rPr>
  </w:style>
  <w:style w:type="character" w:styleId="Pripombasklic">
    <w:name w:val="annotation reference"/>
    <w:basedOn w:val="Privzetapisavaodstavka"/>
    <w:uiPriority w:val="99"/>
    <w:semiHidden/>
    <w:unhideWhenUsed/>
    <w:rsid w:val="00A47669"/>
    <w:rPr>
      <w:sz w:val="16"/>
      <w:szCs w:val="16"/>
    </w:rPr>
  </w:style>
  <w:style w:type="paragraph" w:styleId="Pripombabesedilo">
    <w:name w:val="annotation text"/>
    <w:basedOn w:val="Navaden"/>
    <w:link w:val="PripombabesediloZnak"/>
    <w:uiPriority w:val="99"/>
    <w:unhideWhenUsed/>
    <w:rsid w:val="00A47669"/>
    <w:rPr>
      <w:sz w:val="20"/>
      <w:szCs w:val="20"/>
    </w:rPr>
  </w:style>
  <w:style w:type="character" w:customStyle="1" w:styleId="PripombabesediloZnak">
    <w:name w:val="Pripomba – besedilo Znak"/>
    <w:basedOn w:val="Privzetapisavaodstavka"/>
    <w:link w:val="Pripombabesedilo"/>
    <w:uiPriority w:val="99"/>
    <w:rsid w:val="00A47669"/>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47669"/>
    <w:rPr>
      <w:b/>
      <w:bCs/>
    </w:rPr>
  </w:style>
  <w:style w:type="character" w:customStyle="1" w:styleId="ZadevapripombeZnak">
    <w:name w:val="Zadeva pripombe Znak"/>
    <w:basedOn w:val="PripombabesediloZnak"/>
    <w:link w:val="Zadevapripombe"/>
    <w:uiPriority w:val="99"/>
    <w:semiHidden/>
    <w:rsid w:val="00A47669"/>
    <w:rPr>
      <w:rFonts w:ascii="Times New Roman" w:eastAsia="Times New Roman" w:hAnsi="Times New Roman" w:cs="Times New Roman"/>
      <w:b/>
      <w:bCs/>
      <w:sz w:val="20"/>
      <w:szCs w:val="20"/>
      <w:lang w:eastAsia="sl-SI"/>
    </w:rPr>
  </w:style>
  <w:style w:type="paragraph" w:customStyle="1" w:styleId="1AG">
    <w:name w:val="1AG"/>
    <w:basedOn w:val="Naslov1"/>
    <w:next w:val="Navaden"/>
    <w:qFormat/>
    <w:rsid w:val="00A47669"/>
    <w:pPr>
      <w:keepLines w:val="0"/>
      <w:numPr>
        <w:numId w:val="13"/>
      </w:numPr>
      <w:spacing w:before="0"/>
      <w:jc w:val="both"/>
    </w:pPr>
    <w:rPr>
      <w:rFonts w:ascii="Arial" w:eastAsia="Times New Roman" w:hAnsi="Arial" w:cs="Arial"/>
      <w:b/>
      <w:bCs/>
      <w:caps/>
      <w:noProof/>
      <w:color w:val="auto"/>
      <w:kern w:val="32"/>
      <w:sz w:val="28"/>
      <w:szCs w:val="28"/>
    </w:rPr>
  </w:style>
  <w:style w:type="paragraph" w:customStyle="1" w:styleId="2AG">
    <w:name w:val="2AG"/>
    <w:basedOn w:val="Naslov2"/>
    <w:next w:val="Navaden"/>
    <w:qFormat/>
    <w:rsid w:val="00A47669"/>
    <w:pPr>
      <w:keepNext w:val="0"/>
      <w:keepLines w:val="0"/>
      <w:numPr>
        <w:ilvl w:val="1"/>
        <w:numId w:val="13"/>
      </w:numPr>
      <w:spacing w:before="240"/>
      <w:jc w:val="both"/>
    </w:pPr>
    <w:rPr>
      <w:rFonts w:ascii="Arial" w:eastAsia="Times New Roman" w:hAnsi="Arial" w:cs="Arial"/>
      <w:b/>
      <w:caps/>
      <w:color w:val="auto"/>
      <w:sz w:val="20"/>
      <w:szCs w:val="28"/>
    </w:rPr>
  </w:style>
  <w:style w:type="paragraph" w:customStyle="1" w:styleId="3AG">
    <w:name w:val="3AG"/>
    <w:basedOn w:val="Naslov3"/>
    <w:next w:val="Navaden"/>
    <w:qFormat/>
    <w:rsid w:val="00A47669"/>
    <w:pPr>
      <w:numPr>
        <w:ilvl w:val="2"/>
        <w:numId w:val="13"/>
      </w:numPr>
      <w:tabs>
        <w:tab w:val="clear" w:pos="3544"/>
        <w:tab w:val="num" w:pos="851"/>
      </w:tabs>
      <w:spacing w:before="240" w:beforeAutospacing="0" w:after="0" w:afterAutospacing="0"/>
      <w:ind w:left="851"/>
      <w:jc w:val="both"/>
    </w:pPr>
    <w:rPr>
      <w:rFonts w:ascii="Arial" w:hAnsi="Arial"/>
      <w:bCs w:val="0"/>
      <w:caps/>
      <w:noProof/>
      <w:sz w:val="20"/>
      <w:szCs w:val="24"/>
      <w:lang w:eastAsia="en-US"/>
    </w:rPr>
  </w:style>
  <w:style w:type="paragraph" w:customStyle="1" w:styleId="4AG">
    <w:name w:val="4AG"/>
    <w:basedOn w:val="Naslov4"/>
    <w:next w:val="Navaden"/>
    <w:qFormat/>
    <w:rsid w:val="00A47669"/>
    <w:pPr>
      <w:numPr>
        <w:ilvl w:val="3"/>
        <w:numId w:val="13"/>
      </w:numPr>
      <w:suppressAutoHyphens w:val="0"/>
      <w:autoSpaceDN/>
      <w:spacing w:before="240" w:after="0"/>
      <w:textAlignment w:val="auto"/>
    </w:pPr>
    <w:rPr>
      <w:rFonts w:ascii="Garamond" w:hAnsi="Garamond"/>
      <w:i/>
      <w:color w:val="auto"/>
      <w:sz w:val="24"/>
      <w:szCs w:val="24"/>
      <w:lang w:eastAsia="en-US"/>
    </w:rPr>
  </w:style>
  <w:style w:type="paragraph" w:styleId="Telobesedila-zamik2">
    <w:name w:val="Body Text Indent 2"/>
    <w:basedOn w:val="Navaden"/>
    <w:link w:val="Telobesedila-zamik2Znak1"/>
    <w:uiPriority w:val="99"/>
    <w:semiHidden/>
    <w:unhideWhenUsed/>
    <w:rsid w:val="00A47669"/>
    <w:pPr>
      <w:spacing w:after="120" w:line="480" w:lineRule="auto"/>
      <w:ind w:left="283"/>
    </w:pPr>
  </w:style>
  <w:style w:type="character" w:customStyle="1" w:styleId="Telobesedila-zamik2Znak1">
    <w:name w:val="Telo besedila - zamik 2 Znak1"/>
    <w:basedOn w:val="Privzetapisavaodstavka"/>
    <w:link w:val="Telobesedila-zamik2"/>
    <w:uiPriority w:val="99"/>
    <w:semiHidden/>
    <w:rsid w:val="00A47669"/>
    <w:rPr>
      <w:rFonts w:ascii="Times New Roman" w:eastAsia="Times New Roman" w:hAnsi="Times New Roman" w:cs="Times New Roman"/>
      <w:sz w:val="24"/>
      <w:szCs w:val="24"/>
      <w:lang w:eastAsia="sl-SI"/>
    </w:rPr>
  </w:style>
  <w:style w:type="paragraph" w:styleId="Revizija">
    <w:name w:val="Revision"/>
    <w:hidden/>
    <w:uiPriority w:val="99"/>
    <w:semiHidden/>
    <w:rsid w:val="00A47669"/>
    <w:pPr>
      <w:spacing w:after="0" w:line="240" w:lineRule="auto"/>
    </w:pPr>
    <w:rPr>
      <w:rFonts w:ascii="Times New Roman" w:eastAsia="Times New Roman" w:hAnsi="Times New Roman" w:cs="Times New Roman"/>
      <w:sz w:val="24"/>
      <w:szCs w:val="24"/>
      <w:lang w:eastAsia="sl-SI"/>
    </w:rPr>
  </w:style>
  <w:style w:type="character" w:customStyle="1" w:styleId="col-12">
    <w:name w:val="col-12"/>
    <w:basedOn w:val="Privzetapisavaodstavka"/>
    <w:rsid w:val="00A47669"/>
  </w:style>
  <w:style w:type="paragraph" w:styleId="Otevilenseznam3">
    <w:name w:val="List Number 3"/>
    <w:basedOn w:val="Navaden"/>
    <w:rsid w:val="00A47669"/>
    <w:pPr>
      <w:numPr>
        <w:numId w:val="15"/>
      </w:numPr>
      <w:jc w:val="both"/>
    </w:pPr>
    <w:rPr>
      <w:rFonts w:ascii="Arial" w:hAnsi="Arial"/>
      <w:sz w:val="22"/>
      <w:szCs w:val="20"/>
    </w:rPr>
  </w:style>
  <w:style w:type="character" w:customStyle="1" w:styleId="hgkelc">
    <w:name w:val="hgkelc"/>
    <w:basedOn w:val="Privzetapisavaodstavka"/>
    <w:rsid w:val="00A476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espd" TargetMode="External"/><Relationship Id="rId18" Type="http://schemas.openxmlformats.org/officeDocument/2006/relationships/hyperlink" Target="https://www.uradni-list.si/glasilo-uradni-list-rs/vsebina/2006-01-0970" TargetMode="External"/><Relationship Id="rId26" Type="http://schemas.openxmlformats.org/officeDocument/2006/relationships/hyperlink" Target="https://ejn.gov.si/eJN2" TargetMode="External"/><Relationship Id="rId39" Type="http://schemas.openxmlformats.org/officeDocument/2006/relationships/hyperlink" Target="https://www.uradni-list.si/glasilo-uradni-list-rs/vsebina/2020-01-2765" TargetMode="External"/><Relationship Id="rId21" Type="http://schemas.openxmlformats.org/officeDocument/2006/relationships/hyperlink" Target="https://www.uradni-list.si/glasilo-uradni-list-rs/vsebina/2008-01-2816" TargetMode="External"/><Relationship Id="rId34" Type="http://schemas.openxmlformats.org/officeDocument/2006/relationships/hyperlink" Target="https://www.uradni-list.si/glasilo-uradni-list-rs/vsebina/2006-01-0970" TargetMode="External"/><Relationship Id="rId42" Type="http://schemas.openxmlformats.org/officeDocument/2006/relationships/footer" Target="footer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www.uradni-list.si/glasilo-uradni-list-rs/vsebina/2022-01-0014" TargetMode="External"/><Relationship Id="rId29" Type="http://schemas.openxmlformats.org/officeDocument/2006/relationships/hyperlink" Target="https://www.uradni-list.si/glasilo-uradni-list-rs/vsebina/2013-01-251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eJN2" TargetMode="External"/><Relationship Id="rId24" Type="http://schemas.openxmlformats.org/officeDocument/2006/relationships/hyperlink" Target="https://www.uradni-list.si/glasilo-uradni-list-rs/vsebina/2020-01-3096" TargetMode="External"/><Relationship Id="rId32" Type="http://schemas.openxmlformats.org/officeDocument/2006/relationships/hyperlink" Target="https://www.uradni-list.si/glasilo-uradni-list-rs/vsebina/2019-01-3209" TargetMode="External"/><Relationship Id="rId37" Type="http://schemas.openxmlformats.org/officeDocument/2006/relationships/hyperlink" Target="https://www.uradni-list.si/glasilo-uradni-list-rs/vsebina/2007-01-4826" TargetMode="External"/><Relationship Id="rId40" Type="http://schemas.openxmlformats.org/officeDocument/2006/relationships/hyperlink" Target="https://www.uradni-list.si/glasilo-uradni-list-rs/vsebina/2022-01-0014"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uradni-list.si/glasilo-uradni-list-rs/vsebina/2020-01-2765" TargetMode="External"/><Relationship Id="rId23" Type="http://schemas.openxmlformats.org/officeDocument/2006/relationships/hyperlink" Target="https://www.uradni-list.si/glasilo-uradni-list-rs/vsebina/2013-01-3034" TargetMode="External"/><Relationship Id="rId28" Type="http://schemas.openxmlformats.org/officeDocument/2006/relationships/hyperlink" Target="https://www.uradni-list.si/glasilo-uradni-list-rs/vsebina/2011-01-2820" TargetMode="External"/><Relationship Id="rId36" Type="http://schemas.openxmlformats.org/officeDocument/2006/relationships/hyperlink" Target="https://www.uradni-list.si/glasilo-uradni-list-rs/vsebina/2009-01-2497" TargetMode="External"/><Relationship Id="rId10" Type="http://schemas.openxmlformats.org/officeDocument/2006/relationships/hyperlink" Target="https://ejn.gov.si/eJN2" TargetMode="External"/><Relationship Id="rId19" Type="http://schemas.openxmlformats.org/officeDocument/2006/relationships/hyperlink" Target="https://www.uradni-list.si/glasilo-uradni-list-rs/vsebina/2006-01-4487" TargetMode="External"/><Relationship Id="rId31" Type="http://schemas.openxmlformats.org/officeDocument/2006/relationships/hyperlink" Target="https://www.uradni-list.si/glasilo-uradni-list-rs/vsebina/2017-01-2880" TargetMode="External"/><Relationship Id="rId44"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https://ejn.gov.si/ponudba/pages/aktualno/aktualna_javna_narocila.xhtml" TargetMode="External"/><Relationship Id="rId14" Type="http://schemas.openxmlformats.org/officeDocument/2006/relationships/hyperlink" Target="https://www.uradni-list.si/glasilo-uradni-list-rs/vsebina/2011-01-3056" TargetMode="External"/><Relationship Id="rId22" Type="http://schemas.openxmlformats.org/officeDocument/2006/relationships/hyperlink" Target="https://www.uradni-list.si/glasilo-uradni-list-rs/vsebina/2010-01-0251" TargetMode="External"/><Relationship Id="rId27" Type="http://schemas.openxmlformats.org/officeDocument/2006/relationships/hyperlink" Target="https://www.uradni-list.si/glasilo-uradni-list-rs/vsebina/2011-01-2040" TargetMode="External"/><Relationship Id="rId30" Type="http://schemas.openxmlformats.org/officeDocument/2006/relationships/hyperlink" Target="https://www.uradni-list.si/glasilo-uradni-list-rs/vsebina/2014-01-3646" TargetMode="External"/><Relationship Id="rId35" Type="http://schemas.openxmlformats.org/officeDocument/2006/relationships/hyperlink" Target="https://www.uradni-list.si/glasilo-uradni-list-rs/vsebina/2015-01-3570" TargetMode="External"/><Relationship Id="rId43" Type="http://schemas.openxmlformats.org/officeDocument/2006/relationships/fontTable" Target="fontTable.xml"/><Relationship Id="rId8" Type="http://schemas.openxmlformats.org/officeDocument/2006/relationships/hyperlink" Target="https://www.uradni-list.si/glasilo-uradni-list-rs/vsebina/2015-01-3570" TargetMode="External"/><Relationship Id="rId3"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s://www.uradni-list.si/glasilo-uradni-list-rs/vsebina/2023-01-0301" TargetMode="External"/><Relationship Id="rId25" Type="http://schemas.openxmlformats.org/officeDocument/2006/relationships/hyperlink" Target="https://www.uradni-list.si/glasilo-uradni-list-rs/vsebina/2022-01-0014" TargetMode="External"/><Relationship Id="rId33" Type="http://schemas.openxmlformats.org/officeDocument/2006/relationships/hyperlink" Target="http://www.djn.mju.gov.si/sistem-javnega-narocanja/pravno-varstvo" TargetMode="External"/><Relationship Id="rId38" Type="http://schemas.openxmlformats.org/officeDocument/2006/relationships/hyperlink" Target="https://www.uradni-list.si/glasilo-uradni-list-rs/vsebina/2011-01-3056" TargetMode="External"/><Relationship Id="rId20" Type="http://schemas.openxmlformats.org/officeDocument/2006/relationships/hyperlink" Target="https://www.uradni-list.si/glasilo-uradni-list-rs/vsebina/2007-01-6415" TargetMode="External"/><Relationship Id="rId41" Type="http://schemas.openxmlformats.org/officeDocument/2006/relationships/hyperlink" Target="https://www.uradni-list.si/glasilo-uradni-list-rs/vsebina/2023-01-0301"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CD954EB35C424A8749C9AC13D17261"/>
        <w:category>
          <w:name w:val="Splošno"/>
          <w:gallery w:val="placeholder"/>
        </w:category>
        <w:types>
          <w:type w:val="bbPlcHdr"/>
        </w:types>
        <w:behaviors>
          <w:behavior w:val="content"/>
        </w:behaviors>
        <w:guid w:val="{126A6917-C9ED-461A-9074-287BDD5BF01D}"/>
      </w:docPartPr>
      <w:docPartBody>
        <w:p w:rsidR="00E70945" w:rsidRDefault="00470657" w:rsidP="00470657">
          <w:pPr>
            <w:pStyle w:val="82CD954EB35C424A8749C9AC13D17261"/>
          </w:pPr>
          <w:r w:rsidRPr="00B74193">
            <w:rPr>
              <w:rStyle w:val="Besedilooznabemesta"/>
            </w:rPr>
            <w:t>Kliknite ali tapnite tukaj, če želite vnesti besedilo.</w:t>
          </w:r>
        </w:p>
      </w:docPartBody>
    </w:docPart>
    <w:docPart>
      <w:docPartPr>
        <w:name w:val="01671AAA3B0A4666B60AF8BF1DB38091"/>
        <w:category>
          <w:name w:val="Splošno"/>
          <w:gallery w:val="placeholder"/>
        </w:category>
        <w:types>
          <w:type w:val="bbPlcHdr"/>
        </w:types>
        <w:behaviors>
          <w:behavior w:val="content"/>
        </w:behaviors>
        <w:guid w:val="{6C4C1B24-E790-445A-AFAD-C9B26180C63F}"/>
      </w:docPartPr>
      <w:docPartBody>
        <w:p w:rsidR="00E70945" w:rsidRDefault="00470657" w:rsidP="00470657">
          <w:pPr>
            <w:pStyle w:val="01671AAA3B0A4666B60AF8BF1DB38091"/>
          </w:pPr>
          <w:r w:rsidRPr="00DA20AC">
            <w:rPr>
              <w:rStyle w:val="Besedilooznabemesta"/>
            </w:rPr>
            <w:t>Kliknite ali tapnite tukaj, če želite vnesti datum.</w:t>
          </w:r>
        </w:p>
      </w:docPartBody>
    </w:docPart>
    <w:docPart>
      <w:docPartPr>
        <w:name w:val="D673A4D8A0C748CC954D77B82501D501"/>
        <w:category>
          <w:name w:val="Splošno"/>
          <w:gallery w:val="placeholder"/>
        </w:category>
        <w:types>
          <w:type w:val="bbPlcHdr"/>
        </w:types>
        <w:behaviors>
          <w:behavior w:val="content"/>
        </w:behaviors>
        <w:guid w:val="{E0E3E23B-5165-412A-BE50-ECC0C9B62275}"/>
      </w:docPartPr>
      <w:docPartBody>
        <w:p w:rsidR="00E70945" w:rsidRDefault="00470657" w:rsidP="00470657">
          <w:pPr>
            <w:pStyle w:val="D673A4D8A0C748CC954D77B82501D501"/>
          </w:pPr>
          <w:r w:rsidRPr="00B74193">
            <w:rPr>
              <w:rStyle w:val="Besedilooznabemesta"/>
            </w:rPr>
            <w:t>Kliknite ali tapnite tukaj, če želite vnesti besedilo.</w:t>
          </w:r>
        </w:p>
      </w:docPartBody>
    </w:docPart>
    <w:docPart>
      <w:docPartPr>
        <w:name w:val="37F939333C4C4817BDCD66AE3EFA002D"/>
        <w:category>
          <w:name w:val="Splošno"/>
          <w:gallery w:val="placeholder"/>
        </w:category>
        <w:types>
          <w:type w:val="bbPlcHdr"/>
        </w:types>
        <w:behaviors>
          <w:behavior w:val="content"/>
        </w:behaviors>
        <w:guid w:val="{F109574D-88A8-430A-98C8-AE7E3DD84D66}"/>
      </w:docPartPr>
      <w:docPartBody>
        <w:p w:rsidR="00E70945" w:rsidRDefault="00470657" w:rsidP="00470657">
          <w:pPr>
            <w:pStyle w:val="37F939333C4C4817BDCD66AE3EFA002D"/>
          </w:pPr>
          <w:r w:rsidRPr="00B74193">
            <w:rPr>
              <w:rStyle w:val="Besedilooznabemesta"/>
            </w:rPr>
            <w:t>Kliknite ali tapnite tukaj, če želite vnesti besedilo.</w:t>
          </w:r>
        </w:p>
      </w:docPartBody>
    </w:docPart>
    <w:docPart>
      <w:docPartPr>
        <w:name w:val="DDB14DA21881484287B89FC8484751BE"/>
        <w:category>
          <w:name w:val="Splošno"/>
          <w:gallery w:val="placeholder"/>
        </w:category>
        <w:types>
          <w:type w:val="bbPlcHdr"/>
        </w:types>
        <w:behaviors>
          <w:behavior w:val="content"/>
        </w:behaviors>
        <w:guid w:val="{7DE77DCF-4552-45CD-AE1F-5BD0581302D6}"/>
      </w:docPartPr>
      <w:docPartBody>
        <w:p w:rsidR="00E70945" w:rsidRDefault="00470657" w:rsidP="00470657">
          <w:pPr>
            <w:pStyle w:val="DDB14DA21881484287B89FC8484751BE"/>
          </w:pPr>
          <w:r w:rsidRPr="00A54785">
            <w:rPr>
              <w:rStyle w:val="Besedilooznabemesta"/>
            </w:rPr>
            <w:t>Kliknite ali tapnite tukaj, če želite vnesti besedilo.</w:t>
          </w:r>
        </w:p>
      </w:docPartBody>
    </w:docPart>
    <w:docPart>
      <w:docPartPr>
        <w:name w:val="BFAF16A368AD4D5B9768AA23B47B1F96"/>
        <w:category>
          <w:name w:val="Splošno"/>
          <w:gallery w:val="placeholder"/>
        </w:category>
        <w:types>
          <w:type w:val="bbPlcHdr"/>
        </w:types>
        <w:behaviors>
          <w:behavior w:val="content"/>
        </w:behaviors>
        <w:guid w:val="{6C194FBC-2D1F-44EB-897D-7902B275B8EF}"/>
      </w:docPartPr>
      <w:docPartBody>
        <w:p w:rsidR="00E70945" w:rsidRDefault="00470657" w:rsidP="00470657">
          <w:pPr>
            <w:pStyle w:val="BFAF16A368AD4D5B9768AA23B47B1F96"/>
          </w:pPr>
          <w:r w:rsidRPr="000B31E1">
            <w:rPr>
              <w:rStyle w:val="Besedilooznabemesta"/>
            </w:rPr>
            <w:t>Kliknite ali tapnite tukaj, če želite vnesti besedilo.</w:t>
          </w:r>
        </w:p>
      </w:docPartBody>
    </w:docPart>
    <w:docPart>
      <w:docPartPr>
        <w:name w:val="49277C7E615A451A9AF99057B6CD28BA"/>
        <w:category>
          <w:name w:val="Splošno"/>
          <w:gallery w:val="placeholder"/>
        </w:category>
        <w:types>
          <w:type w:val="bbPlcHdr"/>
        </w:types>
        <w:behaviors>
          <w:behavior w:val="content"/>
        </w:behaviors>
        <w:guid w:val="{AFBEF9B2-5BAB-46A5-90E8-6A5D5A41095D}"/>
      </w:docPartPr>
      <w:docPartBody>
        <w:p w:rsidR="00E70945" w:rsidRDefault="00470657" w:rsidP="00470657">
          <w:pPr>
            <w:pStyle w:val="49277C7E615A451A9AF99057B6CD28BA"/>
          </w:pPr>
          <w:r w:rsidRPr="0069785B">
            <w:rPr>
              <w:rStyle w:val="Besedilooznabemesta"/>
            </w:rPr>
            <w:t>Kliknite ali tapnite tukaj, če želite vnesti datum.</w:t>
          </w:r>
        </w:p>
      </w:docPartBody>
    </w:docPart>
    <w:docPart>
      <w:docPartPr>
        <w:name w:val="F9189CF97C5E4631AA46880071AAF57C"/>
        <w:category>
          <w:name w:val="Splošno"/>
          <w:gallery w:val="placeholder"/>
        </w:category>
        <w:types>
          <w:type w:val="bbPlcHdr"/>
        </w:types>
        <w:behaviors>
          <w:behavior w:val="content"/>
        </w:behaviors>
        <w:guid w:val="{45A3DDEB-3C5A-425E-8AA6-FA9540BD269D}"/>
      </w:docPartPr>
      <w:docPartBody>
        <w:p w:rsidR="00E70945" w:rsidRDefault="00470657" w:rsidP="00470657">
          <w:pPr>
            <w:pStyle w:val="F9189CF97C5E4631AA46880071AAF57C"/>
          </w:pPr>
          <w:r w:rsidRPr="007C6ECC">
            <w:rPr>
              <w:rStyle w:val="Besedilooznabemesta"/>
            </w:rPr>
            <w:t>Kliknite ali tapnite tukaj, če želite vnesti besedilo.</w:t>
          </w:r>
        </w:p>
      </w:docPartBody>
    </w:docPart>
    <w:docPart>
      <w:docPartPr>
        <w:name w:val="FA565F8E7E3D438E94F29038FB2D169E"/>
        <w:category>
          <w:name w:val="Splošno"/>
          <w:gallery w:val="placeholder"/>
        </w:category>
        <w:types>
          <w:type w:val="bbPlcHdr"/>
        </w:types>
        <w:behaviors>
          <w:behavior w:val="content"/>
        </w:behaviors>
        <w:guid w:val="{17016BBA-BCBD-4B78-918D-34CB697630E2}"/>
      </w:docPartPr>
      <w:docPartBody>
        <w:p w:rsidR="00E70945" w:rsidRDefault="00470657" w:rsidP="00470657">
          <w:pPr>
            <w:pStyle w:val="FA565F8E7E3D438E94F29038FB2D169E"/>
          </w:pPr>
          <w:r w:rsidRPr="008E4AA5">
            <w:rPr>
              <w:rStyle w:val="Besedilooznabemesta"/>
            </w:rPr>
            <w:t>Kliknite ali tapnite tukaj, če želite vnesti besedilo.</w:t>
          </w:r>
        </w:p>
      </w:docPartBody>
    </w:docPart>
    <w:docPart>
      <w:docPartPr>
        <w:name w:val="A4A4C875F63840CABBF7A72EECCB93FC"/>
        <w:category>
          <w:name w:val="Splošno"/>
          <w:gallery w:val="placeholder"/>
        </w:category>
        <w:types>
          <w:type w:val="bbPlcHdr"/>
        </w:types>
        <w:behaviors>
          <w:behavior w:val="content"/>
        </w:behaviors>
        <w:guid w:val="{98E56E19-2264-410D-800F-8E1F4F519019}"/>
      </w:docPartPr>
      <w:docPartBody>
        <w:p w:rsidR="00E70945" w:rsidRDefault="00470657" w:rsidP="00470657">
          <w:pPr>
            <w:pStyle w:val="A4A4C875F63840CABBF7A72EECCB93FC"/>
          </w:pPr>
          <w:r w:rsidRPr="008E4AA5">
            <w:rPr>
              <w:rStyle w:val="Besedilooznabemesta"/>
            </w:rPr>
            <w:t>Kliknite ali tapnite tukaj, če želite vnesti besedilo.</w:t>
          </w:r>
        </w:p>
      </w:docPartBody>
    </w:docPart>
    <w:docPart>
      <w:docPartPr>
        <w:name w:val="C594D1251F1D494E8908F866C66EFB91"/>
        <w:category>
          <w:name w:val="Splošno"/>
          <w:gallery w:val="placeholder"/>
        </w:category>
        <w:types>
          <w:type w:val="bbPlcHdr"/>
        </w:types>
        <w:behaviors>
          <w:behavior w:val="content"/>
        </w:behaviors>
        <w:guid w:val="{C9DBA452-A4DF-41F6-A1D1-DC8F61085C75}"/>
      </w:docPartPr>
      <w:docPartBody>
        <w:p w:rsidR="00E70945" w:rsidRDefault="00470657" w:rsidP="00470657">
          <w:pPr>
            <w:pStyle w:val="C594D1251F1D494E8908F866C66EFB91"/>
          </w:pPr>
          <w:r w:rsidRPr="008E4AA5">
            <w:rPr>
              <w:rStyle w:val="Besedilooznabemesta"/>
            </w:rPr>
            <w:t>Kliknite ali tapnite tukaj, če želite vnesti besedilo.</w:t>
          </w:r>
        </w:p>
      </w:docPartBody>
    </w:docPart>
    <w:docPart>
      <w:docPartPr>
        <w:name w:val="3CA6EDD76D2349DAA74CFB0FE78D7EFC"/>
        <w:category>
          <w:name w:val="Splošno"/>
          <w:gallery w:val="placeholder"/>
        </w:category>
        <w:types>
          <w:type w:val="bbPlcHdr"/>
        </w:types>
        <w:behaviors>
          <w:behavior w:val="content"/>
        </w:behaviors>
        <w:guid w:val="{6334AD45-301D-4FF1-BEEC-A8872565FE8C}"/>
      </w:docPartPr>
      <w:docPartBody>
        <w:p w:rsidR="00E70945" w:rsidRDefault="00470657" w:rsidP="00470657">
          <w:pPr>
            <w:pStyle w:val="3CA6EDD76D2349DAA74CFB0FE78D7EFC"/>
          </w:pPr>
          <w:r w:rsidRPr="008E4AA5">
            <w:rPr>
              <w:rStyle w:val="Besedilooznabemesta"/>
            </w:rPr>
            <w:t>Kliknite ali tapnite tukaj, če želite vnesti besedilo.</w:t>
          </w:r>
        </w:p>
      </w:docPartBody>
    </w:docPart>
    <w:docPart>
      <w:docPartPr>
        <w:name w:val="E4B91EA497A847BCA3DE9B36403C672D"/>
        <w:category>
          <w:name w:val="Splošno"/>
          <w:gallery w:val="placeholder"/>
        </w:category>
        <w:types>
          <w:type w:val="bbPlcHdr"/>
        </w:types>
        <w:behaviors>
          <w:behavior w:val="content"/>
        </w:behaviors>
        <w:guid w:val="{7781ADA2-84AE-493F-AA1B-6DF050E9DCBC}"/>
      </w:docPartPr>
      <w:docPartBody>
        <w:p w:rsidR="00E70945" w:rsidRDefault="00470657" w:rsidP="00470657">
          <w:pPr>
            <w:pStyle w:val="E4B91EA497A847BCA3DE9B36403C672D"/>
          </w:pPr>
          <w:r w:rsidRPr="008E4AA5">
            <w:rPr>
              <w:rStyle w:val="Besedilooznabemesta"/>
            </w:rPr>
            <w:t>Kliknite ali tapnite tukaj, če želite vnesti besedilo.</w:t>
          </w:r>
        </w:p>
      </w:docPartBody>
    </w:docPart>
    <w:docPart>
      <w:docPartPr>
        <w:name w:val="842B099AE22C40CC8BB15F0F2BE29B14"/>
        <w:category>
          <w:name w:val="Splošno"/>
          <w:gallery w:val="placeholder"/>
        </w:category>
        <w:types>
          <w:type w:val="bbPlcHdr"/>
        </w:types>
        <w:behaviors>
          <w:behavior w:val="content"/>
        </w:behaviors>
        <w:guid w:val="{004D9514-7805-4CE8-B6F7-C33D3AB9ABDC}"/>
      </w:docPartPr>
      <w:docPartBody>
        <w:p w:rsidR="00E70945" w:rsidRDefault="00470657" w:rsidP="00470657">
          <w:pPr>
            <w:pStyle w:val="842B099AE22C40CC8BB15F0F2BE29B14"/>
          </w:pPr>
          <w:r w:rsidRPr="008E4AA5">
            <w:rPr>
              <w:rStyle w:val="Besedilooznabemesta"/>
            </w:rPr>
            <w:t>Kliknite ali tapnite tukaj, če želite vnesti besedilo.</w:t>
          </w:r>
        </w:p>
      </w:docPartBody>
    </w:docPart>
    <w:docPart>
      <w:docPartPr>
        <w:name w:val="FFC87709A11A4C43BB2698C59E4464C8"/>
        <w:category>
          <w:name w:val="Splošno"/>
          <w:gallery w:val="placeholder"/>
        </w:category>
        <w:types>
          <w:type w:val="bbPlcHdr"/>
        </w:types>
        <w:behaviors>
          <w:behavior w:val="content"/>
        </w:behaviors>
        <w:guid w:val="{2020E550-C7ED-4252-8EEF-23029C36F511}"/>
      </w:docPartPr>
      <w:docPartBody>
        <w:p w:rsidR="00E70945" w:rsidRDefault="00470657" w:rsidP="00470657">
          <w:pPr>
            <w:pStyle w:val="FFC87709A11A4C43BB2698C59E4464C8"/>
          </w:pPr>
          <w:r w:rsidRPr="008E4AA5">
            <w:rPr>
              <w:rStyle w:val="Besedilooznabemesta"/>
            </w:rPr>
            <w:t>Kliknite ali tapnite tukaj, če želite vnesti besedilo.</w:t>
          </w:r>
        </w:p>
      </w:docPartBody>
    </w:docPart>
    <w:docPart>
      <w:docPartPr>
        <w:name w:val="6C6DE7C36AA345F8A307257D72A81AE9"/>
        <w:category>
          <w:name w:val="Splošno"/>
          <w:gallery w:val="placeholder"/>
        </w:category>
        <w:types>
          <w:type w:val="bbPlcHdr"/>
        </w:types>
        <w:behaviors>
          <w:behavior w:val="content"/>
        </w:behaviors>
        <w:guid w:val="{19C0290C-DDB6-4A73-8B29-2FEDC7FF102D}"/>
      </w:docPartPr>
      <w:docPartBody>
        <w:p w:rsidR="00E70945" w:rsidRDefault="00470657" w:rsidP="00470657">
          <w:pPr>
            <w:pStyle w:val="6C6DE7C36AA345F8A307257D72A81AE9"/>
          </w:pPr>
          <w:r w:rsidRPr="008E4AA5">
            <w:rPr>
              <w:rStyle w:val="Besedilooznabemesta"/>
            </w:rPr>
            <w:t>Kliknite ali tapnite tukaj, če želite vnesti besedilo.</w:t>
          </w:r>
        </w:p>
      </w:docPartBody>
    </w:docPart>
    <w:docPart>
      <w:docPartPr>
        <w:name w:val="3096D114AE66463984E741245FEF8AF8"/>
        <w:category>
          <w:name w:val="Splošno"/>
          <w:gallery w:val="placeholder"/>
        </w:category>
        <w:types>
          <w:type w:val="bbPlcHdr"/>
        </w:types>
        <w:behaviors>
          <w:behavior w:val="content"/>
        </w:behaviors>
        <w:guid w:val="{5C213943-11E1-4642-B3D2-57AF1105AA2D}"/>
      </w:docPartPr>
      <w:docPartBody>
        <w:p w:rsidR="00E70945" w:rsidRDefault="00470657" w:rsidP="00470657">
          <w:pPr>
            <w:pStyle w:val="3096D114AE66463984E741245FEF8AF8"/>
          </w:pPr>
          <w:r w:rsidRPr="008E4AA5">
            <w:rPr>
              <w:rStyle w:val="Besedilooznabemesta"/>
            </w:rPr>
            <w:t>Kliknite ali tapnite tukaj, če želite vnesti besedilo.</w:t>
          </w:r>
        </w:p>
      </w:docPartBody>
    </w:docPart>
    <w:docPart>
      <w:docPartPr>
        <w:name w:val="A54B3AEA7BBD4029B5FB5A9036859B76"/>
        <w:category>
          <w:name w:val="Splošno"/>
          <w:gallery w:val="placeholder"/>
        </w:category>
        <w:types>
          <w:type w:val="bbPlcHdr"/>
        </w:types>
        <w:behaviors>
          <w:behavior w:val="content"/>
        </w:behaviors>
        <w:guid w:val="{7B6FAECB-3427-4EC7-8EDF-A945A3EC3677}"/>
      </w:docPartPr>
      <w:docPartBody>
        <w:p w:rsidR="00E70945" w:rsidRDefault="00470657" w:rsidP="00470657">
          <w:pPr>
            <w:pStyle w:val="A54B3AEA7BBD4029B5FB5A9036859B76"/>
          </w:pPr>
          <w:r w:rsidRPr="008E4AA5">
            <w:rPr>
              <w:rStyle w:val="Besedilooznabemesta"/>
            </w:rPr>
            <w:t>Kliknite ali tapnite tukaj, če želite vnesti besedilo.</w:t>
          </w:r>
        </w:p>
      </w:docPartBody>
    </w:docPart>
    <w:docPart>
      <w:docPartPr>
        <w:name w:val="E58374B89F84413B9A556C9639E310C5"/>
        <w:category>
          <w:name w:val="Splošno"/>
          <w:gallery w:val="placeholder"/>
        </w:category>
        <w:types>
          <w:type w:val="bbPlcHdr"/>
        </w:types>
        <w:behaviors>
          <w:behavior w:val="content"/>
        </w:behaviors>
        <w:guid w:val="{61A68127-D3B5-4E73-AAB2-7F4CFBE8F02D}"/>
      </w:docPartPr>
      <w:docPartBody>
        <w:p w:rsidR="00E70945" w:rsidRDefault="00470657" w:rsidP="00470657">
          <w:pPr>
            <w:pStyle w:val="E58374B89F84413B9A556C9639E310C5"/>
          </w:pPr>
          <w:r w:rsidRPr="008E4AA5">
            <w:rPr>
              <w:rStyle w:val="Besedilooznabemesta"/>
            </w:rPr>
            <w:t>Kliknite ali tapnite tukaj, če želite vnesti besedilo.</w:t>
          </w:r>
        </w:p>
      </w:docPartBody>
    </w:docPart>
    <w:docPart>
      <w:docPartPr>
        <w:name w:val="4ED803E427E74AFE9FC6DE17F72B261A"/>
        <w:category>
          <w:name w:val="Splošno"/>
          <w:gallery w:val="placeholder"/>
        </w:category>
        <w:types>
          <w:type w:val="bbPlcHdr"/>
        </w:types>
        <w:behaviors>
          <w:behavior w:val="content"/>
        </w:behaviors>
        <w:guid w:val="{57226A8D-8A87-4171-A905-0756ED44EA22}"/>
      </w:docPartPr>
      <w:docPartBody>
        <w:p w:rsidR="00E70945" w:rsidRDefault="00470657" w:rsidP="00470657">
          <w:pPr>
            <w:pStyle w:val="4ED803E427E74AFE9FC6DE17F72B261A"/>
          </w:pPr>
          <w:r w:rsidRPr="008E4AA5">
            <w:rPr>
              <w:rStyle w:val="Besedilooznabemesta"/>
            </w:rPr>
            <w:t>Kliknite ali tapnite tukaj, če želite vnesti besedilo.</w:t>
          </w:r>
        </w:p>
      </w:docPartBody>
    </w:docPart>
    <w:docPart>
      <w:docPartPr>
        <w:name w:val="27550599B2D44E5AB431896941BC501F"/>
        <w:category>
          <w:name w:val="Splošno"/>
          <w:gallery w:val="placeholder"/>
        </w:category>
        <w:types>
          <w:type w:val="bbPlcHdr"/>
        </w:types>
        <w:behaviors>
          <w:behavior w:val="content"/>
        </w:behaviors>
        <w:guid w:val="{5283C39F-5B4D-4086-929B-FCE373B440F0}"/>
      </w:docPartPr>
      <w:docPartBody>
        <w:p w:rsidR="00E70945" w:rsidRDefault="00470657" w:rsidP="00470657">
          <w:pPr>
            <w:pStyle w:val="27550599B2D44E5AB431896941BC501F"/>
          </w:pPr>
          <w:r w:rsidRPr="008E4AA5">
            <w:rPr>
              <w:rStyle w:val="Besedilooznabemesta"/>
            </w:rPr>
            <w:t>Kliknite ali tapnite tukaj, če želite vnesti besedilo.</w:t>
          </w:r>
        </w:p>
      </w:docPartBody>
    </w:docPart>
    <w:docPart>
      <w:docPartPr>
        <w:name w:val="8A78A8FB657A4F598459BCF124BB52C8"/>
        <w:category>
          <w:name w:val="Splošno"/>
          <w:gallery w:val="placeholder"/>
        </w:category>
        <w:types>
          <w:type w:val="bbPlcHdr"/>
        </w:types>
        <w:behaviors>
          <w:behavior w:val="content"/>
        </w:behaviors>
        <w:guid w:val="{B8B0A850-AC26-44A7-AA12-54CBCBA6B957}"/>
      </w:docPartPr>
      <w:docPartBody>
        <w:p w:rsidR="00E70945" w:rsidRDefault="00470657" w:rsidP="00470657">
          <w:pPr>
            <w:pStyle w:val="8A78A8FB657A4F598459BCF124BB52C8"/>
          </w:pPr>
          <w:r w:rsidRPr="008E4AA5">
            <w:rPr>
              <w:rStyle w:val="Besedilooznabemesta"/>
            </w:rPr>
            <w:t>Kliknite ali tapnite tukaj, če želite vnesti besedilo.</w:t>
          </w:r>
        </w:p>
      </w:docPartBody>
    </w:docPart>
    <w:docPart>
      <w:docPartPr>
        <w:name w:val="C61627B5A92F4D0A98BA2F09EF1CA13D"/>
        <w:category>
          <w:name w:val="Splošno"/>
          <w:gallery w:val="placeholder"/>
        </w:category>
        <w:types>
          <w:type w:val="bbPlcHdr"/>
        </w:types>
        <w:behaviors>
          <w:behavior w:val="content"/>
        </w:behaviors>
        <w:guid w:val="{5767F7B4-2FB5-4E10-8F71-4C30FFA86AB3}"/>
      </w:docPartPr>
      <w:docPartBody>
        <w:p w:rsidR="00E70945" w:rsidRDefault="00470657" w:rsidP="00470657">
          <w:pPr>
            <w:pStyle w:val="C61627B5A92F4D0A98BA2F09EF1CA13D"/>
          </w:pPr>
          <w:r w:rsidRPr="008E4AA5">
            <w:rPr>
              <w:rStyle w:val="Besedilooznabemesta"/>
            </w:rPr>
            <w:t>Kliknite ali tapnite tukaj, če želite vnesti besedilo.</w:t>
          </w:r>
        </w:p>
      </w:docPartBody>
    </w:docPart>
    <w:docPart>
      <w:docPartPr>
        <w:name w:val="F0D384C8677448269185396300E3430D"/>
        <w:category>
          <w:name w:val="Splošno"/>
          <w:gallery w:val="placeholder"/>
        </w:category>
        <w:types>
          <w:type w:val="bbPlcHdr"/>
        </w:types>
        <w:behaviors>
          <w:behavior w:val="content"/>
        </w:behaviors>
        <w:guid w:val="{76876BC7-8195-4820-A88B-09FF0940F9B5}"/>
      </w:docPartPr>
      <w:docPartBody>
        <w:p w:rsidR="00E70945" w:rsidRDefault="00470657" w:rsidP="00470657">
          <w:pPr>
            <w:pStyle w:val="F0D384C8677448269185396300E3430D"/>
          </w:pPr>
          <w:r w:rsidRPr="008E4AA5">
            <w:rPr>
              <w:rStyle w:val="Besedilooznabemesta"/>
            </w:rPr>
            <w:t>Kliknite ali tapnite tukaj, če želite vnesti besedilo.</w:t>
          </w:r>
        </w:p>
      </w:docPartBody>
    </w:docPart>
    <w:docPart>
      <w:docPartPr>
        <w:name w:val="2F6914E7383B4A0BA6CC2C6873DAB9AF"/>
        <w:category>
          <w:name w:val="Splošno"/>
          <w:gallery w:val="placeholder"/>
        </w:category>
        <w:types>
          <w:type w:val="bbPlcHdr"/>
        </w:types>
        <w:behaviors>
          <w:behavior w:val="content"/>
        </w:behaviors>
        <w:guid w:val="{F29C6456-22AB-434B-9080-04BC98EAF220}"/>
      </w:docPartPr>
      <w:docPartBody>
        <w:p w:rsidR="00E70945" w:rsidRDefault="00470657" w:rsidP="00470657">
          <w:pPr>
            <w:pStyle w:val="2F6914E7383B4A0BA6CC2C6873DAB9AF"/>
          </w:pPr>
          <w:r w:rsidRPr="008E4AA5">
            <w:rPr>
              <w:rStyle w:val="Besedilooznabemesta"/>
            </w:rPr>
            <w:t>Kliknite ali tapnite tukaj, če želite vnesti besedilo.</w:t>
          </w:r>
        </w:p>
      </w:docPartBody>
    </w:docPart>
    <w:docPart>
      <w:docPartPr>
        <w:name w:val="1129ECC0B4B14727B5C99E3FD6B0C300"/>
        <w:category>
          <w:name w:val="Splošno"/>
          <w:gallery w:val="placeholder"/>
        </w:category>
        <w:types>
          <w:type w:val="bbPlcHdr"/>
        </w:types>
        <w:behaviors>
          <w:behavior w:val="content"/>
        </w:behaviors>
        <w:guid w:val="{1FDCA2DD-F99A-4F5C-96E9-3816B4971B00}"/>
      </w:docPartPr>
      <w:docPartBody>
        <w:p w:rsidR="00E70945" w:rsidRDefault="00470657" w:rsidP="00470657">
          <w:pPr>
            <w:pStyle w:val="1129ECC0B4B14727B5C99E3FD6B0C300"/>
          </w:pPr>
          <w:r w:rsidRPr="008E4AA5">
            <w:rPr>
              <w:rStyle w:val="Besedilooznabemesta"/>
            </w:rPr>
            <w:t>Kliknite ali tapnite tukaj, če želite vnesti besedilo.</w:t>
          </w:r>
        </w:p>
      </w:docPartBody>
    </w:docPart>
    <w:docPart>
      <w:docPartPr>
        <w:name w:val="0736D4BAAB7A475BA60AFFA022C26FEC"/>
        <w:category>
          <w:name w:val="Splošno"/>
          <w:gallery w:val="placeholder"/>
        </w:category>
        <w:types>
          <w:type w:val="bbPlcHdr"/>
        </w:types>
        <w:behaviors>
          <w:behavior w:val="content"/>
        </w:behaviors>
        <w:guid w:val="{1D515398-9061-47B2-9B44-0930DC9D6367}"/>
      </w:docPartPr>
      <w:docPartBody>
        <w:p w:rsidR="00E70945" w:rsidRDefault="00470657" w:rsidP="00470657">
          <w:pPr>
            <w:pStyle w:val="0736D4BAAB7A475BA60AFFA022C26FEC"/>
          </w:pPr>
          <w:r w:rsidRPr="008E4AA5">
            <w:rPr>
              <w:rStyle w:val="Besedilooznabemesta"/>
            </w:rPr>
            <w:t>Kliknite ali tapnite tukaj, če želite vnesti besedilo.</w:t>
          </w:r>
        </w:p>
      </w:docPartBody>
    </w:docPart>
    <w:docPart>
      <w:docPartPr>
        <w:name w:val="A40793AA89034716A158243BEB7DC375"/>
        <w:category>
          <w:name w:val="Splošno"/>
          <w:gallery w:val="placeholder"/>
        </w:category>
        <w:types>
          <w:type w:val="bbPlcHdr"/>
        </w:types>
        <w:behaviors>
          <w:behavior w:val="content"/>
        </w:behaviors>
        <w:guid w:val="{D7BAD57D-8BE6-4074-A0DE-2B10E7D6B656}"/>
      </w:docPartPr>
      <w:docPartBody>
        <w:p w:rsidR="00E70945" w:rsidRDefault="00470657" w:rsidP="00470657">
          <w:pPr>
            <w:pStyle w:val="A40793AA89034716A158243BEB7DC375"/>
          </w:pPr>
          <w:r w:rsidRPr="008E4AA5">
            <w:rPr>
              <w:rStyle w:val="Besedilooznabemesta"/>
            </w:rPr>
            <w:t>Kliknite ali tapnite tukaj, če želite vnesti besedilo.</w:t>
          </w:r>
        </w:p>
      </w:docPartBody>
    </w:docPart>
    <w:docPart>
      <w:docPartPr>
        <w:name w:val="4CAA4B0D0CAA4B84BAEEFE57D5142DEE"/>
        <w:category>
          <w:name w:val="Splošno"/>
          <w:gallery w:val="placeholder"/>
        </w:category>
        <w:types>
          <w:type w:val="bbPlcHdr"/>
        </w:types>
        <w:behaviors>
          <w:behavior w:val="content"/>
        </w:behaviors>
        <w:guid w:val="{B177A75B-7F9A-41B8-B481-2DDB4403C0C6}"/>
      </w:docPartPr>
      <w:docPartBody>
        <w:p w:rsidR="00E70945" w:rsidRDefault="00470657" w:rsidP="00470657">
          <w:pPr>
            <w:pStyle w:val="4CAA4B0D0CAA4B84BAEEFE57D5142DEE"/>
          </w:pPr>
          <w:r w:rsidRPr="008E4AA5">
            <w:rPr>
              <w:rStyle w:val="Besedilooznabemesta"/>
            </w:rPr>
            <w:t>Kliknite ali tapnite tukaj, če želite vnesti besedilo.</w:t>
          </w:r>
        </w:p>
      </w:docPartBody>
    </w:docPart>
    <w:docPart>
      <w:docPartPr>
        <w:name w:val="08FF542F1B6A435C972834B971CEF551"/>
        <w:category>
          <w:name w:val="Splošno"/>
          <w:gallery w:val="placeholder"/>
        </w:category>
        <w:types>
          <w:type w:val="bbPlcHdr"/>
        </w:types>
        <w:behaviors>
          <w:behavior w:val="content"/>
        </w:behaviors>
        <w:guid w:val="{D18A88E4-ADDA-4A02-8840-FB677295BAAB}"/>
      </w:docPartPr>
      <w:docPartBody>
        <w:p w:rsidR="00E70945" w:rsidRDefault="00470657" w:rsidP="00470657">
          <w:pPr>
            <w:pStyle w:val="08FF542F1B6A435C972834B971CEF551"/>
          </w:pPr>
          <w:r w:rsidRPr="008E4AA5">
            <w:rPr>
              <w:rStyle w:val="Besedilooznabemesta"/>
            </w:rPr>
            <w:t>Kliknite ali tapnite tukaj, če želite vnesti besedilo.</w:t>
          </w:r>
        </w:p>
      </w:docPartBody>
    </w:docPart>
    <w:docPart>
      <w:docPartPr>
        <w:name w:val="F7CF8C1290F340749D55B09132DF484D"/>
        <w:category>
          <w:name w:val="Splošno"/>
          <w:gallery w:val="placeholder"/>
        </w:category>
        <w:types>
          <w:type w:val="bbPlcHdr"/>
        </w:types>
        <w:behaviors>
          <w:behavior w:val="content"/>
        </w:behaviors>
        <w:guid w:val="{FF0ECD4A-A575-4697-8427-C4A595FBF85A}"/>
      </w:docPartPr>
      <w:docPartBody>
        <w:p w:rsidR="00E70945" w:rsidRDefault="00470657" w:rsidP="00470657">
          <w:pPr>
            <w:pStyle w:val="F7CF8C1290F340749D55B09132DF484D"/>
          </w:pPr>
          <w:r w:rsidRPr="008E4AA5">
            <w:rPr>
              <w:rStyle w:val="Besedilooznabemesta"/>
            </w:rPr>
            <w:t>Kliknite ali tapnite tukaj, če želite vnesti besedilo.</w:t>
          </w:r>
        </w:p>
      </w:docPartBody>
    </w:docPart>
    <w:docPart>
      <w:docPartPr>
        <w:name w:val="C6748AB3B4B84B698807818898A10A26"/>
        <w:category>
          <w:name w:val="Splošno"/>
          <w:gallery w:val="placeholder"/>
        </w:category>
        <w:types>
          <w:type w:val="bbPlcHdr"/>
        </w:types>
        <w:behaviors>
          <w:behavior w:val="content"/>
        </w:behaviors>
        <w:guid w:val="{CF8FE03C-5656-442B-AEC8-499E794C22DD}"/>
      </w:docPartPr>
      <w:docPartBody>
        <w:p w:rsidR="00E70945" w:rsidRDefault="00470657" w:rsidP="00470657">
          <w:pPr>
            <w:pStyle w:val="C6748AB3B4B84B698807818898A10A26"/>
          </w:pPr>
          <w:r w:rsidRPr="008E4AA5">
            <w:rPr>
              <w:rStyle w:val="Besedilooznabemesta"/>
            </w:rPr>
            <w:t>Kliknite ali tapnite tukaj, če želite vnesti besedilo.</w:t>
          </w:r>
        </w:p>
      </w:docPartBody>
    </w:docPart>
    <w:docPart>
      <w:docPartPr>
        <w:name w:val="2572A4EE0B2A4455956487CF6AFD074C"/>
        <w:category>
          <w:name w:val="Splošno"/>
          <w:gallery w:val="placeholder"/>
        </w:category>
        <w:types>
          <w:type w:val="bbPlcHdr"/>
        </w:types>
        <w:behaviors>
          <w:behavior w:val="content"/>
        </w:behaviors>
        <w:guid w:val="{292DC506-5D87-488F-BA96-C42DAE63BEBA}"/>
      </w:docPartPr>
      <w:docPartBody>
        <w:p w:rsidR="00E70945" w:rsidRDefault="00470657" w:rsidP="00470657">
          <w:pPr>
            <w:pStyle w:val="2572A4EE0B2A4455956487CF6AFD074C"/>
          </w:pPr>
          <w:r w:rsidRPr="007C6ECC">
            <w:rPr>
              <w:rStyle w:val="Besedilooznabemesta"/>
            </w:rPr>
            <w:t>Kliknite ali tapnite tukaj, če želite vnesti besedilo.</w:t>
          </w:r>
        </w:p>
      </w:docPartBody>
    </w:docPart>
    <w:docPart>
      <w:docPartPr>
        <w:name w:val="B45BD9826D064E719206C09F8FD65E11"/>
        <w:category>
          <w:name w:val="Splošno"/>
          <w:gallery w:val="placeholder"/>
        </w:category>
        <w:types>
          <w:type w:val="bbPlcHdr"/>
        </w:types>
        <w:behaviors>
          <w:behavior w:val="content"/>
        </w:behaviors>
        <w:guid w:val="{E9DC97AD-7749-416F-975A-3EB3CA96DB53}"/>
      </w:docPartPr>
      <w:docPartBody>
        <w:p w:rsidR="00E70945" w:rsidRDefault="00470657" w:rsidP="00470657">
          <w:pPr>
            <w:pStyle w:val="B45BD9826D064E719206C09F8FD65E11"/>
          </w:pPr>
          <w:r w:rsidRPr="008C3571">
            <w:rPr>
              <w:rStyle w:val="Besedilooznabemesta"/>
            </w:rPr>
            <w:t>Kliknite ali tapnite tukaj, če želite vnesti datum.</w:t>
          </w:r>
        </w:p>
      </w:docPartBody>
    </w:docPart>
    <w:docPart>
      <w:docPartPr>
        <w:name w:val="7E555F311C2E4142A33DF94869AA59AA"/>
        <w:category>
          <w:name w:val="Splošno"/>
          <w:gallery w:val="placeholder"/>
        </w:category>
        <w:types>
          <w:type w:val="bbPlcHdr"/>
        </w:types>
        <w:behaviors>
          <w:behavior w:val="content"/>
        </w:behaviors>
        <w:guid w:val="{0813210B-F430-4231-8A68-D9489A710D64}"/>
      </w:docPartPr>
      <w:docPartBody>
        <w:p w:rsidR="00E70945" w:rsidRDefault="00470657" w:rsidP="00470657">
          <w:pPr>
            <w:pStyle w:val="7E555F311C2E4142A33DF94869AA59AA"/>
          </w:pPr>
          <w:r w:rsidRPr="005B4E30">
            <w:rPr>
              <w:rStyle w:val="Besedilooznabemesta"/>
            </w:rPr>
            <w:t>Kliknite ali tapnite tukaj, če želite vnesti besedilo.</w:t>
          </w:r>
        </w:p>
      </w:docPartBody>
    </w:docPart>
    <w:docPart>
      <w:docPartPr>
        <w:name w:val="0CCCFEB3C305462C80B03C218452D7BD"/>
        <w:category>
          <w:name w:val="Splošno"/>
          <w:gallery w:val="placeholder"/>
        </w:category>
        <w:types>
          <w:type w:val="bbPlcHdr"/>
        </w:types>
        <w:behaviors>
          <w:behavior w:val="content"/>
        </w:behaviors>
        <w:guid w:val="{7B417F48-5E9F-4FE2-B57D-2EA90ADF7172}"/>
      </w:docPartPr>
      <w:docPartBody>
        <w:p w:rsidR="00E70945" w:rsidRDefault="00470657" w:rsidP="00470657">
          <w:pPr>
            <w:pStyle w:val="0CCCFEB3C305462C80B03C218452D7BD"/>
          </w:pPr>
          <w:r w:rsidRPr="005B4E30">
            <w:rPr>
              <w:rStyle w:val="Besedilooznabemesta"/>
            </w:rPr>
            <w:t>Kliknite ali tapnite tukaj, če želite vnesti besedilo.</w:t>
          </w:r>
        </w:p>
      </w:docPartBody>
    </w:docPart>
    <w:docPart>
      <w:docPartPr>
        <w:name w:val="B48E6C87AB9D4E30AAAE0194C0AA55B6"/>
        <w:category>
          <w:name w:val="Splošno"/>
          <w:gallery w:val="placeholder"/>
        </w:category>
        <w:types>
          <w:type w:val="bbPlcHdr"/>
        </w:types>
        <w:behaviors>
          <w:behavior w:val="content"/>
        </w:behaviors>
        <w:guid w:val="{F8EF0A33-6DAC-4B11-8497-30E23A030D23}"/>
      </w:docPartPr>
      <w:docPartBody>
        <w:p w:rsidR="00E70945" w:rsidRDefault="00470657" w:rsidP="00470657">
          <w:pPr>
            <w:pStyle w:val="B48E6C87AB9D4E30AAAE0194C0AA55B6"/>
          </w:pPr>
          <w:r w:rsidRPr="00B74193">
            <w:rPr>
              <w:rStyle w:val="Besedilooznabemesta"/>
            </w:rPr>
            <w:t>Kliknite ali tapnite tukaj, če želite vnesti besedilo.</w:t>
          </w:r>
        </w:p>
      </w:docPartBody>
    </w:docPart>
    <w:docPart>
      <w:docPartPr>
        <w:name w:val="0E92E8F45F764D9DBEB7E933415CE946"/>
        <w:category>
          <w:name w:val="Splošno"/>
          <w:gallery w:val="placeholder"/>
        </w:category>
        <w:types>
          <w:type w:val="bbPlcHdr"/>
        </w:types>
        <w:behaviors>
          <w:behavior w:val="content"/>
        </w:behaviors>
        <w:guid w:val="{74253469-3A93-454B-87FF-CC938DB27E82}"/>
      </w:docPartPr>
      <w:docPartBody>
        <w:p w:rsidR="00E70945" w:rsidRDefault="00470657" w:rsidP="00470657">
          <w:pPr>
            <w:pStyle w:val="0E92E8F45F764D9DBEB7E933415CE946"/>
          </w:pPr>
          <w:r w:rsidRPr="00904DF0">
            <w:rPr>
              <w:rStyle w:val="Besedilooznabemesta"/>
            </w:rPr>
            <w:t>Kliknite ali tapnite tukaj, če želite vnesti besedilo.</w:t>
          </w:r>
        </w:p>
      </w:docPartBody>
    </w:docPart>
    <w:docPart>
      <w:docPartPr>
        <w:name w:val="E8008F2D1F7042AF89BDD1131C246DC0"/>
        <w:category>
          <w:name w:val="Splošno"/>
          <w:gallery w:val="placeholder"/>
        </w:category>
        <w:types>
          <w:type w:val="bbPlcHdr"/>
        </w:types>
        <w:behaviors>
          <w:behavior w:val="content"/>
        </w:behaviors>
        <w:guid w:val="{F397E811-DFF1-43E6-B264-920AC64D9F38}"/>
      </w:docPartPr>
      <w:docPartBody>
        <w:p w:rsidR="00E70945" w:rsidRDefault="00470657" w:rsidP="00470657">
          <w:pPr>
            <w:pStyle w:val="E8008F2D1F7042AF89BDD1131C246DC0"/>
          </w:pPr>
          <w:r w:rsidRPr="008E4AA5">
            <w:rPr>
              <w:rStyle w:val="Besedilooznabemesta"/>
            </w:rPr>
            <w:t>Kliknite ali tapnite tukaj, če želite vnesti besedilo.</w:t>
          </w:r>
        </w:p>
      </w:docPartBody>
    </w:docPart>
    <w:docPart>
      <w:docPartPr>
        <w:name w:val="F7DB5DA5B9374570896BE6B151066DA4"/>
        <w:category>
          <w:name w:val="Splošno"/>
          <w:gallery w:val="placeholder"/>
        </w:category>
        <w:types>
          <w:type w:val="bbPlcHdr"/>
        </w:types>
        <w:behaviors>
          <w:behavior w:val="content"/>
        </w:behaviors>
        <w:guid w:val="{79A588BB-038D-486E-BC86-FC8DE053F38D}"/>
      </w:docPartPr>
      <w:docPartBody>
        <w:p w:rsidR="00E70945" w:rsidRDefault="00470657" w:rsidP="00470657">
          <w:pPr>
            <w:pStyle w:val="F7DB5DA5B9374570896BE6B151066DA4"/>
          </w:pPr>
          <w:r w:rsidRPr="007C6ECC">
            <w:rPr>
              <w:rStyle w:val="Besedilooznabemesta"/>
            </w:rPr>
            <w:t>Kliknite ali tapnite tukaj, če želite vnesti besedilo.</w:t>
          </w:r>
        </w:p>
      </w:docPartBody>
    </w:docPart>
    <w:docPart>
      <w:docPartPr>
        <w:name w:val="28DDE14256844C7E87F14F24328E7314"/>
        <w:category>
          <w:name w:val="Splošno"/>
          <w:gallery w:val="placeholder"/>
        </w:category>
        <w:types>
          <w:type w:val="bbPlcHdr"/>
        </w:types>
        <w:behaviors>
          <w:behavior w:val="content"/>
        </w:behaviors>
        <w:guid w:val="{D5289650-46FD-4B40-819E-FA6A0A9448FE}"/>
      </w:docPartPr>
      <w:docPartBody>
        <w:p w:rsidR="00E70945" w:rsidRDefault="00470657" w:rsidP="00470657">
          <w:pPr>
            <w:pStyle w:val="28DDE14256844C7E87F14F24328E7314"/>
          </w:pPr>
          <w:r w:rsidRPr="008E4AA5">
            <w:rPr>
              <w:rStyle w:val="Besedilooznabemesta"/>
            </w:rPr>
            <w:t>Kliknite ali tapnite tukaj, če želite vnesti besedilo.</w:t>
          </w:r>
        </w:p>
      </w:docPartBody>
    </w:docPart>
    <w:docPart>
      <w:docPartPr>
        <w:name w:val="8F4BCD8672C648809C7D3515E38E79CE"/>
        <w:category>
          <w:name w:val="Splošno"/>
          <w:gallery w:val="placeholder"/>
        </w:category>
        <w:types>
          <w:type w:val="bbPlcHdr"/>
        </w:types>
        <w:behaviors>
          <w:behavior w:val="content"/>
        </w:behaviors>
        <w:guid w:val="{9E09DCF4-8F66-48E0-A1F7-C247FEDBBB56}"/>
      </w:docPartPr>
      <w:docPartBody>
        <w:p w:rsidR="00E70945" w:rsidRDefault="00470657" w:rsidP="00470657">
          <w:pPr>
            <w:pStyle w:val="8F4BCD8672C648809C7D3515E38E79CE"/>
          </w:pPr>
          <w:r w:rsidRPr="007C6ECC">
            <w:rPr>
              <w:rStyle w:val="Besedilooznabemesta"/>
            </w:rPr>
            <w:t>Kliknite ali tapnite tukaj, če želite vnesti besedilo.</w:t>
          </w:r>
        </w:p>
      </w:docPartBody>
    </w:docPart>
    <w:docPart>
      <w:docPartPr>
        <w:name w:val="15B635A36C4E4A389CEDBCFDE4A17CC4"/>
        <w:category>
          <w:name w:val="Splošno"/>
          <w:gallery w:val="placeholder"/>
        </w:category>
        <w:types>
          <w:type w:val="bbPlcHdr"/>
        </w:types>
        <w:behaviors>
          <w:behavior w:val="content"/>
        </w:behaviors>
        <w:guid w:val="{3F40CA41-3DE1-4293-ADF9-31559D1D44C8}"/>
      </w:docPartPr>
      <w:docPartBody>
        <w:p w:rsidR="00E70945" w:rsidRDefault="00470657" w:rsidP="00470657">
          <w:pPr>
            <w:pStyle w:val="15B635A36C4E4A389CEDBCFDE4A17CC4"/>
          </w:pPr>
          <w:r w:rsidRPr="008E4AA5">
            <w:rPr>
              <w:rStyle w:val="Besedilooznabemesta"/>
            </w:rPr>
            <w:t>Kliknite ali tapnite tukaj, če želite vnesti besedilo.</w:t>
          </w:r>
        </w:p>
      </w:docPartBody>
    </w:docPart>
    <w:docPart>
      <w:docPartPr>
        <w:name w:val="DefaultPlaceholder_-1854013440"/>
        <w:category>
          <w:name w:val="Splošno"/>
          <w:gallery w:val="placeholder"/>
        </w:category>
        <w:types>
          <w:type w:val="bbPlcHdr"/>
        </w:types>
        <w:behaviors>
          <w:behavior w:val="content"/>
        </w:behaviors>
        <w:guid w:val="{82C543E0-9E85-4BC2-9D06-182362962E7F}"/>
      </w:docPartPr>
      <w:docPartBody>
        <w:p w:rsidR="00BA079C" w:rsidRDefault="00164D4E">
          <w:r w:rsidRPr="00DB62EF">
            <w:rPr>
              <w:rStyle w:val="Besedilooznabemesta"/>
            </w:rPr>
            <w:t>Kliknite ali tapnite tukaj, če želite vnesti besedilo.</w:t>
          </w:r>
        </w:p>
      </w:docPartBody>
    </w:docPart>
    <w:docPart>
      <w:docPartPr>
        <w:name w:val="76C5253C0E574DC88E222172668E2E95"/>
        <w:category>
          <w:name w:val="Splošno"/>
          <w:gallery w:val="placeholder"/>
        </w:category>
        <w:types>
          <w:type w:val="bbPlcHdr"/>
        </w:types>
        <w:behaviors>
          <w:behavior w:val="content"/>
        </w:behaviors>
        <w:guid w:val="{64EB85B5-BC72-4095-B820-4DA07CE893EF}"/>
      </w:docPartPr>
      <w:docPartBody>
        <w:p w:rsidR="00BA079C" w:rsidRDefault="00164D4E" w:rsidP="00164D4E">
          <w:pPr>
            <w:pStyle w:val="76C5253C0E574DC88E222172668E2E95"/>
          </w:pPr>
          <w:r w:rsidRPr="00DB62EF">
            <w:rPr>
              <w:rStyle w:val="Besedilooznabemesta"/>
            </w:rPr>
            <w:t>Kliknite ali tapnite tukaj, če želite vnesti besedilo.</w:t>
          </w:r>
        </w:p>
      </w:docPartBody>
    </w:docPart>
    <w:docPart>
      <w:docPartPr>
        <w:name w:val="955BE3FF81BB46198994E7B0C6359F83"/>
        <w:category>
          <w:name w:val="Splošno"/>
          <w:gallery w:val="placeholder"/>
        </w:category>
        <w:types>
          <w:type w:val="bbPlcHdr"/>
        </w:types>
        <w:behaviors>
          <w:behavior w:val="content"/>
        </w:behaviors>
        <w:guid w:val="{B3210F4F-A528-47D6-835B-D9F4953E0D11}"/>
      </w:docPartPr>
      <w:docPartBody>
        <w:p w:rsidR="00BA079C" w:rsidRDefault="00164D4E" w:rsidP="00164D4E">
          <w:pPr>
            <w:pStyle w:val="955BE3FF81BB46198994E7B0C6359F83"/>
          </w:pPr>
          <w:r w:rsidRPr="00DB62EF">
            <w:rPr>
              <w:rStyle w:val="Besedilooznabemesta"/>
            </w:rPr>
            <w:t>Kliknite ali tapnite tukaj, če želite vnesti besedilo.</w:t>
          </w:r>
        </w:p>
      </w:docPartBody>
    </w:docPart>
    <w:docPart>
      <w:docPartPr>
        <w:name w:val="179A6FAD83CC44EBA086E94788B1C255"/>
        <w:category>
          <w:name w:val="Splošno"/>
          <w:gallery w:val="placeholder"/>
        </w:category>
        <w:types>
          <w:type w:val="bbPlcHdr"/>
        </w:types>
        <w:behaviors>
          <w:behavior w:val="content"/>
        </w:behaviors>
        <w:guid w:val="{CE2068E6-143E-4ED9-A778-C3F96AA659D2}"/>
      </w:docPartPr>
      <w:docPartBody>
        <w:p w:rsidR="00BA079C" w:rsidRDefault="00164D4E" w:rsidP="00164D4E">
          <w:pPr>
            <w:pStyle w:val="179A6FAD83CC44EBA086E94788B1C255"/>
          </w:pPr>
          <w:r w:rsidRPr="00DB62EF">
            <w:rPr>
              <w:rStyle w:val="Besedilooznabemesta"/>
            </w:rPr>
            <w:t>Kliknite ali tapnite tukaj, če želite vnesti besedilo.</w:t>
          </w:r>
        </w:p>
      </w:docPartBody>
    </w:docPart>
    <w:docPart>
      <w:docPartPr>
        <w:name w:val="ED3D71C0C18B41EBB18AA60337C12AFE"/>
        <w:category>
          <w:name w:val="Splošno"/>
          <w:gallery w:val="placeholder"/>
        </w:category>
        <w:types>
          <w:type w:val="bbPlcHdr"/>
        </w:types>
        <w:behaviors>
          <w:behavior w:val="content"/>
        </w:behaviors>
        <w:guid w:val="{25F9613C-3751-49E4-BD46-E198736B2F89}"/>
      </w:docPartPr>
      <w:docPartBody>
        <w:p w:rsidR="00BA079C" w:rsidRDefault="00164D4E" w:rsidP="00164D4E">
          <w:pPr>
            <w:pStyle w:val="ED3D71C0C18B41EBB18AA60337C12AFE"/>
          </w:pPr>
          <w:r w:rsidRPr="00DB62EF">
            <w:rPr>
              <w:rStyle w:val="Besedilooznabemesta"/>
            </w:rPr>
            <w:t>Kliknite ali tapnite tukaj, če želite vnesti besedilo.</w:t>
          </w:r>
        </w:p>
      </w:docPartBody>
    </w:docPart>
    <w:docPart>
      <w:docPartPr>
        <w:name w:val="CF747758D80B4F8DA83CE8D7FE70B9FE"/>
        <w:category>
          <w:name w:val="Splošno"/>
          <w:gallery w:val="placeholder"/>
        </w:category>
        <w:types>
          <w:type w:val="bbPlcHdr"/>
        </w:types>
        <w:behaviors>
          <w:behavior w:val="content"/>
        </w:behaviors>
        <w:guid w:val="{202E561E-7F70-45BB-A995-D8D4C7387547}"/>
      </w:docPartPr>
      <w:docPartBody>
        <w:p w:rsidR="00BA079C" w:rsidRDefault="00164D4E" w:rsidP="00164D4E">
          <w:pPr>
            <w:pStyle w:val="CF747758D80B4F8DA83CE8D7FE70B9FE"/>
          </w:pPr>
          <w:r w:rsidRPr="00DB62EF">
            <w:rPr>
              <w:rStyle w:val="Besedilooznabemesta"/>
            </w:rPr>
            <w:t>Kliknite ali tapnite tukaj, če želite vnesti besedilo.</w:t>
          </w:r>
        </w:p>
      </w:docPartBody>
    </w:docPart>
    <w:docPart>
      <w:docPartPr>
        <w:name w:val="188A730F07674089A7D6786DC4C433FD"/>
        <w:category>
          <w:name w:val="Splošno"/>
          <w:gallery w:val="placeholder"/>
        </w:category>
        <w:types>
          <w:type w:val="bbPlcHdr"/>
        </w:types>
        <w:behaviors>
          <w:behavior w:val="content"/>
        </w:behaviors>
        <w:guid w:val="{21882ABC-F35C-4179-8D94-325C23DABF12}"/>
      </w:docPartPr>
      <w:docPartBody>
        <w:p w:rsidR="00BA079C" w:rsidRDefault="00164D4E" w:rsidP="00164D4E">
          <w:pPr>
            <w:pStyle w:val="188A730F07674089A7D6786DC4C433FD"/>
          </w:pPr>
          <w:r w:rsidRPr="00DB62EF">
            <w:rPr>
              <w:rStyle w:val="Besedilooznabemesta"/>
            </w:rPr>
            <w:t>Kliknite ali tapnite tukaj, če želite vnesti besedilo.</w:t>
          </w:r>
        </w:p>
      </w:docPartBody>
    </w:docPart>
    <w:docPart>
      <w:docPartPr>
        <w:name w:val="80156E68E7DF46829FD32AE8E0048337"/>
        <w:category>
          <w:name w:val="Splošno"/>
          <w:gallery w:val="placeholder"/>
        </w:category>
        <w:types>
          <w:type w:val="bbPlcHdr"/>
        </w:types>
        <w:behaviors>
          <w:behavior w:val="content"/>
        </w:behaviors>
        <w:guid w:val="{BFCC4E7B-2B0E-4DCB-9317-D4D5AAE204EC}"/>
      </w:docPartPr>
      <w:docPartBody>
        <w:p w:rsidR="00BA079C" w:rsidRDefault="00164D4E" w:rsidP="00164D4E">
          <w:pPr>
            <w:pStyle w:val="80156E68E7DF46829FD32AE8E0048337"/>
          </w:pPr>
          <w:r w:rsidRPr="00DB62EF">
            <w:rPr>
              <w:rStyle w:val="Besedilooznabemesta"/>
            </w:rPr>
            <w:t>Kliknite ali tapnite tukaj, če želite vnesti besedilo.</w:t>
          </w:r>
        </w:p>
      </w:docPartBody>
    </w:docPart>
    <w:docPart>
      <w:docPartPr>
        <w:name w:val="F35F5C72E6B14BEC96E678CD63D13E9D"/>
        <w:category>
          <w:name w:val="Splošno"/>
          <w:gallery w:val="placeholder"/>
        </w:category>
        <w:types>
          <w:type w:val="bbPlcHdr"/>
        </w:types>
        <w:behaviors>
          <w:behavior w:val="content"/>
        </w:behaviors>
        <w:guid w:val="{B75F8020-C1E0-4586-A24A-4A0B2F2DB349}"/>
      </w:docPartPr>
      <w:docPartBody>
        <w:p w:rsidR="00BA079C" w:rsidRDefault="00164D4E" w:rsidP="00164D4E">
          <w:pPr>
            <w:pStyle w:val="F35F5C72E6B14BEC96E678CD63D13E9D"/>
          </w:pPr>
          <w:r w:rsidRPr="00DB62EF">
            <w:rPr>
              <w:rStyle w:val="Besedilooznabemesta"/>
            </w:rPr>
            <w:t>Kliknite ali tapnite tukaj, če želite vnesti besedilo.</w:t>
          </w:r>
        </w:p>
      </w:docPartBody>
    </w:docPart>
    <w:docPart>
      <w:docPartPr>
        <w:name w:val="6A8165A3EA1E43EC8E573C20BE04AE24"/>
        <w:category>
          <w:name w:val="Splošno"/>
          <w:gallery w:val="placeholder"/>
        </w:category>
        <w:types>
          <w:type w:val="bbPlcHdr"/>
        </w:types>
        <w:behaviors>
          <w:behavior w:val="content"/>
        </w:behaviors>
        <w:guid w:val="{BC1A51DC-7FF4-4A66-80D0-0925ED3F915C}"/>
      </w:docPartPr>
      <w:docPartBody>
        <w:p w:rsidR="00BA079C" w:rsidRDefault="00164D4E" w:rsidP="00164D4E">
          <w:pPr>
            <w:pStyle w:val="6A8165A3EA1E43EC8E573C20BE04AE24"/>
          </w:pPr>
          <w:r w:rsidRPr="00DB62EF">
            <w:rPr>
              <w:rStyle w:val="Besedilooznabemesta"/>
            </w:rPr>
            <w:t>Kliknite ali tapnite tukaj, če želite vnesti besedilo.</w:t>
          </w:r>
        </w:p>
      </w:docPartBody>
    </w:docPart>
    <w:docPart>
      <w:docPartPr>
        <w:name w:val="F2A2E2CE61C7411A9D339086AAA41831"/>
        <w:category>
          <w:name w:val="Splošno"/>
          <w:gallery w:val="placeholder"/>
        </w:category>
        <w:types>
          <w:type w:val="bbPlcHdr"/>
        </w:types>
        <w:behaviors>
          <w:behavior w:val="content"/>
        </w:behaviors>
        <w:guid w:val="{6BE13395-3BC6-4D4F-9B05-8488BFC3263B}"/>
      </w:docPartPr>
      <w:docPartBody>
        <w:p w:rsidR="00BA079C" w:rsidRDefault="00164D4E" w:rsidP="00164D4E">
          <w:pPr>
            <w:pStyle w:val="F2A2E2CE61C7411A9D339086AAA41831"/>
          </w:pPr>
          <w:r w:rsidRPr="00DB62EF">
            <w:rPr>
              <w:rStyle w:val="Besedilooznabemesta"/>
            </w:rPr>
            <w:t>Kliknite ali tapnite tukaj, če želite vnesti besedilo.</w:t>
          </w:r>
        </w:p>
      </w:docPartBody>
    </w:docPart>
    <w:docPart>
      <w:docPartPr>
        <w:name w:val="85CC7B7325A94C1CA1A4CFA2A5DA187D"/>
        <w:category>
          <w:name w:val="Splošno"/>
          <w:gallery w:val="placeholder"/>
        </w:category>
        <w:types>
          <w:type w:val="bbPlcHdr"/>
        </w:types>
        <w:behaviors>
          <w:behavior w:val="content"/>
        </w:behaviors>
        <w:guid w:val="{36536441-5402-4D81-BCBB-39D64C2DF53D}"/>
      </w:docPartPr>
      <w:docPartBody>
        <w:p w:rsidR="00BA079C" w:rsidRDefault="00164D4E" w:rsidP="00164D4E">
          <w:pPr>
            <w:pStyle w:val="85CC7B7325A94C1CA1A4CFA2A5DA187D"/>
          </w:pPr>
          <w:r w:rsidRPr="00DB62EF">
            <w:rPr>
              <w:rStyle w:val="Besedilooznabemesta"/>
            </w:rPr>
            <w:t>Kliknite ali tapnite tukaj, če želite vnesti besedilo.</w:t>
          </w:r>
        </w:p>
      </w:docPartBody>
    </w:docPart>
    <w:docPart>
      <w:docPartPr>
        <w:name w:val="ABDE2FD526FB4C96B5C88CC48EA2C637"/>
        <w:category>
          <w:name w:val="Splošno"/>
          <w:gallery w:val="placeholder"/>
        </w:category>
        <w:types>
          <w:type w:val="bbPlcHdr"/>
        </w:types>
        <w:behaviors>
          <w:behavior w:val="content"/>
        </w:behaviors>
        <w:guid w:val="{DFD0B45D-6883-4C24-9445-63B369225692}"/>
      </w:docPartPr>
      <w:docPartBody>
        <w:p w:rsidR="00BA079C" w:rsidRDefault="00164D4E" w:rsidP="00164D4E">
          <w:pPr>
            <w:pStyle w:val="ABDE2FD526FB4C96B5C88CC48EA2C637"/>
          </w:pPr>
          <w:r w:rsidRPr="00DB62EF">
            <w:rPr>
              <w:rStyle w:val="Besedilooznabemesta"/>
            </w:rPr>
            <w:t>Kliknite ali tapnite tukaj, če želite vnesti besedilo.</w:t>
          </w:r>
        </w:p>
      </w:docPartBody>
    </w:docPart>
    <w:docPart>
      <w:docPartPr>
        <w:name w:val="D89E525027C54A46AFEDC57D42D4D5E1"/>
        <w:category>
          <w:name w:val="Splošno"/>
          <w:gallery w:val="placeholder"/>
        </w:category>
        <w:types>
          <w:type w:val="bbPlcHdr"/>
        </w:types>
        <w:behaviors>
          <w:behavior w:val="content"/>
        </w:behaviors>
        <w:guid w:val="{778BC0AB-FE6F-475E-A30A-1D0D9DCDDED4}"/>
      </w:docPartPr>
      <w:docPartBody>
        <w:p w:rsidR="00BA079C" w:rsidRDefault="00164D4E" w:rsidP="00164D4E">
          <w:pPr>
            <w:pStyle w:val="D89E525027C54A46AFEDC57D42D4D5E1"/>
          </w:pPr>
          <w:r w:rsidRPr="00DB62EF">
            <w:rPr>
              <w:rStyle w:val="Besedilooznabemesta"/>
            </w:rPr>
            <w:t>Kliknite ali tapnite tukaj, če želite vnesti besedilo.</w:t>
          </w:r>
        </w:p>
      </w:docPartBody>
    </w:docPart>
    <w:docPart>
      <w:docPartPr>
        <w:name w:val="A8484AAA79CF43A9A6C078AA764373C3"/>
        <w:category>
          <w:name w:val="Splošno"/>
          <w:gallery w:val="placeholder"/>
        </w:category>
        <w:types>
          <w:type w:val="bbPlcHdr"/>
        </w:types>
        <w:behaviors>
          <w:behavior w:val="content"/>
        </w:behaviors>
        <w:guid w:val="{7EC9A695-1920-44CD-8D30-1601BF5D3248}"/>
      </w:docPartPr>
      <w:docPartBody>
        <w:p w:rsidR="00BA079C" w:rsidRDefault="00164D4E" w:rsidP="00164D4E">
          <w:pPr>
            <w:pStyle w:val="A8484AAA79CF43A9A6C078AA764373C3"/>
          </w:pPr>
          <w:r w:rsidRPr="00DB62EF">
            <w:rPr>
              <w:rStyle w:val="Besedilooznabemesta"/>
            </w:rPr>
            <w:t>Kliknite ali tapnite tukaj, če želite vnesti besedilo.</w:t>
          </w:r>
        </w:p>
      </w:docPartBody>
    </w:docPart>
    <w:docPart>
      <w:docPartPr>
        <w:name w:val="507DA3CA833D4B6FB5B7428CFEE0D7CC"/>
        <w:category>
          <w:name w:val="Splošno"/>
          <w:gallery w:val="placeholder"/>
        </w:category>
        <w:types>
          <w:type w:val="bbPlcHdr"/>
        </w:types>
        <w:behaviors>
          <w:behavior w:val="content"/>
        </w:behaviors>
        <w:guid w:val="{6DF633C4-A6B7-46CD-BF8D-93DEC45EF3D3}"/>
      </w:docPartPr>
      <w:docPartBody>
        <w:p w:rsidR="00BA079C" w:rsidRDefault="00164D4E" w:rsidP="00164D4E">
          <w:pPr>
            <w:pStyle w:val="507DA3CA833D4B6FB5B7428CFEE0D7CC"/>
          </w:pPr>
          <w:r w:rsidRPr="00DB62EF">
            <w:rPr>
              <w:rStyle w:val="Besedilooznabemesta"/>
            </w:rPr>
            <w:t>Kliknite ali tapnite tukaj, če želite vnesti besedilo.</w:t>
          </w:r>
        </w:p>
      </w:docPartBody>
    </w:docPart>
    <w:docPart>
      <w:docPartPr>
        <w:name w:val="DD8C174FDE984F87942F6322F84DB83B"/>
        <w:category>
          <w:name w:val="Splošno"/>
          <w:gallery w:val="placeholder"/>
        </w:category>
        <w:types>
          <w:type w:val="bbPlcHdr"/>
        </w:types>
        <w:behaviors>
          <w:behavior w:val="content"/>
        </w:behaviors>
        <w:guid w:val="{E9804E41-AFBB-4402-9713-4766B88448AD}"/>
      </w:docPartPr>
      <w:docPartBody>
        <w:p w:rsidR="00BA079C" w:rsidRDefault="00164D4E" w:rsidP="00164D4E">
          <w:pPr>
            <w:pStyle w:val="DD8C174FDE984F87942F6322F84DB83B"/>
          </w:pPr>
          <w:r w:rsidRPr="00DB62EF">
            <w:rPr>
              <w:rStyle w:val="Besedilooznabemesta"/>
            </w:rPr>
            <w:t>Kliknite ali tapnite tukaj, če želite vnesti besedilo.</w:t>
          </w:r>
        </w:p>
      </w:docPartBody>
    </w:docPart>
    <w:docPart>
      <w:docPartPr>
        <w:name w:val="3B50F51FF6884CB0ADB00A26EA350CBE"/>
        <w:category>
          <w:name w:val="Splošno"/>
          <w:gallery w:val="placeholder"/>
        </w:category>
        <w:types>
          <w:type w:val="bbPlcHdr"/>
        </w:types>
        <w:behaviors>
          <w:behavior w:val="content"/>
        </w:behaviors>
        <w:guid w:val="{9A4B1DC4-B03B-4D5A-A9AC-D776A4456D23}"/>
      </w:docPartPr>
      <w:docPartBody>
        <w:p w:rsidR="00BA079C" w:rsidRDefault="00164D4E" w:rsidP="00164D4E">
          <w:pPr>
            <w:pStyle w:val="3B50F51FF6884CB0ADB00A26EA350CBE"/>
          </w:pPr>
          <w:r w:rsidRPr="00DB62EF">
            <w:rPr>
              <w:rStyle w:val="Besedilooznabemesta"/>
            </w:rPr>
            <w:t>Kliknite ali tapnite tukaj, če želite vnesti besedilo.</w:t>
          </w:r>
        </w:p>
      </w:docPartBody>
    </w:docPart>
    <w:docPart>
      <w:docPartPr>
        <w:name w:val="1EBD3D39E05B4EBCAA2350ECC5F18507"/>
        <w:category>
          <w:name w:val="Splošno"/>
          <w:gallery w:val="placeholder"/>
        </w:category>
        <w:types>
          <w:type w:val="bbPlcHdr"/>
        </w:types>
        <w:behaviors>
          <w:behavior w:val="content"/>
        </w:behaviors>
        <w:guid w:val="{B44E7E76-9C7E-4F83-8C5E-5EE46CCB58E4}"/>
      </w:docPartPr>
      <w:docPartBody>
        <w:p w:rsidR="00BA079C" w:rsidRDefault="00164D4E" w:rsidP="00164D4E">
          <w:pPr>
            <w:pStyle w:val="1EBD3D39E05B4EBCAA2350ECC5F18507"/>
          </w:pPr>
          <w:r w:rsidRPr="00DB62EF">
            <w:rPr>
              <w:rStyle w:val="Besedilooznabemesta"/>
            </w:rPr>
            <w:t>Kliknite ali tapnite tukaj, če želite vnesti besedilo.</w:t>
          </w:r>
        </w:p>
      </w:docPartBody>
    </w:docPart>
    <w:docPart>
      <w:docPartPr>
        <w:name w:val="DF2B6B078A3F4EF5972EB5EF762B1E90"/>
        <w:category>
          <w:name w:val="Splošno"/>
          <w:gallery w:val="placeholder"/>
        </w:category>
        <w:types>
          <w:type w:val="bbPlcHdr"/>
        </w:types>
        <w:behaviors>
          <w:behavior w:val="content"/>
        </w:behaviors>
        <w:guid w:val="{DE2D18BB-C7E1-4D23-95FF-4FEA6B2D7DE1}"/>
      </w:docPartPr>
      <w:docPartBody>
        <w:p w:rsidR="00BA079C" w:rsidRDefault="00164D4E" w:rsidP="00164D4E">
          <w:pPr>
            <w:pStyle w:val="DF2B6B078A3F4EF5972EB5EF762B1E90"/>
          </w:pPr>
          <w:r w:rsidRPr="00DB62EF">
            <w:rPr>
              <w:rStyle w:val="Besedilooznabemesta"/>
            </w:rPr>
            <w:t>Kliknite ali tapnite tukaj, če želite vnesti besedilo.</w:t>
          </w:r>
        </w:p>
      </w:docPartBody>
    </w:docPart>
    <w:docPart>
      <w:docPartPr>
        <w:name w:val="AD5D277BBBBF40249EC9B2884803C87E"/>
        <w:category>
          <w:name w:val="Splošno"/>
          <w:gallery w:val="placeholder"/>
        </w:category>
        <w:types>
          <w:type w:val="bbPlcHdr"/>
        </w:types>
        <w:behaviors>
          <w:behavior w:val="content"/>
        </w:behaviors>
        <w:guid w:val="{F74D80F5-F678-491F-838F-BF4B51A528DD}"/>
      </w:docPartPr>
      <w:docPartBody>
        <w:p w:rsidR="00BA079C" w:rsidRDefault="00164D4E" w:rsidP="00164D4E">
          <w:pPr>
            <w:pStyle w:val="AD5D277BBBBF40249EC9B2884803C87E"/>
          </w:pPr>
          <w:r w:rsidRPr="00DB62EF">
            <w:rPr>
              <w:rStyle w:val="Besedilooznabemesta"/>
            </w:rPr>
            <w:t>Kliknite ali tapnite tukaj, če želite vnesti besedilo.</w:t>
          </w:r>
        </w:p>
      </w:docPartBody>
    </w:docPart>
    <w:docPart>
      <w:docPartPr>
        <w:name w:val="77E4793E2AC846FCA30ABFD78F55F092"/>
        <w:category>
          <w:name w:val="Splošno"/>
          <w:gallery w:val="placeholder"/>
        </w:category>
        <w:types>
          <w:type w:val="bbPlcHdr"/>
        </w:types>
        <w:behaviors>
          <w:behavior w:val="content"/>
        </w:behaviors>
        <w:guid w:val="{F4461F0C-A5E9-45EF-9DD8-BE07F8C29DDB}"/>
      </w:docPartPr>
      <w:docPartBody>
        <w:p w:rsidR="006E19F9" w:rsidRDefault="00BD6AF6" w:rsidP="00BD6AF6">
          <w:pPr>
            <w:pStyle w:val="77E4793E2AC846FCA30ABFD78F55F092"/>
          </w:pPr>
          <w:r w:rsidRPr="00E253C4">
            <w:rPr>
              <w:rStyle w:val="Besedilooznabemesta"/>
            </w:rPr>
            <w:t>Kliknite ali tapnite tukaj, če želite vnesti besedilo.</w:t>
          </w:r>
        </w:p>
      </w:docPartBody>
    </w:docPart>
    <w:docPart>
      <w:docPartPr>
        <w:name w:val="089568741E1D4BE89D87B3A9168245E1"/>
        <w:category>
          <w:name w:val="Splošno"/>
          <w:gallery w:val="placeholder"/>
        </w:category>
        <w:types>
          <w:type w:val="bbPlcHdr"/>
        </w:types>
        <w:behaviors>
          <w:behavior w:val="content"/>
        </w:behaviors>
        <w:guid w:val="{01FE004F-73EF-4FFD-9114-B195CB69A1F7}"/>
      </w:docPartPr>
      <w:docPartBody>
        <w:p w:rsidR="006E19F9" w:rsidRDefault="00BD6AF6" w:rsidP="00BD6AF6">
          <w:pPr>
            <w:pStyle w:val="089568741E1D4BE89D87B3A9168245E1"/>
          </w:pPr>
          <w:r w:rsidRPr="00E253C4">
            <w:rPr>
              <w:rStyle w:val="Besedilooznabemesta"/>
            </w:rPr>
            <w:t>Kliknite ali tapnite tukaj, če želite vnesti datum.</w:t>
          </w:r>
        </w:p>
      </w:docPartBody>
    </w:docPart>
    <w:docPart>
      <w:docPartPr>
        <w:name w:val="34BD9E89976B46278AEA97F39016D9D0"/>
        <w:category>
          <w:name w:val="Splošno"/>
          <w:gallery w:val="placeholder"/>
        </w:category>
        <w:types>
          <w:type w:val="bbPlcHdr"/>
        </w:types>
        <w:behaviors>
          <w:behavior w:val="content"/>
        </w:behaviors>
        <w:guid w:val="{7CBD6A43-F87C-410A-8BB8-2A2D5EFF5287}"/>
      </w:docPartPr>
      <w:docPartBody>
        <w:p w:rsidR="006E19F9" w:rsidRDefault="00BD6AF6" w:rsidP="00BD6AF6">
          <w:pPr>
            <w:pStyle w:val="34BD9E89976B46278AEA97F39016D9D0"/>
          </w:pPr>
          <w:r w:rsidRPr="00E253C4">
            <w:rPr>
              <w:rStyle w:val="Besedilooznabemesta"/>
            </w:rPr>
            <w:t>Kliknite ali tapnite tukaj, če želite vnesti besedilo.</w:t>
          </w:r>
        </w:p>
      </w:docPartBody>
    </w:docPart>
    <w:docPart>
      <w:docPartPr>
        <w:name w:val="3434CE2084FA461A888EF0FFB21C3942"/>
        <w:category>
          <w:name w:val="Splošno"/>
          <w:gallery w:val="placeholder"/>
        </w:category>
        <w:types>
          <w:type w:val="bbPlcHdr"/>
        </w:types>
        <w:behaviors>
          <w:behavior w:val="content"/>
        </w:behaviors>
        <w:guid w:val="{8969D09F-2134-4F21-8454-C7CEB360B8E9}"/>
      </w:docPartPr>
      <w:docPartBody>
        <w:p w:rsidR="006E19F9" w:rsidRDefault="00BD6AF6" w:rsidP="00BD6AF6">
          <w:pPr>
            <w:pStyle w:val="3434CE2084FA461A888EF0FFB21C3942"/>
          </w:pPr>
          <w:r w:rsidRPr="00E253C4">
            <w:rPr>
              <w:rStyle w:val="Besedilooznabemesta"/>
            </w:rPr>
            <w:t>Kliknite ali tapnite tukaj, če želite vnesti besedilo.</w:t>
          </w:r>
        </w:p>
      </w:docPartBody>
    </w:docPart>
    <w:docPart>
      <w:docPartPr>
        <w:name w:val="ED69AE5F8606433D928B783222DA2AAD"/>
        <w:category>
          <w:name w:val="Splošno"/>
          <w:gallery w:val="placeholder"/>
        </w:category>
        <w:types>
          <w:type w:val="bbPlcHdr"/>
        </w:types>
        <w:behaviors>
          <w:behavior w:val="content"/>
        </w:behaviors>
        <w:guid w:val="{2E6D3D88-20AC-4268-8644-23C7950408FD}"/>
      </w:docPartPr>
      <w:docPartBody>
        <w:p w:rsidR="006E19F9" w:rsidRDefault="00BD6AF6" w:rsidP="00BD6AF6">
          <w:pPr>
            <w:pStyle w:val="ED69AE5F8606433D928B783222DA2AAD"/>
          </w:pPr>
          <w:r w:rsidRPr="0063153A">
            <w:rPr>
              <w:rStyle w:val="Besedilooznabemesta"/>
            </w:rPr>
            <w:t>Kliknite ali tapnite tukaj, če želite vnesti besedilo.</w:t>
          </w:r>
        </w:p>
      </w:docPartBody>
    </w:docPart>
    <w:docPart>
      <w:docPartPr>
        <w:name w:val="A0B701706BF54B0D836B9233452C6660"/>
        <w:category>
          <w:name w:val="Splošno"/>
          <w:gallery w:val="placeholder"/>
        </w:category>
        <w:types>
          <w:type w:val="bbPlcHdr"/>
        </w:types>
        <w:behaviors>
          <w:behavior w:val="content"/>
        </w:behaviors>
        <w:guid w:val="{A972DEEA-569A-4FCD-A33E-CB4504B76A02}"/>
      </w:docPartPr>
      <w:docPartBody>
        <w:p w:rsidR="006E19F9" w:rsidRDefault="00BD6AF6" w:rsidP="00BD6AF6">
          <w:pPr>
            <w:pStyle w:val="A0B701706BF54B0D836B9233452C6660"/>
          </w:pPr>
          <w:r w:rsidRPr="00E253C4">
            <w:rPr>
              <w:rStyle w:val="Besedilooznabemesta"/>
            </w:rPr>
            <w:t>Kliknite ali tapnite tukaj, če želite vnesti besedilo.</w:t>
          </w:r>
        </w:p>
      </w:docPartBody>
    </w:docPart>
    <w:docPart>
      <w:docPartPr>
        <w:name w:val="E078FFBAEE8049368B08BAECA453B4DE"/>
        <w:category>
          <w:name w:val="Splošno"/>
          <w:gallery w:val="placeholder"/>
        </w:category>
        <w:types>
          <w:type w:val="bbPlcHdr"/>
        </w:types>
        <w:behaviors>
          <w:behavior w:val="content"/>
        </w:behaviors>
        <w:guid w:val="{DB1FCF7A-2404-4F2E-B630-97DFDD98D628}"/>
      </w:docPartPr>
      <w:docPartBody>
        <w:p w:rsidR="006E19F9" w:rsidRDefault="00BD6AF6" w:rsidP="00BD6AF6">
          <w:pPr>
            <w:pStyle w:val="E078FFBAEE8049368B08BAECA453B4DE"/>
          </w:pPr>
          <w:r w:rsidRPr="00CB54B1">
            <w:rPr>
              <w:rStyle w:val="Besedilooznabemesta"/>
            </w:rPr>
            <w:t>Kliknite ali tapnite tukaj, če želite vnesti besedilo.</w:t>
          </w:r>
        </w:p>
      </w:docPartBody>
    </w:docPart>
    <w:docPart>
      <w:docPartPr>
        <w:name w:val="8D486854A9B140C38D96C26D5E98F0B9"/>
        <w:category>
          <w:name w:val="Splošno"/>
          <w:gallery w:val="placeholder"/>
        </w:category>
        <w:types>
          <w:type w:val="bbPlcHdr"/>
        </w:types>
        <w:behaviors>
          <w:behavior w:val="content"/>
        </w:behaviors>
        <w:guid w:val="{9BB90B7E-59FD-4DE2-A775-DD930B9A3BE5}"/>
      </w:docPartPr>
      <w:docPartBody>
        <w:p w:rsidR="006E19F9" w:rsidRDefault="00BD6AF6" w:rsidP="00BD6AF6">
          <w:pPr>
            <w:pStyle w:val="8D486854A9B140C38D96C26D5E98F0B9"/>
          </w:pPr>
          <w:r w:rsidRPr="008E4AA5">
            <w:rPr>
              <w:rStyle w:val="Besedilooznabemesta"/>
            </w:rPr>
            <w:t>Kliknite ali tapnite tukaj, če želite vnesti besedilo.</w:t>
          </w:r>
        </w:p>
      </w:docPartBody>
    </w:docPart>
    <w:docPart>
      <w:docPartPr>
        <w:name w:val="F71B43E5727141B5A2452850B4139C82"/>
        <w:category>
          <w:name w:val="Splošno"/>
          <w:gallery w:val="placeholder"/>
        </w:category>
        <w:types>
          <w:type w:val="bbPlcHdr"/>
        </w:types>
        <w:behaviors>
          <w:behavior w:val="content"/>
        </w:behaviors>
        <w:guid w:val="{D74F343E-A7D9-49F1-AB45-2F224C1C6E6F}"/>
      </w:docPartPr>
      <w:docPartBody>
        <w:p w:rsidR="006E19F9" w:rsidRDefault="00BD6AF6" w:rsidP="00BD6AF6">
          <w:pPr>
            <w:pStyle w:val="F71B43E5727141B5A2452850B4139C82"/>
          </w:pPr>
          <w:r w:rsidRPr="0063153A">
            <w:rPr>
              <w:rStyle w:val="Besedilooznabemesta"/>
            </w:rPr>
            <w:t>Kliknite ali tapnite tukaj, če želite vnesti besedilo.</w:t>
          </w:r>
        </w:p>
      </w:docPartBody>
    </w:docPart>
    <w:docPart>
      <w:docPartPr>
        <w:name w:val="C62699FD13E34827821488E5F56B6DB6"/>
        <w:category>
          <w:name w:val="Splošno"/>
          <w:gallery w:val="placeholder"/>
        </w:category>
        <w:types>
          <w:type w:val="bbPlcHdr"/>
        </w:types>
        <w:behaviors>
          <w:behavior w:val="content"/>
        </w:behaviors>
        <w:guid w:val="{80E363ED-03A2-448C-900B-1357EBF4A812}"/>
      </w:docPartPr>
      <w:docPartBody>
        <w:p w:rsidR="006E19F9" w:rsidRDefault="00BD6AF6" w:rsidP="00BD6AF6">
          <w:pPr>
            <w:pStyle w:val="C62699FD13E34827821488E5F56B6DB6"/>
          </w:pPr>
          <w:r w:rsidRPr="0063153A">
            <w:rPr>
              <w:rStyle w:val="Besedilooznabemesta"/>
            </w:rPr>
            <w:t>Kliknite ali tapnite tukaj, če želite vnesti besedilo.</w:t>
          </w:r>
        </w:p>
      </w:docPartBody>
    </w:docPart>
    <w:docPart>
      <w:docPartPr>
        <w:name w:val="FD50E394E02E4C2AB11F014AAF7509DB"/>
        <w:category>
          <w:name w:val="Splošno"/>
          <w:gallery w:val="placeholder"/>
        </w:category>
        <w:types>
          <w:type w:val="bbPlcHdr"/>
        </w:types>
        <w:behaviors>
          <w:behavior w:val="content"/>
        </w:behaviors>
        <w:guid w:val="{6D1087D0-03FB-45EA-B98E-048AF583359E}"/>
      </w:docPartPr>
      <w:docPartBody>
        <w:p w:rsidR="006E19F9" w:rsidRDefault="00BD6AF6" w:rsidP="00BD6AF6">
          <w:pPr>
            <w:pStyle w:val="FD50E394E02E4C2AB11F014AAF7509DB"/>
          </w:pPr>
          <w:r w:rsidRPr="0063153A">
            <w:rPr>
              <w:rStyle w:val="Besedilooznabemesta"/>
            </w:rPr>
            <w:t>Kliknite ali tapnite tukaj, če želite vnesti besedilo.</w:t>
          </w:r>
        </w:p>
      </w:docPartBody>
    </w:docPart>
    <w:docPart>
      <w:docPartPr>
        <w:name w:val="48B9A233E0174D908697DFC984BB23FD"/>
        <w:category>
          <w:name w:val="Splošno"/>
          <w:gallery w:val="placeholder"/>
        </w:category>
        <w:types>
          <w:type w:val="bbPlcHdr"/>
        </w:types>
        <w:behaviors>
          <w:behavior w:val="content"/>
        </w:behaviors>
        <w:guid w:val="{043E9F5B-0CF2-4D5D-BED3-F41986154B40}"/>
      </w:docPartPr>
      <w:docPartBody>
        <w:p w:rsidR="006E19F9" w:rsidRDefault="00BD6AF6" w:rsidP="00BD6AF6">
          <w:pPr>
            <w:pStyle w:val="48B9A233E0174D908697DFC984BB23FD"/>
          </w:pPr>
          <w:r w:rsidRPr="0063153A">
            <w:rPr>
              <w:rStyle w:val="Besedilooznabemesta"/>
            </w:rPr>
            <w:t>Kliknite ali tapnite tukaj, če želite vnesti besedilo.</w:t>
          </w:r>
        </w:p>
      </w:docPartBody>
    </w:docPart>
    <w:docPart>
      <w:docPartPr>
        <w:name w:val="4A67C68431104A2A85AE2A1720843EF7"/>
        <w:category>
          <w:name w:val="Splošno"/>
          <w:gallery w:val="placeholder"/>
        </w:category>
        <w:types>
          <w:type w:val="bbPlcHdr"/>
        </w:types>
        <w:behaviors>
          <w:behavior w:val="content"/>
        </w:behaviors>
        <w:guid w:val="{DB6F950D-B020-4923-BF42-EB6851F331B2}"/>
      </w:docPartPr>
      <w:docPartBody>
        <w:p w:rsidR="006E19F9" w:rsidRDefault="00BD6AF6" w:rsidP="00BD6AF6">
          <w:pPr>
            <w:pStyle w:val="4A67C68431104A2A85AE2A1720843EF7"/>
          </w:pPr>
          <w:r w:rsidRPr="0063153A">
            <w:rPr>
              <w:rStyle w:val="Besedilooznabemesta"/>
            </w:rPr>
            <w:t>Kliknite ali tapnite tukaj, če želite vnesti besedilo.</w:t>
          </w:r>
        </w:p>
      </w:docPartBody>
    </w:docPart>
    <w:docPart>
      <w:docPartPr>
        <w:name w:val="3C4CE9EEE2F844F6B1EC0810B7D93C72"/>
        <w:category>
          <w:name w:val="Splošno"/>
          <w:gallery w:val="placeholder"/>
        </w:category>
        <w:types>
          <w:type w:val="bbPlcHdr"/>
        </w:types>
        <w:behaviors>
          <w:behavior w:val="content"/>
        </w:behaviors>
        <w:guid w:val="{FA04B41F-4561-4EC5-AB3E-2E97B9CDB98D}"/>
      </w:docPartPr>
      <w:docPartBody>
        <w:p w:rsidR="006E19F9" w:rsidRDefault="00BD6AF6" w:rsidP="00BD6AF6">
          <w:pPr>
            <w:pStyle w:val="3C4CE9EEE2F844F6B1EC0810B7D93C72"/>
          </w:pPr>
          <w:r w:rsidRPr="0063153A">
            <w:rPr>
              <w:rStyle w:val="Besedilooznabemesta"/>
            </w:rPr>
            <w:t>Kliknite ali tapnite tukaj, če želite vnesti besedilo.</w:t>
          </w:r>
        </w:p>
      </w:docPartBody>
    </w:docPart>
    <w:docPart>
      <w:docPartPr>
        <w:name w:val="B7321C4E7E3542F8B9F82D62CCF7F75E"/>
        <w:category>
          <w:name w:val="Splošno"/>
          <w:gallery w:val="placeholder"/>
        </w:category>
        <w:types>
          <w:type w:val="bbPlcHdr"/>
        </w:types>
        <w:behaviors>
          <w:behavior w:val="content"/>
        </w:behaviors>
        <w:guid w:val="{FAE87E9A-B164-41D0-82F0-1E24E97F2271}"/>
      </w:docPartPr>
      <w:docPartBody>
        <w:p w:rsidR="006E19F9" w:rsidRDefault="00BD6AF6" w:rsidP="00BD6AF6">
          <w:pPr>
            <w:pStyle w:val="B7321C4E7E3542F8B9F82D62CCF7F75E"/>
          </w:pPr>
          <w:r w:rsidRPr="00CB54B1">
            <w:rPr>
              <w:rStyle w:val="Besedilooznabemesta"/>
            </w:rPr>
            <w:t>Kliknite ali tapnite tukaj, če želite vnesti datum.</w:t>
          </w:r>
        </w:p>
      </w:docPartBody>
    </w:docPart>
    <w:docPart>
      <w:docPartPr>
        <w:name w:val="B75274814FF4448A92071311F8D1CEF0"/>
        <w:category>
          <w:name w:val="Splošno"/>
          <w:gallery w:val="placeholder"/>
        </w:category>
        <w:types>
          <w:type w:val="bbPlcHdr"/>
        </w:types>
        <w:behaviors>
          <w:behavior w:val="content"/>
        </w:behaviors>
        <w:guid w:val="{33F24A83-0A18-4715-9DE5-1A46117A0D46}"/>
      </w:docPartPr>
      <w:docPartBody>
        <w:p w:rsidR="006E19F9" w:rsidRDefault="00BD6AF6" w:rsidP="00BD6AF6">
          <w:pPr>
            <w:pStyle w:val="B75274814FF4448A92071311F8D1CEF0"/>
          </w:pPr>
          <w:r w:rsidRPr="008E4AA5">
            <w:rPr>
              <w:rStyle w:val="Besedilooznabemesta"/>
            </w:rPr>
            <w:t>Kliknite ali tapnite tukaj, če želite vnesti besedilo.</w:t>
          </w:r>
        </w:p>
      </w:docPartBody>
    </w:docPart>
    <w:docPart>
      <w:docPartPr>
        <w:name w:val="BCB2379AB6804C9E81217F91E0C4A97E"/>
        <w:category>
          <w:name w:val="Splošno"/>
          <w:gallery w:val="placeholder"/>
        </w:category>
        <w:types>
          <w:type w:val="bbPlcHdr"/>
        </w:types>
        <w:behaviors>
          <w:behavior w:val="content"/>
        </w:behaviors>
        <w:guid w:val="{2A0EBF4D-4E1A-4EED-B84C-23C7E928F808}"/>
      </w:docPartPr>
      <w:docPartBody>
        <w:p w:rsidR="0091748C" w:rsidRDefault="00201F1D" w:rsidP="00201F1D">
          <w:pPr>
            <w:pStyle w:val="BCB2379AB6804C9E81217F91E0C4A97E"/>
          </w:pPr>
          <w:r w:rsidRPr="00E253C4">
            <w:rPr>
              <w:rStyle w:val="Besedilooznabemesta"/>
            </w:rPr>
            <w:t>Kliknite ali tapnite tukaj, če želite vnesti besedilo.</w:t>
          </w:r>
        </w:p>
      </w:docPartBody>
    </w:docPart>
    <w:docPart>
      <w:docPartPr>
        <w:name w:val="0871BD1261F74D9B952BC3BB94015455"/>
        <w:category>
          <w:name w:val="Splošno"/>
          <w:gallery w:val="placeholder"/>
        </w:category>
        <w:types>
          <w:type w:val="bbPlcHdr"/>
        </w:types>
        <w:behaviors>
          <w:behavior w:val="content"/>
        </w:behaviors>
        <w:guid w:val="{EDCEA989-A338-4CF7-A60D-9F324F410B2E}"/>
      </w:docPartPr>
      <w:docPartBody>
        <w:p w:rsidR="00B82798" w:rsidRDefault="0091748C" w:rsidP="0091748C">
          <w:pPr>
            <w:pStyle w:val="0871BD1261F74D9B952BC3BB94015455"/>
          </w:pPr>
          <w:r w:rsidRPr="00E253C4">
            <w:rPr>
              <w:rStyle w:val="Besedilooznabemesta"/>
            </w:rPr>
            <w:t>Kliknite ali tapnite tukaj, če želite vnesti besedilo.</w:t>
          </w:r>
        </w:p>
      </w:docPartBody>
    </w:docPart>
    <w:docPart>
      <w:docPartPr>
        <w:name w:val="0DD90719129C4005ADA1EB40B6B66679"/>
        <w:category>
          <w:name w:val="Splošno"/>
          <w:gallery w:val="placeholder"/>
        </w:category>
        <w:types>
          <w:type w:val="bbPlcHdr"/>
        </w:types>
        <w:behaviors>
          <w:behavior w:val="content"/>
        </w:behaviors>
        <w:guid w:val="{587F2521-F3CF-4CAC-A136-77179FFA748A}"/>
      </w:docPartPr>
      <w:docPartBody>
        <w:p w:rsidR="00393573" w:rsidRDefault="003146D3" w:rsidP="003146D3">
          <w:pPr>
            <w:pStyle w:val="0DD90719129C4005ADA1EB40B6B66679"/>
          </w:pPr>
          <w:r w:rsidRPr="00E253C4">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Typewriter">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657"/>
    <w:rsid w:val="00007CFD"/>
    <w:rsid w:val="000A2F9F"/>
    <w:rsid w:val="0012574C"/>
    <w:rsid w:val="00140591"/>
    <w:rsid w:val="00164D4E"/>
    <w:rsid w:val="001B5592"/>
    <w:rsid w:val="001F11D1"/>
    <w:rsid w:val="00201F1D"/>
    <w:rsid w:val="002E45CD"/>
    <w:rsid w:val="003146D3"/>
    <w:rsid w:val="00345EDB"/>
    <w:rsid w:val="00393573"/>
    <w:rsid w:val="003E07F9"/>
    <w:rsid w:val="003F1E32"/>
    <w:rsid w:val="00400718"/>
    <w:rsid w:val="004260E3"/>
    <w:rsid w:val="00470657"/>
    <w:rsid w:val="004A6CE1"/>
    <w:rsid w:val="004F01C2"/>
    <w:rsid w:val="0052786C"/>
    <w:rsid w:val="005B6F45"/>
    <w:rsid w:val="00600674"/>
    <w:rsid w:val="00612E61"/>
    <w:rsid w:val="00633003"/>
    <w:rsid w:val="006856A9"/>
    <w:rsid w:val="006E19F9"/>
    <w:rsid w:val="006F7ECC"/>
    <w:rsid w:val="007B3579"/>
    <w:rsid w:val="007B522F"/>
    <w:rsid w:val="007D08E4"/>
    <w:rsid w:val="0086298A"/>
    <w:rsid w:val="0091748C"/>
    <w:rsid w:val="009274DD"/>
    <w:rsid w:val="00A62339"/>
    <w:rsid w:val="00AA1685"/>
    <w:rsid w:val="00AA7161"/>
    <w:rsid w:val="00AE1F75"/>
    <w:rsid w:val="00B12A2D"/>
    <w:rsid w:val="00B27D18"/>
    <w:rsid w:val="00B3525B"/>
    <w:rsid w:val="00B4589C"/>
    <w:rsid w:val="00B82654"/>
    <w:rsid w:val="00B82798"/>
    <w:rsid w:val="00BA079C"/>
    <w:rsid w:val="00BD6AF6"/>
    <w:rsid w:val="00C13B3D"/>
    <w:rsid w:val="00C247DB"/>
    <w:rsid w:val="00C44A70"/>
    <w:rsid w:val="00C94538"/>
    <w:rsid w:val="00DD3E0F"/>
    <w:rsid w:val="00E709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3146D3"/>
    <w:rPr>
      <w:color w:val="808080"/>
    </w:rPr>
  </w:style>
  <w:style w:type="paragraph" w:customStyle="1" w:styleId="FB30DA85B06B461A91A01EB754347517">
    <w:name w:val="FB30DA85B06B461A91A01EB754347517"/>
    <w:rsid w:val="00470657"/>
  </w:style>
  <w:style w:type="paragraph" w:customStyle="1" w:styleId="289C8DAEA2874227BBCEBD46E9BC90CC">
    <w:name w:val="289C8DAEA2874227BBCEBD46E9BC90CC"/>
    <w:rsid w:val="00470657"/>
  </w:style>
  <w:style w:type="paragraph" w:customStyle="1" w:styleId="2C1CB30661C840879D76A4BE1DE79C6E">
    <w:name w:val="2C1CB30661C840879D76A4BE1DE79C6E"/>
    <w:rsid w:val="00470657"/>
  </w:style>
  <w:style w:type="paragraph" w:customStyle="1" w:styleId="5B63DAA4159446BEB2F15E9F0EDBDF09">
    <w:name w:val="5B63DAA4159446BEB2F15E9F0EDBDF09"/>
    <w:rsid w:val="00470657"/>
  </w:style>
  <w:style w:type="paragraph" w:customStyle="1" w:styleId="E08748C082A04B419B86C858C07A2ACC">
    <w:name w:val="E08748C082A04B419B86C858C07A2ACC"/>
    <w:rsid w:val="00470657"/>
  </w:style>
  <w:style w:type="paragraph" w:customStyle="1" w:styleId="7585C41B535D462CBFE7EB7717E87199">
    <w:name w:val="7585C41B535D462CBFE7EB7717E87199"/>
    <w:rsid w:val="00470657"/>
  </w:style>
  <w:style w:type="paragraph" w:customStyle="1" w:styleId="40D5351148F24E0DA2F6768CAADBB70B">
    <w:name w:val="40D5351148F24E0DA2F6768CAADBB70B"/>
    <w:rsid w:val="00470657"/>
  </w:style>
  <w:style w:type="paragraph" w:customStyle="1" w:styleId="82CD954EB35C424A8749C9AC13D17261">
    <w:name w:val="82CD954EB35C424A8749C9AC13D17261"/>
    <w:rsid w:val="00470657"/>
  </w:style>
  <w:style w:type="paragraph" w:customStyle="1" w:styleId="01671AAA3B0A4666B60AF8BF1DB38091">
    <w:name w:val="01671AAA3B0A4666B60AF8BF1DB38091"/>
    <w:rsid w:val="00470657"/>
  </w:style>
  <w:style w:type="paragraph" w:customStyle="1" w:styleId="D673A4D8A0C748CC954D77B82501D501">
    <w:name w:val="D673A4D8A0C748CC954D77B82501D501"/>
    <w:rsid w:val="00470657"/>
  </w:style>
  <w:style w:type="paragraph" w:customStyle="1" w:styleId="37F939333C4C4817BDCD66AE3EFA002D">
    <w:name w:val="37F939333C4C4817BDCD66AE3EFA002D"/>
    <w:rsid w:val="00470657"/>
  </w:style>
  <w:style w:type="paragraph" w:customStyle="1" w:styleId="DDB14DA21881484287B89FC8484751BE">
    <w:name w:val="DDB14DA21881484287B89FC8484751BE"/>
    <w:rsid w:val="00470657"/>
  </w:style>
  <w:style w:type="paragraph" w:customStyle="1" w:styleId="BFAF16A368AD4D5B9768AA23B47B1F96">
    <w:name w:val="BFAF16A368AD4D5B9768AA23B47B1F96"/>
    <w:rsid w:val="00470657"/>
  </w:style>
  <w:style w:type="paragraph" w:customStyle="1" w:styleId="49277C7E615A451A9AF99057B6CD28BA">
    <w:name w:val="49277C7E615A451A9AF99057B6CD28BA"/>
    <w:rsid w:val="00470657"/>
  </w:style>
  <w:style w:type="paragraph" w:customStyle="1" w:styleId="F9189CF97C5E4631AA46880071AAF57C">
    <w:name w:val="F9189CF97C5E4631AA46880071AAF57C"/>
    <w:rsid w:val="00470657"/>
  </w:style>
  <w:style w:type="paragraph" w:customStyle="1" w:styleId="FA565F8E7E3D438E94F29038FB2D169E">
    <w:name w:val="FA565F8E7E3D438E94F29038FB2D169E"/>
    <w:rsid w:val="00470657"/>
  </w:style>
  <w:style w:type="paragraph" w:customStyle="1" w:styleId="A4A4C875F63840CABBF7A72EECCB93FC">
    <w:name w:val="A4A4C875F63840CABBF7A72EECCB93FC"/>
    <w:rsid w:val="00470657"/>
  </w:style>
  <w:style w:type="paragraph" w:customStyle="1" w:styleId="C594D1251F1D494E8908F866C66EFB91">
    <w:name w:val="C594D1251F1D494E8908F866C66EFB91"/>
    <w:rsid w:val="00470657"/>
  </w:style>
  <w:style w:type="paragraph" w:customStyle="1" w:styleId="3CA6EDD76D2349DAA74CFB0FE78D7EFC">
    <w:name w:val="3CA6EDD76D2349DAA74CFB0FE78D7EFC"/>
    <w:rsid w:val="00470657"/>
  </w:style>
  <w:style w:type="paragraph" w:customStyle="1" w:styleId="E4B91EA497A847BCA3DE9B36403C672D">
    <w:name w:val="E4B91EA497A847BCA3DE9B36403C672D"/>
    <w:rsid w:val="00470657"/>
  </w:style>
  <w:style w:type="paragraph" w:customStyle="1" w:styleId="842B099AE22C40CC8BB15F0F2BE29B14">
    <w:name w:val="842B099AE22C40CC8BB15F0F2BE29B14"/>
    <w:rsid w:val="00470657"/>
  </w:style>
  <w:style w:type="paragraph" w:customStyle="1" w:styleId="FFC87709A11A4C43BB2698C59E4464C8">
    <w:name w:val="FFC87709A11A4C43BB2698C59E4464C8"/>
    <w:rsid w:val="00470657"/>
  </w:style>
  <w:style w:type="paragraph" w:customStyle="1" w:styleId="6C6DE7C36AA345F8A307257D72A81AE9">
    <w:name w:val="6C6DE7C36AA345F8A307257D72A81AE9"/>
    <w:rsid w:val="00470657"/>
  </w:style>
  <w:style w:type="paragraph" w:customStyle="1" w:styleId="3096D114AE66463984E741245FEF8AF8">
    <w:name w:val="3096D114AE66463984E741245FEF8AF8"/>
    <w:rsid w:val="00470657"/>
  </w:style>
  <w:style w:type="paragraph" w:customStyle="1" w:styleId="A54B3AEA7BBD4029B5FB5A9036859B76">
    <w:name w:val="A54B3AEA7BBD4029B5FB5A9036859B76"/>
    <w:rsid w:val="00470657"/>
  </w:style>
  <w:style w:type="paragraph" w:customStyle="1" w:styleId="E58374B89F84413B9A556C9639E310C5">
    <w:name w:val="E58374B89F84413B9A556C9639E310C5"/>
    <w:rsid w:val="00470657"/>
  </w:style>
  <w:style w:type="paragraph" w:customStyle="1" w:styleId="4ED803E427E74AFE9FC6DE17F72B261A">
    <w:name w:val="4ED803E427E74AFE9FC6DE17F72B261A"/>
    <w:rsid w:val="00470657"/>
  </w:style>
  <w:style w:type="paragraph" w:customStyle="1" w:styleId="27550599B2D44E5AB431896941BC501F">
    <w:name w:val="27550599B2D44E5AB431896941BC501F"/>
    <w:rsid w:val="00470657"/>
  </w:style>
  <w:style w:type="paragraph" w:customStyle="1" w:styleId="8A78A8FB657A4F598459BCF124BB52C8">
    <w:name w:val="8A78A8FB657A4F598459BCF124BB52C8"/>
    <w:rsid w:val="00470657"/>
  </w:style>
  <w:style w:type="paragraph" w:customStyle="1" w:styleId="C61627B5A92F4D0A98BA2F09EF1CA13D">
    <w:name w:val="C61627B5A92F4D0A98BA2F09EF1CA13D"/>
    <w:rsid w:val="00470657"/>
  </w:style>
  <w:style w:type="paragraph" w:customStyle="1" w:styleId="F0D384C8677448269185396300E3430D">
    <w:name w:val="F0D384C8677448269185396300E3430D"/>
    <w:rsid w:val="00470657"/>
  </w:style>
  <w:style w:type="paragraph" w:customStyle="1" w:styleId="2F6914E7383B4A0BA6CC2C6873DAB9AF">
    <w:name w:val="2F6914E7383B4A0BA6CC2C6873DAB9AF"/>
    <w:rsid w:val="00470657"/>
  </w:style>
  <w:style w:type="paragraph" w:customStyle="1" w:styleId="1129ECC0B4B14727B5C99E3FD6B0C300">
    <w:name w:val="1129ECC0B4B14727B5C99E3FD6B0C300"/>
    <w:rsid w:val="00470657"/>
  </w:style>
  <w:style w:type="paragraph" w:customStyle="1" w:styleId="0736D4BAAB7A475BA60AFFA022C26FEC">
    <w:name w:val="0736D4BAAB7A475BA60AFFA022C26FEC"/>
    <w:rsid w:val="00470657"/>
  </w:style>
  <w:style w:type="paragraph" w:customStyle="1" w:styleId="A40793AA89034716A158243BEB7DC375">
    <w:name w:val="A40793AA89034716A158243BEB7DC375"/>
    <w:rsid w:val="00470657"/>
  </w:style>
  <w:style w:type="paragraph" w:customStyle="1" w:styleId="4CAA4B0D0CAA4B84BAEEFE57D5142DEE">
    <w:name w:val="4CAA4B0D0CAA4B84BAEEFE57D5142DEE"/>
    <w:rsid w:val="00470657"/>
  </w:style>
  <w:style w:type="paragraph" w:customStyle="1" w:styleId="08FF542F1B6A435C972834B971CEF551">
    <w:name w:val="08FF542F1B6A435C972834B971CEF551"/>
    <w:rsid w:val="00470657"/>
  </w:style>
  <w:style w:type="paragraph" w:customStyle="1" w:styleId="F7CF8C1290F340749D55B09132DF484D">
    <w:name w:val="F7CF8C1290F340749D55B09132DF484D"/>
    <w:rsid w:val="00470657"/>
  </w:style>
  <w:style w:type="paragraph" w:customStyle="1" w:styleId="C6748AB3B4B84B698807818898A10A26">
    <w:name w:val="C6748AB3B4B84B698807818898A10A26"/>
    <w:rsid w:val="00470657"/>
  </w:style>
  <w:style w:type="paragraph" w:customStyle="1" w:styleId="2572A4EE0B2A4455956487CF6AFD074C">
    <w:name w:val="2572A4EE0B2A4455956487CF6AFD074C"/>
    <w:rsid w:val="00470657"/>
  </w:style>
  <w:style w:type="paragraph" w:customStyle="1" w:styleId="B45BD9826D064E719206C09F8FD65E11">
    <w:name w:val="B45BD9826D064E719206C09F8FD65E11"/>
    <w:rsid w:val="00470657"/>
  </w:style>
  <w:style w:type="paragraph" w:customStyle="1" w:styleId="7E555F311C2E4142A33DF94869AA59AA">
    <w:name w:val="7E555F311C2E4142A33DF94869AA59AA"/>
    <w:rsid w:val="00470657"/>
  </w:style>
  <w:style w:type="paragraph" w:customStyle="1" w:styleId="0CCCFEB3C305462C80B03C218452D7BD">
    <w:name w:val="0CCCFEB3C305462C80B03C218452D7BD"/>
    <w:rsid w:val="00470657"/>
  </w:style>
  <w:style w:type="paragraph" w:customStyle="1" w:styleId="B48E6C87AB9D4E30AAAE0194C0AA55B6">
    <w:name w:val="B48E6C87AB9D4E30AAAE0194C0AA55B6"/>
    <w:rsid w:val="00470657"/>
  </w:style>
  <w:style w:type="paragraph" w:customStyle="1" w:styleId="C1C7B383D2C1465095D6DC80F3C32DB8">
    <w:name w:val="C1C7B383D2C1465095D6DC80F3C32DB8"/>
    <w:rsid w:val="00470657"/>
  </w:style>
  <w:style w:type="paragraph" w:customStyle="1" w:styleId="52CE80058161407BA7690DBA04E9B97C">
    <w:name w:val="52CE80058161407BA7690DBA04E9B97C"/>
    <w:rsid w:val="00470657"/>
  </w:style>
  <w:style w:type="paragraph" w:customStyle="1" w:styleId="B0FC2B2AA8CC4E56B7A92CA8DFED1A6B">
    <w:name w:val="B0FC2B2AA8CC4E56B7A92CA8DFED1A6B"/>
    <w:rsid w:val="00470657"/>
  </w:style>
  <w:style w:type="paragraph" w:customStyle="1" w:styleId="3C52A8B896294C6BB1F47B3DD60C7EEB">
    <w:name w:val="3C52A8B896294C6BB1F47B3DD60C7EEB"/>
    <w:rsid w:val="00470657"/>
  </w:style>
  <w:style w:type="paragraph" w:customStyle="1" w:styleId="806EC4D8F1214FD8AB7AEFD4832CAF2F">
    <w:name w:val="806EC4D8F1214FD8AB7AEFD4832CAF2F"/>
    <w:rsid w:val="00470657"/>
  </w:style>
  <w:style w:type="paragraph" w:customStyle="1" w:styleId="81EBF3EC58B9485684F58356022BD200">
    <w:name w:val="81EBF3EC58B9485684F58356022BD200"/>
    <w:rsid w:val="00470657"/>
  </w:style>
  <w:style w:type="paragraph" w:customStyle="1" w:styleId="E92292FE5FAB491E8E5B7295AB259CA5">
    <w:name w:val="E92292FE5FAB491E8E5B7295AB259CA5"/>
    <w:rsid w:val="00470657"/>
  </w:style>
  <w:style w:type="paragraph" w:customStyle="1" w:styleId="B8E46787B1B34658BD1EF4BC38E46E18">
    <w:name w:val="B8E46787B1B34658BD1EF4BC38E46E18"/>
    <w:rsid w:val="00470657"/>
  </w:style>
  <w:style w:type="paragraph" w:customStyle="1" w:styleId="99428A5645F44F2A86E4CE63D7CBE137">
    <w:name w:val="99428A5645F44F2A86E4CE63D7CBE137"/>
    <w:rsid w:val="00470657"/>
  </w:style>
  <w:style w:type="paragraph" w:customStyle="1" w:styleId="964D41A8DDE14FCEAF54396B6C5A6AF5">
    <w:name w:val="964D41A8DDE14FCEAF54396B6C5A6AF5"/>
    <w:rsid w:val="00470657"/>
  </w:style>
  <w:style w:type="paragraph" w:customStyle="1" w:styleId="F31BCC96CEC44E9F8EFDA60505D2A157">
    <w:name w:val="F31BCC96CEC44E9F8EFDA60505D2A157"/>
    <w:rsid w:val="00470657"/>
  </w:style>
  <w:style w:type="paragraph" w:customStyle="1" w:styleId="41C096A401554FE5A2118579914382F2">
    <w:name w:val="41C096A401554FE5A2118579914382F2"/>
    <w:rsid w:val="00470657"/>
  </w:style>
  <w:style w:type="paragraph" w:customStyle="1" w:styleId="D569424190BE450DBC39C7141B408041">
    <w:name w:val="D569424190BE450DBC39C7141B408041"/>
    <w:rsid w:val="00470657"/>
  </w:style>
  <w:style w:type="paragraph" w:customStyle="1" w:styleId="F5198572A48846E9A191EDF0A73DAD7A">
    <w:name w:val="F5198572A48846E9A191EDF0A73DAD7A"/>
    <w:rsid w:val="00470657"/>
  </w:style>
  <w:style w:type="paragraph" w:customStyle="1" w:styleId="1FD892D5DCDE4E1BB38E234371355184">
    <w:name w:val="1FD892D5DCDE4E1BB38E234371355184"/>
    <w:rsid w:val="00470657"/>
  </w:style>
  <w:style w:type="paragraph" w:customStyle="1" w:styleId="645574452F0F481CB2E8D275730641AE">
    <w:name w:val="645574452F0F481CB2E8D275730641AE"/>
    <w:rsid w:val="00470657"/>
  </w:style>
  <w:style w:type="paragraph" w:customStyle="1" w:styleId="6D570BA0BD3749B5AD4C6CD84A3CCF8B">
    <w:name w:val="6D570BA0BD3749B5AD4C6CD84A3CCF8B"/>
    <w:rsid w:val="00470657"/>
  </w:style>
  <w:style w:type="paragraph" w:customStyle="1" w:styleId="0E92E8F45F764D9DBEB7E933415CE946">
    <w:name w:val="0E92E8F45F764D9DBEB7E933415CE946"/>
    <w:rsid w:val="00470657"/>
  </w:style>
  <w:style w:type="paragraph" w:customStyle="1" w:styleId="E8008F2D1F7042AF89BDD1131C246DC0">
    <w:name w:val="E8008F2D1F7042AF89BDD1131C246DC0"/>
    <w:rsid w:val="00470657"/>
  </w:style>
  <w:style w:type="paragraph" w:customStyle="1" w:styleId="F7DB5DA5B9374570896BE6B151066DA4">
    <w:name w:val="F7DB5DA5B9374570896BE6B151066DA4"/>
    <w:rsid w:val="00470657"/>
  </w:style>
  <w:style w:type="paragraph" w:customStyle="1" w:styleId="28DDE14256844C7E87F14F24328E7314">
    <w:name w:val="28DDE14256844C7E87F14F24328E7314"/>
    <w:rsid w:val="00470657"/>
  </w:style>
  <w:style w:type="paragraph" w:customStyle="1" w:styleId="8F4BCD8672C648809C7D3515E38E79CE">
    <w:name w:val="8F4BCD8672C648809C7D3515E38E79CE"/>
    <w:rsid w:val="00470657"/>
  </w:style>
  <w:style w:type="paragraph" w:customStyle="1" w:styleId="15B635A36C4E4A389CEDBCFDE4A17CC4">
    <w:name w:val="15B635A36C4E4A389CEDBCFDE4A17CC4"/>
    <w:rsid w:val="00470657"/>
  </w:style>
  <w:style w:type="paragraph" w:customStyle="1" w:styleId="7C676AF55986464DB192A31668003103">
    <w:name w:val="7C676AF55986464DB192A31668003103"/>
    <w:rsid w:val="00164D4E"/>
    <w:pPr>
      <w:spacing w:line="278" w:lineRule="auto"/>
    </w:pPr>
    <w:rPr>
      <w:kern w:val="2"/>
      <w:sz w:val="24"/>
      <w:szCs w:val="24"/>
      <w14:ligatures w14:val="standardContextual"/>
    </w:rPr>
  </w:style>
  <w:style w:type="paragraph" w:customStyle="1" w:styleId="76C5253C0E574DC88E222172668E2E95">
    <w:name w:val="76C5253C0E574DC88E222172668E2E95"/>
    <w:rsid w:val="00164D4E"/>
    <w:pPr>
      <w:spacing w:line="278" w:lineRule="auto"/>
    </w:pPr>
    <w:rPr>
      <w:kern w:val="2"/>
      <w:sz w:val="24"/>
      <w:szCs w:val="24"/>
      <w14:ligatures w14:val="standardContextual"/>
    </w:rPr>
  </w:style>
  <w:style w:type="paragraph" w:customStyle="1" w:styleId="955BE3FF81BB46198994E7B0C6359F83">
    <w:name w:val="955BE3FF81BB46198994E7B0C6359F83"/>
    <w:rsid w:val="00164D4E"/>
    <w:pPr>
      <w:spacing w:line="278" w:lineRule="auto"/>
    </w:pPr>
    <w:rPr>
      <w:kern w:val="2"/>
      <w:sz w:val="24"/>
      <w:szCs w:val="24"/>
      <w14:ligatures w14:val="standardContextual"/>
    </w:rPr>
  </w:style>
  <w:style w:type="paragraph" w:customStyle="1" w:styleId="179A6FAD83CC44EBA086E94788B1C255">
    <w:name w:val="179A6FAD83CC44EBA086E94788B1C255"/>
    <w:rsid w:val="00164D4E"/>
    <w:pPr>
      <w:spacing w:line="278" w:lineRule="auto"/>
    </w:pPr>
    <w:rPr>
      <w:kern w:val="2"/>
      <w:sz w:val="24"/>
      <w:szCs w:val="24"/>
      <w14:ligatures w14:val="standardContextual"/>
    </w:rPr>
  </w:style>
  <w:style w:type="paragraph" w:customStyle="1" w:styleId="ED3D71C0C18B41EBB18AA60337C12AFE">
    <w:name w:val="ED3D71C0C18B41EBB18AA60337C12AFE"/>
    <w:rsid w:val="00164D4E"/>
    <w:pPr>
      <w:spacing w:line="278" w:lineRule="auto"/>
    </w:pPr>
    <w:rPr>
      <w:kern w:val="2"/>
      <w:sz w:val="24"/>
      <w:szCs w:val="24"/>
      <w14:ligatures w14:val="standardContextual"/>
    </w:rPr>
  </w:style>
  <w:style w:type="paragraph" w:customStyle="1" w:styleId="CF747758D80B4F8DA83CE8D7FE70B9FE">
    <w:name w:val="CF747758D80B4F8DA83CE8D7FE70B9FE"/>
    <w:rsid w:val="00164D4E"/>
    <w:pPr>
      <w:spacing w:line="278" w:lineRule="auto"/>
    </w:pPr>
    <w:rPr>
      <w:kern w:val="2"/>
      <w:sz w:val="24"/>
      <w:szCs w:val="24"/>
      <w14:ligatures w14:val="standardContextual"/>
    </w:rPr>
  </w:style>
  <w:style w:type="paragraph" w:customStyle="1" w:styleId="188A730F07674089A7D6786DC4C433FD">
    <w:name w:val="188A730F07674089A7D6786DC4C433FD"/>
    <w:rsid w:val="00164D4E"/>
    <w:pPr>
      <w:spacing w:line="278" w:lineRule="auto"/>
    </w:pPr>
    <w:rPr>
      <w:kern w:val="2"/>
      <w:sz w:val="24"/>
      <w:szCs w:val="24"/>
      <w14:ligatures w14:val="standardContextual"/>
    </w:rPr>
  </w:style>
  <w:style w:type="paragraph" w:customStyle="1" w:styleId="80156E68E7DF46829FD32AE8E0048337">
    <w:name w:val="80156E68E7DF46829FD32AE8E0048337"/>
    <w:rsid w:val="00164D4E"/>
    <w:pPr>
      <w:spacing w:line="278" w:lineRule="auto"/>
    </w:pPr>
    <w:rPr>
      <w:kern w:val="2"/>
      <w:sz w:val="24"/>
      <w:szCs w:val="24"/>
      <w14:ligatures w14:val="standardContextual"/>
    </w:rPr>
  </w:style>
  <w:style w:type="paragraph" w:customStyle="1" w:styleId="F35F5C72E6B14BEC96E678CD63D13E9D">
    <w:name w:val="F35F5C72E6B14BEC96E678CD63D13E9D"/>
    <w:rsid w:val="00164D4E"/>
    <w:pPr>
      <w:spacing w:line="278" w:lineRule="auto"/>
    </w:pPr>
    <w:rPr>
      <w:kern w:val="2"/>
      <w:sz w:val="24"/>
      <w:szCs w:val="24"/>
      <w14:ligatures w14:val="standardContextual"/>
    </w:rPr>
  </w:style>
  <w:style w:type="paragraph" w:customStyle="1" w:styleId="6A8165A3EA1E43EC8E573C20BE04AE24">
    <w:name w:val="6A8165A3EA1E43EC8E573C20BE04AE24"/>
    <w:rsid w:val="00164D4E"/>
    <w:pPr>
      <w:spacing w:line="278" w:lineRule="auto"/>
    </w:pPr>
    <w:rPr>
      <w:kern w:val="2"/>
      <w:sz w:val="24"/>
      <w:szCs w:val="24"/>
      <w14:ligatures w14:val="standardContextual"/>
    </w:rPr>
  </w:style>
  <w:style w:type="paragraph" w:customStyle="1" w:styleId="F2A2E2CE61C7411A9D339086AAA41831">
    <w:name w:val="F2A2E2CE61C7411A9D339086AAA41831"/>
    <w:rsid w:val="00164D4E"/>
    <w:pPr>
      <w:spacing w:line="278" w:lineRule="auto"/>
    </w:pPr>
    <w:rPr>
      <w:kern w:val="2"/>
      <w:sz w:val="24"/>
      <w:szCs w:val="24"/>
      <w14:ligatures w14:val="standardContextual"/>
    </w:rPr>
  </w:style>
  <w:style w:type="paragraph" w:customStyle="1" w:styleId="85CC7B7325A94C1CA1A4CFA2A5DA187D">
    <w:name w:val="85CC7B7325A94C1CA1A4CFA2A5DA187D"/>
    <w:rsid w:val="00164D4E"/>
    <w:pPr>
      <w:spacing w:line="278" w:lineRule="auto"/>
    </w:pPr>
    <w:rPr>
      <w:kern w:val="2"/>
      <w:sz w:val="24"/>
      <w:szCs w:val="24"/>
      <w14:ligatures w14:val="standardContextual"/>
    </w:rPr>
  </w:style>
  <w:style w:type="paragraph" w:customStyle="1" w:styleId="ABDE2FD526FB4C96B5C88CC48EA2C637">
    <w:name w:val="ABDE2FD526FB4C96B5C88CC48EA2C637"/>
    <w:rsid w:val="00164D4E"/>
    <w:pPr>
      <w:spacing w:line="278" w:lineRule="auto"/>
    </w:pPr>
    <w:rPr>
      <w:kern w:val="2"/>
      <w:sz w:val="24"/>
      <w:szCs w:val="24"/>
      <w14:ligatures w14:val="standardContextual"/>
    </w:rPr>
  </w:style>
  <w:style w:type="paragraph" w:customStyle="1" w:styleId="D89E525027C54A46AFEDC57D42D4D5E1">
    <w:name w:val="D89E525027C54A46AFEDC57D42D4D5E1"/>
    <w:rsid w:val="00164D4E"/>
    <w:pPr>
      <w:spacing w:line="278" w:lineRule="auto"/>
    </w:pPr>
    <w:rPr>
      <w:kern w:val="2"/>
      <w:sz w:val="24"/>
      <w:szCs w:val="24"/>
      <w14:ligatures w14:val="standardContextual"/>
    </w:rPr>
  </w:style>
  <w:style w:type="paragraph" w:customStyle="1" w:styleId="A8484AAA79CF43A9A6C078AA764373C3">
    <w:name w:val="A8484AAA79CF43A9A6C078AA764373C3"/>
    <w:rsid w:val="00164D4E"/>
    <w:pPr>
      <w:spacing w:line="278" w:lineRule="auto"/>
    </w:pPr>
    <w:rPr>
      <w:kern w:val="2"/>
      <w:sz w:val="24"/>
      <w:szCs w:val="24"/>
      <w14:ligatures w14:val="standardContextual"/>
    </w:rPr>
  </w:style>
  <w:style w:type="paragraph" w:customStyle="1" w:styleId="507DA3CA833D4B6FB5B7428CFEE0D7CC">
    <w:name w:val="507DA3CA833D4B6FB5B7428CFEE0D7CC"/>
    <w:rsid w:val="00164D4E"/>
    <w:pPr>
      <w:spacing w:line="278" w:lineRule="auto"/>
    </w:pPr>
    <w:rPr>
      <w:kern w:val="2"/>
      <w:sz w:val="24"/>
      <w:szCs w:val="24"/>
      <w14:ligatures w14:val="standardContextual"/>
    </w:rPr>
  </w:style>
  <w:style w:type="paragraph" w:customStyle="1" w:styleId="DD8C174FDE984F87942F6322F84DB83B">
    <w:name w:val="DD8C174FDE984F87942F6322F84DB83B"/>
    <w:rsid w:val="00164D4E"/>
    <w:pPr>
      <w:spacing w:line="278" w:lineRule="auto"/>
    </w:pPr>
    <w:rPr>
      <w:kern w:val="2"/>
      <w:sz w:val="24"/>
      <w:szCs w:val="24"/>
      <w14:ligatures w14:val="standardContextual"/>
    </w:rPr>
  </w:style>
  <w:style w:type="paragraph" w:customStyle="1" w:styleId="3B50F51FF6884CB0ADB00A26EA350CBE">
    <w:name w:val="3B50F51FF6884CB0ADB00A26EA350CBE"/>
    <w:rsid w:val="00164D4E"/>
    <w:pPr>
      <w:spacing w:line="278" w:lineRule="auto"/>
    </w:pPr>
    <w:rPr>
      <w:kern w:val="2"/>
      <w:sz w:val="24"/>
      <w:szCs w:val="24"/>
      <w14:ligatures w14:val="standardContextual"/>
    </w:rPr>
  </w:style>
  <w:style w:type="paragraph" w:customStyle="1" w:styleId="1EBD3D39E05B4EBCAA2350ECC5F18507">
    <w:name w:val="1EBD3D39E05B4EBCAA2350ECC5F18507"/>
    <w:rsid w:val="00164D4E"/>
    <w:pPr>
      <w:spacing w:line="278" w:lineRule="auto"/>
    </w:pPr>
    <w:rPr>
      <w:kern w:val="2"/>
      <w:sz w:val="24"/>
      <w:szCs w:val="24"/>
      <w14:ligatures w14:val="standardContextual"/>
    </w:rPr>
  </w:style>
  <w:style w:type="paragraph" w:customStyle="1" w:styleId="DF2B6B078A3F4EF5972EB5EF762B1E90">
    <w:name w:val="DF2B6B078A3F4EF5972EB5EF762B1E90"/>
    <w:rsid w:val="00164D4E"/>
    <w:pPr>
      <w:spacing w:line="278" w:lineRule="auto"/>
    </w:pPr>
    <w:rPr>
      <w:kern w:val="2"/>
      <w:sz w:val="24"/>
      <w:szCs w:val="24"/>
      <w14:ligatures w14:val="standardContextual"/>
    </w:rPr>
  </w:style>
  <w:style w:type="paragraph" w:customStyle="1" w:styleId="AD5D277BBBBF40249EC9B2884803C87E">
    <w:name w:val="AD5D277BBBBF40249EC9B2884803C87E"/>
    <w:rsid w:val="00164D4E"/>
    <w:pPr>
      <w:spacing w:line="278" w:lineRule="auto"/>
    </w:pPr>
    <w:rPr>
      <w:kern w:val="2"/>
      <w:sz w:val="24"/>
      <w:szCs w:val="24"/>
      <w14:ligatures w14:val="standardContextual"/>
    </w:rPr>
  </w:style>
  <w:style w:type="paragraph" w:customStyle="1" w:styleId="77E4793E2AC846FCA30ABFD78F55F092">
    <w:name w:val="77E4793E2AC846FCA30ABFD78F55F092"/>
    <w:rsid w:val="00BD6AF6"/>
    <w:pPr>
      <w:spacing w:line="278" w:lineRule="auto"/>
    </w:pPr>
    <w:rPr>
      <w:kern w:val="2"/>
      <w:sz w:val="24"/>
      <w:szCs w:val="24"/>
      <w14:ligatures w14:val="standardContextual"/>
    </w:rPr>
  </w:style>
  <w:style w:type="paragraph" w:customStyle="1" w:styleId="089568741E1D4BE89D87B3A9168245E1">
    <w:name w:val="089568741E1D4BE89D87B3A9168245E1"/>
    <w:rsid w:val="00BD6AF6"/>
    <w:pPr>
      <w:spacing w:line="278" w:lineRule="auto"/>
    </w:pPr>
    <w:rPr>
      <w:kern w:val="2"/>
      <w:sz w:val="24"/>
      <w:szCs w:val="24"/>
      <w14:ligatures w14:val="standardContextual"/>
    </w:rPr>
  </w:style>
  <w:style w:type="paragraph" w:customStyle="1" w:styleId="34BD9E89976B46278AEA97F39016D9D0">
    <w:name w:val="34BD9E89976B46278AEA97F39016D9D0"/>
    <w:rsid w:val="00BD6AF6"/>
    <w:pPr>
      <w:spacing w:line="278" w:lineRule="auto"/>
    </w:pPr>
    <w:rPr>
      <w:kern w:val="2"/>
      <w:sz w:val="24"/>
      <w:szCs w:val="24"/>
      <w14:ligatures w14:val="standardContextual"/>
    </w:rPr>
  </w:style>
  <w:style w:type="paragraph" w:customStyle="1" w:styleId="3434CE2084FA461A888EF0FFB21C3942">
    <w:name w:val="3434CE2084FA461A888EF0FFB21C3942"/>
    <w:rsid w:val="00BD6AF6"/>
    <w:pPr>
      <w:spacing w:line="278" w:lineRule="auto"/>
    </w:pPr>
    <w:rPr>
      <w:kern w:val="2"/>
      <w:sz w:val="24"/>
      <w:szCs w:val="24"/>
      <w14:ligatures w14:val="standardContextual"/>
    </w:rPr>
  </w:style>
  <w:style w:type="paragraph" w:customStyle="1" w:styleId="ED69AE5F8606433D928B783222DA2AAD">
    <w:name w:val="ED69AE5F8606433D928B783222DA2AAD"/>
    <w:rsid w:val="00BD6AF6"/>
    <w:pPr>
      <w:spacing w:line="278" w:lineRule="auto"/>
    </w:pPr>
    <w:rPr>
      <w:kern w:val="2"/>
      <w:sz w:val="24"/>
      <w:szCs w:val="24"/>
      <w14:ligatures w14:val="standardContextual"/>
    </w:rPr>
  </w:style>
  <w:style w:type="paragraph" w:customStyle="1" w:styleId="A0B701706BF54B0D836B9233452C6660">
    <w:name w:val="A0B701706BF54B0D836B9233452C6660"/>
    <w:rsid w:val="00BD6AF6"/>
    <w:pPr>
      <w:spacing w:line="278" w:lineRule="auto"/>
    </w:pPr>
    <w:rPr>
      <w:kern w:val="2"/>
      <w:sz w:val="24"/>
      <w:szCs w:val="24"/>
      <w14:ligatures w14:val="standardContextual"/>
    </w:rPr>
  </w:style>
  <w:style w:type="paragraph" w:customStyle="1" w:styleId="E078FFBAEE8049368B08BAECA453B4DE">
    <w:name w:val="E078FFBAEE8049368B08BAECA453B4DE"/>
    <w:rsid w:val="00BD6AF6"/>
    <w:pPr>
      <w:spacing w:line="278" w:lineRule="auto"/>
    </w:pPr>
    <w:rPr>
      <w:kern w:val="2"/>
      <w:sz w:val="24"/>
      <w:szCs w:val="24"/>
      <w14:ligatures w14:val="standardContextual"/>
    </w:rPr>
  </w:style>
  <w:style w:type="paragraph" w:customStyle="1" w:styleId="8D486854A9B140C38D96C26D5E98F0B9">
    <w:name w:val="8D486854A9B140C38D96C26D5E98F0B9"/>
    <w:rsid w:val="00BD6AF6"/>
    <w:pPr>
      <w:spacing w:line="278" w:lineRule="auto"/>
    </w:pPr>
    <w:rPr>
      <w:kern w:val="2"/>
      <w:sz w:val="24"/>
      <w:szCs w:val="24"/>
      <w14:ligatures w14:val="standardContextual"/>
    </w:rPr>
  </w:style>
  <w:style w:type="paragraph" w:customStyle="1" w:styleId="F71B43E5727141B5A2452850B4139C82">
    <w:name w:val="F71B43E5727141B5A2452850B4139C82"/>
    <w:rsid w:val="00BD6AF6"/>
    <w:pPr>
      <w:spacing w:line="278" w:lineRule="auto"/>
    </w:pPr>
    <w:rPr>
      <w:kern w:val="2"/>
      <w:sz w:val="24"/>
      <w:szCs w:val="24"/>
      <w14:ligatures w14:val="standardContextual"/>
    </w:rPr>
  </w:style>
  <w:style w:type="paragraph" w:customStyle="1" w:styleId="C62699FD13E34827821488E5F56B6DB6">
    <w:name w:val="C62699FD13E34827821488E5F56B6DB6"/>
    <w:rsid w:val="00BD6AF6"/>
    <w:pPr>
      <w:spacing w:line="278" w:lineRule="auto"/>
    </w:pPr>
    <w:rPr>
      <w:kern w:val="2"/>
      <w:sz w:val="24"/>
      <w:szCs w:val="24"/>
      <w14:ligatures w14:val="standardContextual"/>
    </w:rPr>
  </w:style>
  <w:style w:type="paragraph" w:customStyle="1" w:styleId="FD50E394E02E4C2AB11F014AAF7509DB">
    <w:name w:val="FD50E394E02E4C2AB11F014AAF7509DB"/>
    <w:rsid w:val="00BD6AF6"/>
    <w:pPr>
      <w:spacing w:line="278" w:lineRule="auto"/>
    </w:pPr>
    <w:rPr>
      <w:kern w:val="2"/>
      <w:sz w:val="24"/>
      <w:szCs w:val="24"/>
      <w14:ligatures w14:val="standardContextual"/>
    </w:rPr>
  </w:style>
  <w:style w:type="paragraph" w:customStyle="1" w:styleId="48B9A233E0174D908697DFC984BB23FD">
    <w:name w:val="48B9A233E0174D908697DFC984BB23FD"/>
    <w:rsid w:val="00BD6AF6"/>
    <w:pPr>
      <w:spacing w:line="278" w:lineRule="auto"/>
    </w:pPr>
    <w:rPr>
      <w:kern w:val="2"/>
      <w:sz w:val="24"/>
      <w:szCs w:val="24"/>
      <w14:ligatures w14:val="standardContextual"/>
    </w:rPr>
  </w:style>
  <w:style w:type="paragraph" w:customStyle="1" w:styleId="4A67C68431104A2A85AE2A1720843EF7">
    <w:name w:val="4A67C68431104A2A85AE2A1720843EF7"/>
    <w:rsid w:val="00BD6AF6"/>
    <w:pPr>
      <w:spacing w:line="278" w:lineRule="auto"/>
    </w:pPr>
    <w:rPr>
      <w:kern w:val="2"/>
      <w:sz w:val="24"/>
      <w:szCs w:val="24"/>
      <w14:ligatures w14:val="standardContextual"/>
    </w:rPr>
  </w:style>
  <w:style w:type="paragraph" w:customStyle="1" w:styleId="3C4CE9EEE2F844F6B1EC0810B7D93C72">
    <w:name w:val="3C4CE9EEE2F844F6B1EC0810B7D93C72"/>
    <w:rsid w:val="00BD6AF6"/>
    <w:pPr>
      <w:spacing w:line="278" w:lineRule="auto"/>
    </w:pPr>
    <w:rPr>
      <w:kern w:val="2"/>
      <w:sz w:val="24"/>
      <w:szCs w:val="24"/>
      <w14:ligatures w14:val="standardContextual"/>
    </w:rPr>
  </w:style>
  <w:style w:type="paragraph" w:customStyle="1" w:styleId="B7321C4E7E3542F8B9F82D62CCF7F75E">
    <w:name w:val="B7321C4E7E3542F8B9F82D62CCF7F75E"/>
    <w:rsid w:val="00BD6AF6"/>
    <w:pPr>
      <w:spacing w:line="278" w:lineRule="auto"/>
    </w:pPr>
    <w:rPr>
      <w:kern w:val="2"/>
      <w:sz w:val="24"/>
      <w:szCs w:val="24"/>
      <w14:ligatures w14:val="standardContextual"/>
    </w:rPr>
  </w:style>
  <w:style w:type="paragraph" w:customStyle="1" w:styleId="B75274814FF4448A92071311F8D1CEF0">
    <w:name w:val="B75274814FF4448A92071311F8D1CEF0"/>
    <w:rsid w:val="00BD6AF6"/>
    <w:pPr>
      <w:spacing w:line="278" w:lineRule="auto"/>
    </w:pPr>
    <w:rPr>
      <w:kern w:val="2"/>
      <w:sz w:val="24"/>
      <w:szCs w:val="24"/>
      <w14:ligatures w14:val="standardContextual"/>
    </w:rPr>
  </w:style>
  <w:style w:type="paragraph" w:customStyle="1" w:styleId="66DD2F3B089943FABB6844787C505A7A">
    <w:name w:val="66DD2F3B089943FABB6844787C505A7A"/>
    <w:rsid w:val="00201F1D"/>
    <w:pPr>
      <w:spacing w:line="278" w:lineRule="auto"/>
    </w:pPr>
    <w:rPr>
      <w:kern w:val="2"/>
      <w:sz w:val="24"/>
      <w:szCs w:val="24"/>
      <w14:ligatures w14:val="standardContextual"/>
    </w:rPr>
  </w:style>
  <w:style w:type="paragraph" w:customStyle="1" w:styleId="548FA05120354F5B8FC18C4020E5C9A8">
    <w:name w:val="548FA05120354F5B8FC18C4020E5C9A8"/>
    <w:rsid w:val="00201F1D"/>
    <w:pPr>
      <w:spacing w:line="278" w:lineRule="auto"/>
    </w:pPr>
    <w:rPr>
      <w:kern w:val="2"/>
      <w:sz w:val="24"/>
      <w:szCs w:val="24"/>
      <w14:ligatures w14:val="standardContextual"/>
    </w:rPr>
  </w:style>
  <w:style w:type="paragraph" w:customStyle="1" w:styleId="BCB2379AB6804C9E81217F91E0C4A97E">
    <w:name w:val="BCB2379AB6804C9E81217F91E0C4A97E"/>
    <w:rsid w:val="00201F1D"/>
    <w:pPr>
      <w:spacing w:line="278" w:lineRule="auto"/>
    </w:pPr>
    <w:rPr>
      <w:kern w:val="2"/>
      <w:sz w:val="24"/>
      <w:szCs w:val="24"/>
      <w14:ligatures w14:val="standardContextual"/>
    </w:rPr>
  </w:style>
  <w:style w:type="paragraph" w:customStyle="1" w:styleId="0871BD1261F74D9B952BC3BB94015455">
    <w:name w:val="0871BD1261F74D9B952BC3BB94015455"/>
    <w:rsid w:val="0091748C"/>
    <w:pPr>
      <w:spacing w:line="278" w:lineRule="auto"/>
    </w:pPr>
    <w:rPr>
      <w:kern w:val="2"/>
      <w:sz w:val="24"/>
      <w:szCs w:val="24"/>
      <w14:ligatures w14:val="standardContextual"/>
    </w:rPr>
  </w:style>
  <w:style w:type="paragraph" w:customStyle="1" w:styleId="926357E3C8454443998466DA4E4B4A2F">
    <w:name w:val="926357E3C8454443998466DA4E4B4A2F"/>
    <w:rsid w:val="0091748C"/>
    <w:pPr>
      <w:spacing w:line="278" w:lineRule="auto"/>
    </w:pPr>
    <w:rPr>
      <w:kern w:val="2"/>
      <w:sz w:val="24"/>
      <w:szCs w:val="24"/>
      <w14:ligatures w14:val="standardContextual"/>
    </w:rPr>
  </w:style>
  <w:style w:type="paragraph" w:customStyle="1" w:styleId="7DD43255784642BB9B6A574AECF8BED6">
    <w:name w:val="7DD43255784642BB9B6A574AECF8BED6"/>
    <w:rsid w:val="0091748C"/>
    <w:pPr>
      <w:spacing w:line="278" w:lineRule="auto"/>
    </w:pPr>
    <w:rPr>
      <w:kern w:val="2"/>
      <w:sz w:val="24"/>
      <w:szCs w:val="24"/>
      <w14:ligatures w14:val="standardContextual"/>
    </w:rPr>
  </w:style>
  <w:style w:type="paragraph" w:customStyle="1" w:styleId="52122802F5DD44D491B2739DE4F71672">
    <w:name w:val="52122802F5DD44D491B2739DE4F71672"/>
    <w:rsid w:val="0091748C"/>
    <w:pPr>
      <w:spacing w:line="278" w:lineRule="auto"/>
    </w:pPr>
    <w:rPr>
      <w:kern w:val="2"/>
      <w:sz w:val="24"/>
      <w:szCs w:val="24"/>
      <w14:ligatures w14:val="standardContextual"/>
    </w:rPr>
  </w:style>
  <w:style w:type="paragraph" w:customStyle="1" w:styleId="B57925DA124C453894B0AAB5F73536AA">
    <w:name w:val="B57925DA124C453894B0AAB5F73536AA"/>
    <w:rsid w:val="0091748C"/>
    <w:pPr>
      <w:spacing w:line="278" w:lineRule="auto"/>
    </w:pPr>
    <w:rPr>
      <w:kern w:val="2"/>
      <w:sz w:val="24"/>
      <w:szCs w:val="24"/>
      <w14:ligatures w14:val="standardContextual"/>
    </w:rPr>
  </w:style>
  <w:style w:type="paragraph" w:customStyle="1" w:styleId="AD138F933F08402E991B9290DA0819F6">
    <w:name w:val="AD138F933F08402E991B9290DA0819F6"/>
    <w:rsid w:val="0091748C"/>
    <w:pPr>
      <w:spacing w:line="278" w:lineRule="auto"/>
    </w:pPr>
    <w:rPr>
      <w:kern w:val="2"/>
      <w:sz w:val="24"/>
      <w:szCs w:val="24"/>
      <w14:ligatures w14:val="standardContextual"/>
    </w:rPr>
  </w:style>
  <w:style w:type="paragraph" w:customStyle="1" w:styleId="1B1F9F89558A45298A35D0D6970860ED">
    <w:name w:val="1B1F9F89558A45298A35D0D6970860ED"/>
    <w:rsid w:val="0091748C"/>
    <w:pPr>
      <w:spacing w:line="278" w:lineRule="auto"/>
    </w:pPr>
    <w:rPr>
      <w:kern w:val="2"/>
      <w:sz w:val="24"/>
      <w:szCs w:val="24"/>
      <w14:ligatures w14:val="standardContextual"/>
    </w:rPr>
  </w:style>
  <w:style w:type="paragraph" w:customStyle="1" w:styleId="0DD90719129C4005ADA1EB40B6B66679">
    <w:name w:val="0DD90719129C4005ADA1EB40B6B66679"/>
    <w:rsid w:val="003146D3"/>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37</Pages>
  <Words>12463</Words>
  <Characters>71044</Characters>
  <DocSecurity>0</DocSecurity>
  <Lines>592</Lines>
  <Paragraphs>166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2026-06-18T15:57:00Z</dcterms:created>
  <dcterms:modified xsi:type="dcterms:W3CDTF">2026-06-19T06:03:00Z</dcterms:modified>
</cp:coreProperties>
</file>